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A9C06" w14:textId="0921B8A8" w:rsidR="00E36029" w:rsidRPr="005D73B0" w:rsidRDefault="00E36029" w:rsidP="0002581D">
      <w:pPr>
        <w:pStyle w:val="Header"/>
        <w:rPr>
          <w:rFonts w:ascii="Arial" w:hAnsi="Arial" w:cs="Arial"/>
          <w:noProof/>
          <w:lang w:val="sl-SI"/>
        </w:rPr>
      </w:pPr>
      <w:bookmarkStart w:id="0" w:name="_Toc517484950"/>
      <w:r w:rsidRPr="00FA4708">
        <w:rPr>
          <w:rFonts w:ascii="Arial" w:hAnsi="Arial" w:cs="Arial"/>
          <w:color w:val="000000"/>
          <w:sz w:val="17"/>
          <w:szCs w:val="17"/>
          <w:lang w:val="it-IT"/>
        </w:rPr>
        <w:t xml:space="preserve">  </w:t>
      </w:r>
      <w:r w:rsidRPr="00FA4708">
        <w:rPr>
          <w:rFonts w:ascii="Arial" w:hAnsi="Arial" w:cs="Arial"/>
          <w:lang w:val="it-IT"/>
        </w:rPr>
        <w:t xml:space="preserve">          </w:t>
      </w:r>
    </w:p>
    <w:p w14:paraId="0F804AE7" w14:textId="101CB055" w:rsidR="00E36029" w:rsidRPr="005D73B0" w:rsidRDefault="00E36029">
      <w:pPr>
        <w:rPr>
          <w:rFonts w:ascii="Arial" w:hAnsi="Arial" w:cs="Arial"/>
          <w:b/>
          <w:bCs/>
        </w:rPr>
      </w:pPr>
    </w:p>
    <w:p w14:paraId="01EC3B33" w14:textId="77777777" w:rsidR="00063363" w:rsidRPr="008C4EA8" w:rsidRDefault="00063363" w:rsidP="00063363">
      <w:pPr>
        <w:rPr>
          <w:sz w:val="20"/>
          <w:szCs w:val="20"/>
        </w:rPr>
      </w:pPr>
      <w:r w:rsidRPr="008C4EA8">
        <w:rPr>
          <w:rFonts w:ascii="Arial" w:eastAsia="Arial" w:hAnsi="Arial" w:cs="Arial"/>
          <w:b/>
          <w:bCs/>
        </w:rPr>
        <w:t>Naročnik:</w:t>
      </w:r>
    </w:p>
    <w:p w14:paraId="5EA7B95D" w14:textId="77777777" w:rsidR="00063363" w:rsidRDefault="00063363" w:rsidP="00063363">
      <w:pPr>
        <w:spacing w:line="249" w:lineRule="exact"/>
        <w:rPr>
          <w:sz w:val="24"/>
          <w:szCs w:val="24"/>
        </w:rPr>
      </w:pPr>
    </w:p>
    <w:p w14:paraId="637F1A93" w14:textId="77777777" w:rsidR="00063363" w:rsidRPr="0018160E" w:rsidRDefault="00063363" w:rsidP="00063363">
      <w:pPr>
        <w:spacing w:line="233" w:lineRule="auto"/>
        <w:ind w:left="1" w:right="20"/>
        <w:jc w:val="both"/>
        <w:rPr>
          <w:rFonts w:ascii="Arial" w:eastAsia="Arial" w:hAnsi="Arial" w:cs="Arial"/>
          <w:b/>
          <w:sz w:val="28"/>
          <w:szCs w:val="28"/>
        </w:rPr>
      </w:pPr>
      <w:r w:rsidRPr="0018160E">
        <w:rPr>
          <w:rFonts w:ascii="Arial" w:eastAsia="Arial" w:hAnsi="Arial" w:cs="Arial"/>
          <w:b/>
          <w:sz w:val="28"/>
          <w:szCs w:val="28"/>
        </w:rPr>
        <w:t>VARSTVENO DELOVNI CENTER POSTOJNA</w:t>
      </w:r>
    </w:p>
    <w:p w14:paraId="1E2B5890" w14:textId="77777777" w:rsidR="00063363" w:rsidRPr="0018160E" w:rsidRDefault="00063363" w:rsidP="00063363">
      <w:pPr>
        <w:spacing w:line="233" w:lineRule="auto"/>
        <w:ind w:left="1" w:right="20"/>
        <w:jc w:val="both"/>
        <w:rPr>
          <w:rFonts w:ascii="Arial" w:eastAsia="Arial" w:hAnsi="Arial" w:cs="Arial"/>
          <w:sz w:val="28"/>
          <w:szCs w:val="28"/>
        </w:rPr>
      </w:pPr>
      <w:r w:rsidRPr="0018160E">
        <w:rPr>
          <w:rFonts w:ascii="Arial" w:eastAsia="Arial" w:hAnsi="Arial" w:cs="Arial"/>
          <w:sz w:val="28"/>
          <w:szCs w:val="28"/>
        </w:rPr>
        <w:t>Pot k Pivki 2B,</w:t>
      </w:r>
    </w:p>
    <w:p w14:paraId="7FF15A02" w14:textId="77777777" w:rsidR="00063363" w:rsidRPr="0018160E" w:rsidRDefault="00063363" w:rsidP="00063363">
      <w:pPr>
        <w:spacing w:line="233" w:lineRule="auto"/>
        <w:ind w:left="1" w:right="20"/>
        <w:jc w:val="both"/>
        <w:rPr>
          <w:rFonts w:ascii="Arial" w:eastAsia="Arial" w:hAnsi="Arial" w:cs="Arial"/>
          <w:sz w:val="28"/>
          <w:szCs w:val="28"/>
        </w:rPr>
      </w:pPr>
      <w:r w:rsidRPr="0018160E">
        <w:rPr>
          <w:rFonts w:ascii="Arial" w:eastAsia="Arial" w:hAnsi="Arial" w:cs="Arial"/>
          <w:sz w:val="28"/>
          <w:szCs w:val="28"/>
        </w:rPr>
        <w:t>6230 Postojna</w:t>
      </w:r>
    </w:p>
    <w:p w14:paraId="69170CCA" w14:textId="77777777" w:rsidR="00063363" w:rsidRPr="008C4EA8" w:rsidRDefault="00063363" w:rsidP="00063363">
      <w:pPr>
        <w:spacing w:line="249" w:lineRule="exact"/>
        <w:rPr>
          <w:sz w:val="24"/>
          <w:szCs w:val="24"/>
        </w:rPr>
      </w:pPr>
    </w:p>
    <w:p w14:paraId="34528A35" w14:textId="77777777" w:rsidR="00063363" w:rsidRPr="008C4EA8" w:rsidRDefault="00063363" w:rsidP="00063363">
      <w:pPr>
        <w:rPr>
          <w:sz w:val="20"/>
          <w:szCs w:val="20"/>
        </w:rPr>
      </w:pPr>
      <w:r w:rsidRPr="008C4EA8">
        <w:rPr>
          <w:rFonts w:ascii="Arial" w:eastAsia="Arial" w:hAnsi="Arial" w:cs="Arial"/>
          <w:b/>
          <w:bCs/>
          <w:sz w:val="20"/>
          <w:szCs w:val="20"/>
        </w:rPr>
        <w:t>Št. _________</w:t>
      </w:r>
    </w:p>
    <w:p w14:paraId="6787EB82" w14:textId="65AE5FEF" w:rsidR="00BD22B7" w:rsidRPr="005D73B0" w:rsidRDefault="00BD22B7" w:rsidP="00BD22B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p>
    <w:p w14:paraId="366A1CFD" w14:textId="2EE96B30" w:rsidR="0002581D" w:rsidRPr="005D73B0" w:rsidRDefault="0002581D" w:rsidP="0002581D">
      <w:pPr>
        <w:rPr>
          <w:rFonts w:ascii="Arial" w:hAnsi="Arial" w:cs="Arial"/>
        </w:rPr>
      </w:pPr>
    </w:p>
    <w:p w14:paraId="1FE6E077" w14:textId="77777777" w:rsidR="0014437F" w:rsidRPr="005D73B0" w:rsidRDefault="0014437F">
      <w:pPr>
        <w:rPr>
          <w:rFonts w:ascii="Arial" w:hAnsi="Arial" w:cs="Arial"/>
          <w:b/>
          <w:bCs/>
        </w:rPr>
      </w:pPr>
    </w:p>
    <w:p w14:paraId="773E04CD" w14:textId="77777777" w:rsidR="00C00D53" w:rsidRPr="005D73B0" w:rsidRDefault="00C00D53">
      <w:pPr>
        <w:rPr>
          <w:rFonts w:ascii="Arial" w:hAnsi="Arial" w:cs="Arial"/>
          <w:b/>
          <w:bCs/>
        </w:rPr>
      </w:pPr>
    </w:p>
    <w:p w14:paraId="214B28EE" w14:textId="77777777" w:rsidR="00A50164" w:rsidRPr="005D73B0" w:rsidRDefault="00EE1D87" w:rsidP="00EE1D87">
      <w:pPr>
        <w:tabs>
          <w:tab w:val="left" w:pos="7395"/>
        </w:tabs>
        <w:autoSpaceDE w:val="0"/>
        <w:autoSpaceDN w:val="0"/>
        <w:adjustRightInd w:val="0"/>
        <w:rPr>
          <w:rFonts w:ascii="Arial" w:hAnsi="Arial" w:cs="Arial"/>
        </w:rPr>
      </w:pPr>
      <w:r w:rsidRPr="005D73B0">
        <w:rPr>
          <w:rFonts w:ascii="Arial" w:hAnsi="Arial" w:cs="Arial"/>
        </w:rPr>
        <w:tab/>
      </w:r>
    </w:p>
    <w:p w14:paraId="5B6E010F" w14:textId="77777777" w:rsidR="0014437F" w:rsidRPr="005D73B0" w:rsidRDefault="0014437F">
      <w:pPr>
        <w:pStyle w:val="Header"/>
        <w:tabs>
          <w:tab w:val="clear" w:pos="4320"/>
          <w:tab w:val="clear" w:pos="8640"/>
        </w:tabs>
        <w:jc w:val="center"/>
        <w:rPr>
          <w:rFonts w:ascii="Arial" w:hAnsi="Arial" w:cs="Arial"/>
          <w:b/>
          <w:bCs/>
          <w:lang w:val="sl-SI"/>
        </w:rPr>
      </w:pPr>
    </w:p>
    <w:p w14:paraId="262B8B0C" w14:textId="77777777" w:rsidR="0014437F" w:rsidRPr="005D73B0" w:rsidRDefault="0014437F">
      <w:pPr>
        <w:pStyle w:val="Header"/>
        <w:tabs>
          <w:tab w:val="clear" w:pos="4320"/>
          <w:tab w:val="clear" w:pos="8640"/>
        </w:tabs>
        <w:jc w:val="center"/>
        <w:rPr>
          <w:rFonts w:ascii="Arial" w:hAnsi="Arial" w:cs="Arial"/>
          <w:b/>
          <w:bCs/>
          <w:sz w:val="48"/>
          <w:szCs w:val="48"/>
          <w:lang w:val="sl-SI"/>
        </w:rPr>
      </w:pPr>
    </w:p>
    <w:p w14:paraId="6F8202BB" w14:textId="77777777" w:rsidR="0014437F" w:rsidRPr="005D73B0" w:rsidRDefault="0014437F">
      <w:pPr>
        <w:pStyle w:val="Header"/>
        <w:tabs>
          <w:tab w:val="clear" w:pos="4320"/>
          <w:tab w:val="clear" w:pos="8640"/>
        </w:tabs>
        <w:jc w:val="center"/>
        <w:rPr>
          <w:rFonts w:ascii="Arial" w:hAnsi="Arial" w:cs="Arial"/>
          <w:b/>
          <w:bCs/>
          <w:sz w:val="48"/>
          <w:szCs w:val="48"/>
          <w:lang w:val="sl-SI"/>
        </w:rPr>
      </w:pPr>
    </w:p>
    <w:p w14:paraId="2F8A3BF0" w14:textId="77777777" w:rsidR="000B3671" w:rsidRDefault="000B3671">
      <w:pPr>
        <w:pStyle w:val="Header"/>
        <w:tabs>
          <w:tab w:val="clear" w:pos="4320"/>
          <w:tab w:val="clear" w:pos="8640"/>
        </w:tabs>
        <w:jc w:val="center"/>
        <w:rPr>
          <w:rFonts w:ascii="Arial" w:hAnsi="Arial" w:cs="Arial"/>
          <w:b/>
          <w:bCs/>
          <w:sz w:val="40"/>
          <w:szCs w:val="40"/>
          <w:lang w:val="sl-SI"/>
        </w:rPr>
      </w:pPr>
      <w:r>
        <w:rPr>
          <w:rFonts w:ascii="Arial" w:hAnsi="Arial" w:cs="Arial"/>
          <w:b/>
          <w:bCs/>
          <w:sz w:val="40"/>
          <w:szCs w:val="40"/>
          <w:lang w:val="sl-SI"/>
        </w:rPr>
        <w:t>OBRAZCI</w:t>
      </w:r>
    </w:p>
    <w:p w14:paraId="69AFA2B0" w14:textId="11CE39C0" w:rsidR="0014437F" w:rsidRPr="005D73B0" w:rsidRDefault="0014437F">
      <w:pPr>
        <w:pStyle w:val="Header"/>
        <w:tabs>
          <w:tab w:val="clear" w:pos="4320"/>
          <w:tab w:val="clear" w:pos="8640"/>
        </w:tabs>
        <w:jc w:val="center"/>
        <w:rPr>
          <w:rFonts w:ascii="Arial" w:hAnsi="Arial" w:cs="Arial"/>
          <w:b/>
          <w:bCs/>
          <w:sz w:val="40"/>
          <w:szCs w:val="40"/>
          <w:lang w:val="sl-SI"/>
        </w:rPr>
      </w:pPr>
      <w:r w:rsidRPr="005D73B0">
        <w:rPr>
          <w:rFonts w:ascii="Arial" w:hAnsi="Arial" w:cs="Arial"/>
          <w:b/>
          <w:bCs/>
          <w:sz w:val="40"/>
          <w:szCs w:val="40"/>
          <w:lang w:val="sl-SI"/>
        </w:rPr>
        <w:t>RAZPISNA DOKUMENTACIJA</w:t>
      </w:r>
    </w:p>
    <w:p w14:paraId="1201235D" w14:textId="77777777" w:rsidR="0014437F" w:rsidRPr="005D73B0" w:rsidRDefault="0014437F">
      <w:pPr>
        <w:jc w:val="center"/>
        <w:rPr>
          <w:rFonts w:ascii="Arial" w:hAnsi="Arial" w:cs="Arial"/>
          <w:sz w:val="46"/>
          <w:szCs w:val="46"/>
        </w:rPr>
      </w:pPr>
    </w:p>
    <w:p w14:paraId="50B67010" w14:textId="77777777" w:rsidR="0014437F" w:rsidRPr="005D73B0" w:rsidRDefault="00E10FB2">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r w:rsidRPr="005D73B0">
        <w:rPr>
          <w:rFonts w:ascii="Arial" w:hAnsi="Arial" w:cs="Arial"/>
          <w:b/>
          <w:bCs/>
          <w:sz w:val="28"/>
          <w:szCs w:val="28"/>
        </w:rPr>
        <w:t>za javno naročilo</w:t>
      </w:r>
      <w:r w:rsidR="0014437F" w:rsidRPr="005D73B0">
        <w:rPr>
          <w:rFonts w:ascii="Arial" w:hAnsi="Arial" w:cs="Arial"/>
          <w:b/>
          <w:bCs/>
          <w:sz w:val="28"/>
          <w:szCs w:val="28"/>
        </w:rPr>
        <w:t>:</w:t>
      </w:r>
    </w:p>
    <w:p w14:paraId="01F60862" w14:textId="77777777" w:rsidR="0014437F" w:rsidRPr="005D73B0" w:rsidRDefault="0014437F">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p>
    <w:p w14:paraId="1BA7D445" w14:textId="1087190A" w:rsidR="00063363" w:rsidRPr="008C4EA8" w:rsidRDefault="00B3085A" w:rsidP="00063363">
      <w:pPr>
        <w:jc w:val="center"/>
        <w:rPr>
          <w:sz w:val="20"/>
          <w:szCs w:val="20"/>
        </w:rPr>
      </w:pPr>
      <w:r w:rsidRPr="008C4EA8">
        <w:rPr>
          <w:rFonts w:ascii="Arial" w:eastAsia="Arial" w:hAnsi="Arial" w:cs="Arial"/>
          <w:b/>
          <w:bCs/>
          <w:sz w:val="40"/>
          <w:szCs w:val="40"/>
        </w:rPr>
        <w:t>»</w:t>
      </w:r>
      <w:r w:rsidR="00063363">
        <w:rPr>
          <w:rFonts w:ascii="Arial" w:eastAsia="Arial" w:hAnsi="Arial" w:cs="Arial"/>
          <w:b/>
          <w:bCs/>
          <w:sz w:val="40"/>
          <w:szCs w:val="40"/>
        </w:rPr>
        <w:t>Bivalne enote VDC v Cerknici 2 faza</w:t>
      </w:r>
      <w:r w:rsidR="00063363" w:rsidRPr="008C4EA8">
        <w:rPr>
          <w:rFonts w:ascii="Arial" w:eastAsia="Arial" w:hAnsi="Arial" w:cs="Arial"/>
          <w:b/>
          <w:bCs/>
          <w:sz w:val="40"/>
          <w:szCs w:val="40"/>
        </w:rPr>
        <w:t>«</w:t>
      </w:r>
    </w:p>
    <w:p w14:paraId="66B55C7C" w14:textId="031A1BC4" w:rsidR="00B3085A" w:rsidRPr="008C4EA8" w:rsidRDefault="00B3085A" w:rsidP="00B3085A">
      <w:pPr>
        <w:jc w:val="center"/>
        <w:rPr>
          <w:sz w:val="20"/>
          <w:szCs w:val="20"/>
        </w:rPr>
      </w:pPr>
    </w:p>
    <w:p w14:paraId="293981EB" w14:textId="77777777" w:rsidR="00162611" w:rsidRPr="005D73B0" w:rsidRDefault="00162611" w:rsidP="0016261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r w:rsidRPr="005D73B0">
        <w:rPr>
          <w:rFonts w:ascii="Arial" w:hAnsi="Arial" w:cs="Arial"/>
          <w:b/>
          <w:bCs/>
          <w:sz w:val="28"/>
          <w:szCs w:val="28"/>
        </w:rPr>
        <w:t xml:space="preserve"> </w:t>
      </w:r>
    </w:p>
    <w:p w14:paraId="1E39DBC8" w14:textId="77777777" w:rsidR="0014437F" w:rsidRPr="005D73B0" w:rsidRDefault="0014437F">
      <w:pPr>
        <w:autoSpaceDE w:val="0"/>
        <w:autoSpaceDN w:val="0"/>
        <w:adjustRightInd w:val="0"/>
        <w:jc w:val="center"/>
        <w:rPr>
          <w:rFonts w:ascii="Arial" w:hAnsi="Arial" w:cs="Arial"/>
          <w:sz w:val="24"/>
          <w:szCs w:val="24"/>
        </w:rPr>
      </w:pPr>
    </w:p>
    <w:p w14:paraId="5A47630C" w14:textId="77777777" w:rsidR="00E659C3" w:rsidRPr="008C4EA8" w:rsidRDefault="00E659C3" w:rsidP="00E659C3">
      <w:pPr>
        <w:jc w:val="center"/>
        <w:rPr>
          <w:sz w:val="20"/>
          <w:szCs w:val="20"/>
        </w:rPr>
      </w:pPr>
      <w:r w:rsidRPr="008C4EA8">
        <w:rPr>
          <w:rFonts w:ascii="Arial" w:eastAsia="Arial" w:hAnsi="Arial" w:cs="Arial"/>
        </w:rPr>
        <w:t xml:space="preserve">(po </w:t>
      </w:r>
      <w:r>
        <w:rPr>
          <w:rFonts w:ascii="Arial" w:eastAsia="Arial" w:hAnsi="Arial" w:cs="Arial"/>
        </w:rPr>
        <w:t>postopku naročila male vrednosti skladno s 47</w:t>
      </w:r>
      <w:r w:rsidRPr="008C4EA8">
        <w:rPr>
          <w:rFonts w:ascii="Arial" w:eastAsia="Arial" w:hAnsi="Arial" w:cs="Arial"/>
        </w:rPr>
        <w:t>. členom ZJN-3)</w:t>
      </w:r>
    </w:p>
    <w:p w14:paraId="26CEB22C" w14:textId="77777777" w:rsidR="0014437F" w:rsidRPr="005D73B0" w:rsidRDefault="0014437F">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r w:rsidRPr="005D73B0">
        <w:rPr>
          <w:rFonts w:ascii="Arial" w:hAnsi="Arial" w:cs="Arial"/>
          <w:b/>
          <w:bCs/>
          <w:sz w:val="28"/>
          <w:szCs w:val="28"/>
        </w:rPr>
        <w:t xml:space="preserve"> </w:t>
      </w:r>
    </w:p>
    <w:p w14:paraId="7ACA3134" w14:textId="77777777" w:rsidR="00E87B0C" w:rsidRPr="005D73B0" w:rsidRDefault="00E87B0C" w:rsidP="00E87B0C">
      <w:pPr>
        <w:jc w:val="both"/>
        <w:rPr>
          <w:rFonts w:ascii="Arial" w:hAnsi="Arial" w:cs="Arial"/>
          <w:sz w:val="20"/>
          <w:szCs w:val="20"/>
        </w:rPr>
      </w:pPr>
    </w:p>
    <w:p w14:paraId="35248586" w14:textId="77777777" w:rsidR="0014437F" w:rsidRDefault="0014437F">
      <w:pPr>
        <w:pStyle w:val="Header"/>
        <w:tabs>
          <w:tab w:val="clear" w:pos="4320"/>
          <w:tab w:val="clear" w:pos="8640"/>
        </w:tabs>
        <w:rPr>
          <w:rFonts w:ascii="Arial" w:hAnsi="Arial" w:cs="Arial"/>
          <w:lang w:val="sl-SI"/>
        </w:rPr>
      </w:pPr>
    </w:p>
    <w:p w14:paraId="7FAF97A6" w14:textId="77777777" w:rsidR="00E659C3" w:rsidRDefault="00E659C3">
      <w:pPr>
        <w:pStyle w:val="Header"/>
        <w:tabs>
          <w:tab w:val="clear" w:pos="4320"/>
          <w:tab w:val="clear" w:pos="8640"/>
        </w:tabs>
        <w:rPr>
          <w:rFonts w:ascii="Arial" w:hAnsi="Arial" w:cs="Arial"/>
          <w:lang w:val="sl-SI"/>
        </w:rPr>
      </w:pPr>
    </w:p>
    <w:p w14:paraId="0E59C8C6" w14:textId="77777777" w:rsidR="00E659C3" w:rsidRDefault="00E659C3">
      <w:pPr>
        <w:pStyle w:val="Header"/>
        <w:tabs>
          <w:tab w:val="clear" w:pos="4320"/>
          <w:tab w:val="clear" w:pos="8640"/>
        </w:tabs>
        <w:rPr>
          <w:rFonts w:ascii="Arial" w:hAnsi="Arial" w:cs="Arial"/>
          <w:lang w:val="sl-SI"/>
        </w:rPr>
      </w:pPr>
    </w:p>
    <w:p w14:paraId="25780502" w14:textId="77777777" w:rsidR="00E659C3" w:rsidRDefault="00E659C3">
      <w:pPr>
        <w:pStyle w:val="Header"/>
        <w:tabs>
          <w:tab w:val="clear" w:pos="4320"/>
          <w:tab w:val="clear" w:pos="8640"/>
        </w:tabs>
        <w:rPr>
          <w:rFonts w:ascii="Arial" w:hAnsi="Arial" w:cs="Arial"/>
          <w:lang w:val="sl-SI"/>
        </w:rPr>
      </w:pPr>
    </w:p>
    <w:p w14:paraId="0864F698" w14:textId="77777777" w:rsidR="00E659C3" w:rsidRDefault="00E659C3">
      <w:pPr>
        <w:pStyle w:val="Header"/>
        <w:tabs>
          <w:tab w:val="clear" w:pos="4320"/>
          <w:tab w:val="clear" w:pos="8640"/>
        </w:tabs>
        <w:rPr>
          <w:rFonts w:ascii="Arial" w:hAnsi="Arial" w:cs="Arial"/>
          <w:lang w:val="sl-SI"/>
        </w:rPr>
      </w:pPr>
    </w:p>
    <w:p w14:paraId="2454E908" w14:textId="77777777" w:rsidR="00E659C3" w:rsidRDefault="00E659C3">
      <w:pPr>
        <w:pStyle w:val="Header"/>
        <w:tabs>
          <w:tab w:val="clear" w:pos="4320"/>
          <w:tab w:val="clear" w:pos="8640"/>
        </w:tabs>
        <w:rPr>
          <w:rFonts w:ascii="Arial" w:hAnsi="Arial" w:cs="Arial"/>
          <w:lang w:val="sl-SI"/>
        </w:rPr>
      </w:pPr>
    </w:p>
    <w:p w14:paraId="687C9A24" w14:textId="77777777" w:rsidR="00E659C3" w:rsidRDefault="00E659C3">
      <w:pPr>
        <w:pStyle w:val="Header"/>
        <w:tabs>
          <w:tab w:val="clear" w:pos="4320"/>
          <w:tab w:val="clear" w:pos="8640"/>
        </w:tabs>
        <w:rPr>
          <w:rFonts w:ascii="Arial" w:hAnsi="Arial" w:cs="Arial"/>
          <w:lang w:val="sl-SI"/>
        </w:rPr>
      </w:pPr>
    </w:p>
    <w:p w14:paraId="0F3246CD" w14:textId="77777777" w:rsidR="00E659C3" w:rsidRDefault="00E659C3">
      <w:pPr>
        <w:pStyle w:val="Header"/>
        <w:tabs>
          <w:tab w:val="clear" w:pos="4320"/>
          <w:tab w:val="clear" w:pos="8640"/>
        </w:tabs>
        <w:rPr>
          <w:rFonts w:ascii="Arial" w:hAnsi="Arial" w:cs="Arial"/>
          <w:lang w:val="sl-SI"/>
        </w:rPr>
      </w:pPr>
    </w:p>
    <w:p w14:paraId="16D2D348" w14:textId="77777777" w:rsidR="00E659C3" w:rsidRDefault="00E659C3">
      <w:pPr>
        <w:pStyle w:val="Header"/>
        <w:tabs>
          <w:tab w:val="clear" w:pos="4320"/>
          <w:tab w:val="clear" w:pos="8640"/>
        </w:tabs>
        <w:rPr>
          <w:rFonts w:ascii="Arial" w:hAnsi="Arial" w:cs="Arial"/>
          <w:lang w:val="sl-SI"/>
        </w:rPr>
      </w:pPr>
    </w:p>
    <w:p w14:paraId="31003C76" w14:textId="77777777" w:rsidR="00E659C3" w:rsidRDefault="00E659C3">
      <w:pPr>
        <w:pStyle w:val="Header"/>
        <w:tabs>
          <w:tab w:val="clear" w:pos="4320"/>
          <w:tab w:val="clear" w:pos="8640"/>
        </w:tabs>
        <w:rPr>
          <w:rFonts w:ascii="Arial" w:hAnsi="Arial" w:cs="Arial"/>
          <w:lang w:val="sl-SI"/>
        </w:rPr>
      </w:pPr>
    </w:p>
    <w:p w14:paraId="711C4365" w14:textId="77777777" w:rsidR="00E659C3" w:rsidRDefault="00E659C3">
      <w:pPr>
        <w:pStyle w:val="Header"/>
        <w:tabs>
          <w:tab w:val="clear" w:pos="4320"/>
          <w:tab w:val="clear" w:pos="8640"/>
        </w:tabs>
        <w:rPr>
          <w:rFonts w:ascii="Arial" w:hAnsi="Arial" w:cs="Arial"/>
          <w:lang w:val="sl-SI"/>
        </w:rPr>
      </w:pPr>
    </w:p>
    <w:p w14:paraId="6452734C" w14:textId="77777777" w:rsidR="00E659C3" w:rsidRDefault="00E659C3">
      <w:pPr>
        <w:pStyle w:val="Header"/>
        <w:tabs>
          <w:tab w:val="clear" w:pos="4320"/>
          <w:tab w:val="clear" w:pos="8640"/>
        </w:tabs>
        <w:rPr>
          <w:rFonts w:ascii="Arial" w:hAnsi="Arial" w:cs="Arial"/>
          <w:lang w:val="sl-SI"/>
        </w:rPr>
      </w:pPr>
    </w:p>
    <w:p w14:paraId="4A1E2352" w14:textId="77777777" w:rsidR="00E659C3" w:rsidRPr="005D73B0" w:rsidRDefault="00E659C3">
      <w:pPr>
        <w:pStyle w:val="Header"/>
        <w:tabs>
          <w:tab w:val="clear" w:pos="4320"/>
          <w:tab w:val="clear" w:pos="8640"/>
        </w:tabs>
        <w:rPr>
          <w:rFonts w:ascii="Arial" w:hAnsi="Arial" w:cs="Arial"/>
          <w:lang w:val="sl-SI"/>
        </w:rPr>
      </w:pPr>
    </w:p>
    <w:p w14:paraId="552336D3" w14:textId="77777777" w:rsidR="0014437F" w:rsidRPr="005D73B0" w:rsidRDefault="0014437F">
      <w:pPr>
        <w:pStyle w:val="Header"/>
        <w:tabs>
          <w:tab w:val="clear" w:pos="4320"/>
          <w:tab w:val="clear" w:pos="8640"/>
        </w:tabs>
        <w:rPr>
          <w:rFonts w:ascii="Arial" w:hAnsi="Arial" w:cs="Arial"/>
          <w:lang w:val="sl-SI"/>
        </w:rPr>
      </w:pPr>
    </w:p>
    <w:p w14:paraId="42FB31FD" w14:textId="77777777" w:rsidR="0014437F" w:rsidRPr="005D73B0" w:rsidRDefault="0014437F">
      <w:pPr>
        <w:pStyle w:val="Header"/>
        <w:tabs>
          <w:tab w:val="clear" w:pos="4320"/>
          <w:tab w:val="clear" w:pos="8640"/>
        </w:tabs>
        <w:rPr>
          <w:rFonts w:ascii="Arial" w:hAnsi="Arial" w:cs="Arial"/>
          <w:lang w:val="sl-SI"/>
        </w:rPr>
      </w:pPr>
    </w:p>
    <w:p w14:paraId="6844F800" w14:textId="77777777" w:rsidR="00063363" w:rsidRPr="008C4EA8" w:rsidRDefault="00063363" w:rsidP="00063363">
      <w:pPr>
        <w:jc w:val="center"/>
        <w:rPr>
          <w:sz w:val="20"/>
          <w:szCs w:val="20"/>
        </w:rPr>
      </w:pPr>
      <w:r>
        <w:rPr>
          <w:rFonts w:ascii="Arial" w:eastAsia="Arial" w:hAnsi="Arial" w:cs="Arial"/>
          <w:b/>
          <w:bCs/>
          <w:sz w:val="24"/>
          <w:szCs w:val="24"/>
        </w:rPr>
        <w:t>Oktober 2022</w:t>
      </w:r>
    </w:p>
    <w:p w14:paraId="71908ECC" w14:textId="77777777" w:rsidR="00E659C3" w:rsidRPr="008C4EA8" w:rsidRDefault="00E659C3" w:rsidP="00E659C3">
      <w:pPr>
        <w:sectPr w:rsidR="00E659C3" w:rsidRPr="008C4EA8">
          <w:headerReference w:type="default" r:id="rId8"/>
          <w:pgSz w:w="11900" w:h="16841"/>
          <w:pgMar w:top="1440" w:right="1426" w:bottom="1440" w:left="1420" w:header="0" w:footer="0" w:gutter="0"/>
          <w:cols w:space="720" w:equalWidth="0">
            <w:col w:w="9060"/>
          </w:cols>
        </w:sectPr>
      </w:pPr>
    </w:p>
    <w:p w14:paraId="218809AE" w14:textId="77777777" w:rsidR="0014437F" w:rsidRPr="005D73B0" w:rsidRDefault="0014437F">
      <w:pPr>
        <w:pStyle w:val="Header"/>
        <w:tabs>
          <w:tab w:val="clear" w:pos="4320"/>
          <w:tab w:val="clear" w:pos="8640"/>
        </w:tabs>
        <w:ind w:firstLine="708"/>
        <w:jc w:val="center"/>
        <w:rPr>
          <w:rFonts w:ascii="Arial" w:hAnsi="Arial" w:cs="Arial"/>
          <w:b/>
          <w:bCs/>
          <w:lang w:val="sl-SI"/>
        </w:rPr>
      </w:pPr>
    </w:p>
    <w:p w14:paraId="12593209" w14:textId="77777777" w:rsidR="00CC40C3" w:rsidRPr="00063363" w:rsidRDefault="00CC40C3" w:rsidP="00063363">
      <w:pPr>
        <w:rPr>
          <w:rFonts w:ascii="Arial" w:hAnsi="Arial" w:cs="Arial"/>
          <w:b/>
          <w:bCs/>
          <w:sz w:val="28"/>
          <w:szCs w:val="28"/>
        </w:rPr>
      </w:pPr>
      <w:bookmarkStart w:id="1" w:name="_Toc494617162"/>
      <w:bookmarkEnd w:id="0"/>
      <w:r w:rsidRPr="00063363">
        <w:rPr>
          <w:rFonts w:ascii="Arial" w:hAnsi="Arial" w:cs="Arial"/>
          <w:b/>
          <w:bCs/>
          <w:sz w:val="28"/>
          <w:szCs w:val="28"/>
        </w:rPr>
        <w:t>VSEBINA PONUDBENE DOKUMENTACIJE</w:t>
      </w:r>
    </w:p>
    <w:p w14:paraId="3F980B51" w14:textId="7F4493AF"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Ponudba se sestavi tako, da ponudnik vpiše zahtevane podatke v obrazce, ki so sestavni del dokumentacije v zvezi z oddajo javnega naročila oz. posameznih delov le-te. Po vnosu podatkov in dokumentov, podatke in dokumentacijo shrani v sistemu in jo odda s kvalificiranim elektronskim podpisom (velja za razdelek Predračun in ESPD) oziroma kot navedeno v nadaljevanju.</w:t>
      </w:r>
    </w:p>
    <w:p w14:paraId="3FF76999" w14:textId="6768EB84"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Dokumenti, ki se naložijo v razdelek »Druge priloge« pa so (če se zahteva podpis) lahko podpisani fizično in skenirani kot *.</w:t>
      </w:r>
      <w:proofErr w:type="spellStart"/>
      <w:r w:rsidRPr="005D73B0">
        <w:rPr>
          <w:rFonts w:ascii="Arial" w:eastAsia="Calibri" w:hAnsi="Arial" w:cs="Arial"/>
          <w:color w:val="000000"/>
          <w:sz w:val="20"/>
          <w:szCs w:val="20"/>
        </w:rPr>
        <w:t>pdf</w:t>
      </w:r>
      <w:proofErr w:type="spellEnd"/>
      <w:r w:rsidRPr="005D73B0">
        <w:rPr>
          <w:rFonts w:ascii="Arial" w:eastAsia="Calibri" w:hAnsi="Arial" w:cs="Arial"/>
          <w:color w:val="000000"/>
          <w:sz w:val="20"/>
          <w:szCs w:val="20"/>
        </w:rPr>
        <w:t xml:space="preserve"> dokument ali drug format, ki omogoča shranjevanje skeniranega dokumenta (npr. *.</w:t>
      </w:r>
      <w:proofErr w:type="spellStart"/>
      <w:r w:rsidRPr="005D73B0">
        <w:rPr>
          <w:rFonts w:ascii="Arial" w:eastAsia="Calibri" w:hAnsi="Arial" w:cs="Arial"/>
          <w:color w:val="000000"/>
          <w:sz w:val="20"/>
          <w:szCs w:val="20"/>
        </w:rPr>
        <w:t>tif</w:t>
      </w:r>
      <w:proofErr w:type="spellEnd"/>
      <w:r w:rsidRPr="005D73B0">
        <w:rPr>
          <w:rFonts w:ascii="Arial" w:eastAsia="Calibri" w:hAnsi="Arial" w:cs="Arial"/>
          <w:color w:val="000000"/>
          <w:sz w:val="20"/>
          <w:szCs w:val="20"/>
        </w:rPr>
        <w:t>, *.</w:t>
      </w:r>
      <w:proofErr w:type="spellStart"/>
      <w:r w:rsidRPr="005D73B0">
        <w:rPr>
          <w:rFonts w:ascii="Arial" w:eastAsia="Calibri" w:hAnsi="Arial" w:cs="Arial"/>
          <w:color w:val="000000"/>
          <w:sz w:val="20"/>
          <w:szCs w:val="20"/>
        </w:rPr>
        <w:t>jpg</w:t>
      </w:r>
      <w:proofErr w:type="spellEnd"/>
      <w:r w:rsidRPr="005D73B0">
        <w:rPr>
          <w:rFonts w:ascii="Arial" w:eastAsia="Calibri" w:hAnsi="Arial" w:cs="Arial"/>
          <w:color w:val="000000"/>
          <w:sz w:val="20"/>
          <w:szCs w:val="20"/>
        </w:rPr>
        <w:t>), lahko pa so podpisani elektronsko in naloženi kot *.</w:t>
      </w:r>
      <w:proofErr w:type="spellStart"/>
      <w:r w:rsidRPr="005D73B0">
        <w:rPr>
          <w:rFonts w:ascii="Arial" w:eastAsia="Calibri" w:hAnsi="Arial" w:cs="Arial"/>
          <w:color w:val="000000"/>
          <w:sz w:val="20"/>
          <w:szCs w:val="20"/>
        </w:rPr>
        <w:t>pdf</w:t>
      </w:r>
      <w:proofErr w:type="spellEnd"/>
      <w:r w:rsidRPr="005D73B0">
        <w:rPr>
          <w:rFonts w:ascii="Arial" w:eastAsia="Calibri" w:hAnsi="Arial" w:cs="Arial"/>
          <w:color w:val="000000"/>
          <w:sz w:val="20"/>
          <w:szCs w:val="20"/>
        </w:rPr>
        <w:t xml:space="preserve"> dokument.</w:t>
      </w:r>
    </w:p>
    <w:p w14:paraId="77A01958" w14:textId="16C94D0B"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 xml:space="preserve">Dokumenti, ki morajo biti podpisani s strani drugih fizičnih ali pravnih oseb, kot je zakoniti zastopnik vodilnega ponudnika, naj bodo žigosani in podpisani z navadnim podpisom, skenirani ter predloženi v </w:t>
      </w:r>
      <w:proofErr w:type="spellStart"/>
      <w:r w:rsidRPr="005D73B0">
        <w:rPr>
          <w:rFonts w:ascii="Arial" w:eastAsia="Calibri" w:hAnsi="Arial" w:cs="Arial"/>
          <w:color w:val="000000"/>
          <w:sz w:val="20"/>
          <w:szCs w:val="20"/>
        </w:rPr>
        <w:t>pdf</w:t>
      </w:r>
      <w:proofErr w:type="spellEnd"/>
      <w:r w:rsidRPr="005D73B0">
        <w:rPr>
          <w:rFonts w:ascii="Arial" w:eastAsia="Calibri" w:hAnsi="Arial" w:cs="Arial"/>
          <w:color w:val="000000"/>
          <w:sz w:val="20"/>
          <w:szCs w:val="20"/>
        </w:rPr>
        <w:t xml:space="preserve"> obliki.</w:t>
      </w:r>
    </w:p>
    <w:p w14:paraId="68685014" w14:textId="1EC0AED4"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Ponudba mora biti izdelana na obrazcih iz prilog razpisne dokumentacije. Ponudniki morajo izjave predložiti brez dodatnih pogojev. Vse priloge morajo biti s strani ponudnika izpolnjene in oddane v sistem e-JN, razen prilog, ki jih izpolnijo samo tisti ponudniki, ki nastopajo s podizvajalci ali v skupni ponudbi.</w:t>
      </w:r>
    </w:p>
    <w:p w14:paraId="293C0A67" w14:textId="77777777"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Ponudba ne sme vsebovati nobenih sprememb in dodatkov, ki niso v skladu z dokumentacijo v zvezi z oddajo javnega naročila.</w:t>
      </w:r>
    </w:p>
    <w:p w14:paraId="13BC1D8C" w14:textId="572E0804" w:rsidR="00CC40C3" w:rsidRPr="005D73B0" w:rsidRDefault="00CC40C3" w:rsidP="00CC4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Ponudbeno dokumentacijo sestavljajo spodaj našteti dokumenti</w:t>
      </w:r>
      <w:r w:rsidR="008050C3" w:rsidRPr="005D73B0">
        <w:rPr>
          <w:rFonts w:ascii="Arial" w:eastAsia="Calibri" w:hAnsi="Arial" w:cs="Arial"/>
          <w:color w:val="000000"/>
          <w:sz w:val="20"/>
          <w:szCs w:val="20"/>
        </w:rPr>
        <w:t xml:space="preserve">. </w:t>
      </w:r>
      <w:r w:rsidRPr="005D73B0">
        <w:rPr>
          <w:rFonts w:ascii="Arial" w:eastAsia="Calibri" w:hAnsi="Arial" w:cs="Arial"/>
          <w:color w:val="000000"/>
          <w:sz w:val="20"/>
          <w:szCs w:val="2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42B2056" w14:textId="77777777" w:rsidR="008050C3" w:rsidRPr="005D73B0" w:rsidRDefault="008050C3" w:rsidP="008050C3">
      <w:pPr>
        <w:contextualSpacing/>
        <w:jc w:val="both"/>
        <w:rPr>
          <w:rFonts w:ascii="Arial" w:hAnsi="Arial" w:cs="Arial"/>
          <w:b/>
          <w:bCs/>
          <w:sz w:val="20"/>
          <w:szCs w:val="20"/>
        </w:rPr>
      </w:pPr>
      <w:r w:rsidRPr="005D73B0">
        <w:rPr>
          <w:rFonts w:ascii="Arial" w:hAnsi="Arial" w:cs="Arial"/>
          <w:b/>
          <w:bCs/>
          <w:sz w:val="20"/>
          <w:szCs w:val="20"/>
        </w:rPr>
        <w:t>Ponudnik poda ponudbo kot sledi:</w:t>
      </w:r>
    </w:p>
    <w:p w14:paraId="6F811C7E" w14:textId="2B4D35A4" w:rsidR="008050C3" w:rsidRPr="005A26BE" w:rsidRDefault="008050C3" w:rsidP="000F1F31">
      <w:pPr>
        <w:pStyle w:val="ListParagraph"/>
        <w:numPr>
          <w:ilvl w:val="0"/>
          <w:numId w:val="33"/>
        </w:numPr>
        <w:tabs>
          <w:tab w:val="num" w:pos="900"/>
        </w:tabs>
        <w:jc w:val="both"/>
        <w:rPr>
          <w:rFonts w:ascii="Arial" w:hAnsi="Arial" w:cs="Arial"/>
          <w:b/>
          <w:bCs/>
          <w:sz w:val="20"/>
          <w:szCs w:val="20"/>
        </w:rPr>
      </w:pPr>
      <w:r w:rsidRPr="005D73B0">
        <w:rPr>
          <w:rFonts w:ascii="Arial" w:hAnsi="Arial" w:cs="Arial"/>
          <w:b/>
          <w:bCs/>
          <w:sz w:val="20"/>
          <w:szCs w:val="20"/>
        </w:rPr>
        <w:t>Povzetek predračuna</w:t>
      </w:r>
      <w:r w:rsidR="004852D3" w:rsidRPr="005D73B0">
        <w:rPr>
          <w:rFonts w:ascii="Arial" w:hAnsi="Arial" w:cs="Arial"/>
          <w:b/>
          <w:bCs/>
          <w:sz w:val="20"/>
          <w:szCs w:val="20"/>
        </w:rPr>
        <w:t xml:space="preserve"> (obrazec št.12)</w:t>
      </w:r>
      <w:r w:rsidRPr="005D73B0">
        <w:rPr>
          <w:rFonts w:ascii="Arial" w:hAnsi="Arial" w:cs="Arial"/>
          <w:b/>
          <w:bCs/>
          <w:sz w:val="20"/>
          <w:szCs w:val="20"/>
        </w:rPr>
        <w:t xml:space="preserve"> ponudnik v sistemu e-JN naloži v razdelek </w:t>
      </w:r>
      <w:r w:rsidRPr="005A26BE">
        <w:rPr>
          <w:rFonts w:ascii="Arial" w:hAnsi="Arial" w:cs="Arial"/>
          <w:b/>
          <w:bCs/>
          <w:sz w:val="20"/>
          <w:szCs w:val="20"/>
        </w:rPr>
        <w:t>»Predračun« v .</w:t>
      </w:r>
      <w:proofErr w:type="spellStart"/>
      <w:r w:rsidRPr="005A26BE">
        <w:rPr>
          <w:rFonts w:ascii="Arial" w:hAnsi="Arial" w:cs="Arial"/>
          <w:b/>
          <w:bCs/>
          <w:sz w:val="20"/>
          <w:szCs w:val="20"/>
        </w:rPr>
        <w:t>pdf</w:t>
      </w:r>
      <w:proofErr w:type="spellEnd"/>
      <w:r w:rsidRPr="005A26BE">
        <w:rPr>
          <w:rFonts w:ascii="Arial" w:hAnsi="Arial" w:cs="Arial"/>
          <w:b/>
          <w:bCs/>
          <w:sz w:val="20"/>
          <w:szCs w:val="20"/>
        </w:rPr>
        <w:t xml:space="preserve"> datoteki, ki bo dostopna na javnem odpiranju ponudb.</w:t>
      </w:r>
    </w:p>
    <w:p w14:paraId="6FCE28E1" w14:textId="701D8086" w:rsidR="008050C3" w:rsidRPr="005A26BE" w:rsidRDefault="008050C3" w:rsidP="000F1F31">
      <w:pPr>
        <w:pStyle w:val="ListParagraph"/>
        <w:numPr>
          <w:ilvl w:val="0"/>
          <w:numId w:val="33"/>
        </w:numPr>
        <w:tabs>
          <w:tab w:val="num" w:pos="900"/>
        </w:tabs>
        <w:jc w:val="both"/>
        <w:rPr>
          <w:rFonts w:ascii="Arial" w:hAnsi="Arial" w:cs="Arial"/>
          <w:b/>
          <w:bCs/>
          <w:sz w:val="20"/>
          <w:szCs w:val="20"/>
        </w:rPr>
      </w:pPr>
      <w:r w:rsidRPr="005A26BE">
        <w:rPr>
          <w:rFonts w:ascii="Arial" w:hAnsi="Arial" w:cs="Arial"/>
          <w:b/>
          <w:bCs/>
          <w:sz w:val="20"/>
          <w:szCs w:val="20"/>
        </w:rPr>
        <w:t>ESPD, ponudnik v sistemu e-JN naloži v razdelek »ESPD« v obliki *.</w:t>
      </w:r>
      <w:proofErr w:type="spellStart"/>
      <w:r w:rsidRPr="005A26BE">
        <w:rPr>
          <w:rFonts w:ascii="Arial" w:hAnsi="Arial" w:cs="Arial"/>
          <w:b/>
          <w:bCs/>
          <w:sz w:val="20"/>
          <w:szCs w:val="20"/>
        </w:rPr>
        <w:t>xml</w:t>
      </w:r>
      <w:proofErr w:type="spellEnd"/>
      <w:r w:rsidRPr="005A26BE">
        <w:rPr>
          <w:rFonts w:ascii="Arial" w:hAnsi="Arial" w:cs="Arial"/>
          <w:b/>
          <w:bCs/>
          <w:sz w:val="20"/>
          <w:szCs w:val="20"/>
        </w:rPr>
        <w:t xml:space="preserve"> ali *.</w:t>
      </w:r>
      <w:proofErr w:type="spellStart"/>
      <w:r w:rsidRPr="005A26BE">
        <w:rPr>
          <w:rFonts w:ascii="Arial" w:hAnsi="Arial" w:cs="Arial"/>
          <w:b/>
          <w:bCs/>
          <w:sz w:val="20"/>
          <w:szCs w:val="20"/>
        </w:rPr>
        <w:t>pdf</w:t>
      </w:r>
      <w:proofErr w:type="spellEnd"/>
      <w:r w:rsidRPr="005A26BE">
        <w:rPr>
          <w:rFonts w:ascii="Arial" w:hAnsi="Arial" w:cs="Arial"/>
          <w:b/>
          <w:bCs/>
          <w:sz w:val="20"/>
          <w:szCs w:val="20"/>
        </w:rPr>
        <w:t xml:space="preserve"> – za vse gospodarske subjekte, ki nastopajo v ponudbi.</w:t>
      </w:r>
    </w:p>
    <w:p w14:paraId="7CF09D91" w14:textId="0C6F0919" w:rsidR="008050C3" w:rsidRPr="005A26BE" w:rsidRDefault="008050C3" w:rsidP="000F1F31">
      <w:pPr>
        <w:pStyle w:val="ListParagraph"/>
        <w:numPr>
          <w:ilvl w:val="0"/>
          <w:numId w:val="33"/>
        </w:numPr>
        <w:tabs>
          <w:tab w:val="num" w:pos="900"/>
        </w:tabs>
        <w:jc w:val="both"/>
        <w:rPr>
          <w:rFonts w:ascii="Arial" w:hAnsi="Arial" w:cs="Arial"/>
          <w:b/>
          <w:bCs/>
          <w:sz w:val="20"/>
          <w:szCs w:val="20"/>
        </w:rPr>
      </w:pPr>
      <w:r w:rsidRPr="005A26BE">
        <w:rPr>
          <w:rFonts w:ascii="Arial" w:hAnsi="Arial" w:cs="Arial"/>
          <w:b/>
          <w:bCs/>
          <w:sz w:val="20"/>
          <w:szCs w:val="20"/>
        </w:rPr>
        <w:t>Ponudbeni obrazci in vsa ostala dokumentacija, ki jo zahteva naročnik, ponudnik v sistemu e-JN naloži v razdelek »Druge priloge« v *.</w:t>
      </w:r>
      <w:proofErr w:type="spellStart"/>
      <w:r w:rsidRPr="005A26BE">
        <w:rPr>
          <w:rFonts w:ascii="Arial" w:hAnsi="Arial" w:cs="Arial"/>
          <w:b/>
          <w:bCs/>
          <w:sz w:val="20"/>
          <w:szCs w:val="20"/>
        </w:rPr>
        <w:t>pdf</w:t>
      </w:r>
      <w:proofErr w:type="spellEnd"/>
      <w:r w:rsidRPr="005A26BE">
        <w:rPr>
          <w:rFonts w:ascii="Arial" w:hAnsi="Arial" w:cs="Arial"/>
          <w:b/>
          <w:bCs/>
          <w:sz w:val="20"/>
          <w:szCs w:val="20"/>
        </w:rPr>
        <w:t xml:space="preserve"> datoteki, razen predračuna, ki ga predloži v </w:t>
      </w:r>
      <w:proofErr w:type="spellStart"/>
      <w:r w:rsidRPr="005A26BE">
        <w:rPr>
          <w:rFonts w:ascii="Arial" w:hAnsi="Arial" w:cs="Arial"/>
          <w:b/>
          <w:bCs/>
          <w:sz w:val="20"/>
          <w:szCs w:val="20"/>
        </w:rPr>
        <w:t>excel</w:t>
      </w:r>
      <w:proofErr w:type="spellEnd"/>
      <w:r w:rsidRPr="005A26BE">
        <w:rPr>
          <w:rFonts w:ascii="Arial" w:hAnsi="Arial" w:cs="Arial"/>
          <w:b/>
          <w:bCs/>
          <w:sz w:val="20"/>
          <w:szCs w:val="20"/>
        </w:rPr>
        <w:t xml:space="preserve"> in *.</w:t>
      </w:r>
      <w:proofErr w:type="spellStart"/>
      <w:r w:rsidRPr="005A26BE">
        <w:rPr>
          <w:rFonts w:ascii="Arial" w:hAnsi="Arial" w:cs="Arial"/>
          <w:b/>
          <w:bCs/>
          <w:sz w:val="20"/>
          <w:szCs w:val="20"/>
        </w:rPr>
        <w:t>pdf</w:t>
      </w:r>
      <w:proofErr w:type="spellEnd"/>
      <w:r w:rsidRPr="005A26BE">
        <w:rPr>
          <w:rFonts w:ascii="Arial" w:hAnsi="Arial" w:cs="Arial"/>
          <w:b/>
          <w:bCs/>
          <w:sz w:val="20"/>
          <w:szCs w:val="20"/>
        </w:rPr>
        <w:t xml:space="preserve"> datoteki.</w:t>
      </w:r>
    </w:p>
    <w:p w14:paraId="645A8F95" w14:textId="354355EE" w:rsidR="008050C3" w:rsidRPr="005A26BE" w:rsidRDefault="008050C3" w:rsidP="000F1F31">
      <w:pPr>
        <w:pStyle w:val="ListParagraph"/>
        <w:numPr>
          <w:ilvl w:val="0"/>
          <w:numId w:val="33"/>
        </w:numPr>
        <w:jc w:val="both"/>
        <w:rPr>
          <w:rFonts w:ascii="Arial" w:hAnsi="Arial" w:cs="Arial"/>
          <w:b/>
          <w:bCs/>
          <w:sz w:val="20"/>
          <w:szCs w:val="20"/>
        </w:rPr>
      </w:pPr>
      <w:r w:rsidRPr="005A26BE">
        <w:rPr>
          <w:rFonts w:ascii="Arial" w:hAnsi="Arial" w:cs="Arial"/>
          <w:b/>
          <w:bCs/>
          <w:sz w:val="20"/>
          <w:szCs w:val="20"/>
        </w:rPr>
        <w:t xml:space="preserve">Finančno zavarovanje za resnost ponudbe se odda </w:t>
      </w:r>
      <w:r w:rsidR="005A26BE" w:rsidRPr="005A26BE">
        <w:rPr>
          <w:rFonts w:ascii="Arial" w:eastAsia="Calibri" w:hAnsi="Arial" w:cs="Arial"/>
          <w:color w:val="000000"/>
          <w:position w:val="-2"/>
          <w:sz w:val="20"/>
          <w:szCs w:val="20"/>
        </w:rPr>
        <w:t>skladno z določbami v razpisni dokumentaciji</w:t>
      </w:r>
    </w:p>
    <w:p w14:paraId="6831DFC7" w14:textId="77777777" w:rsidR="003C5521" w:rsidRPr="005D73B0" w:rsidRDefault="003C5521" w:rsidP="003C5521">
      <w:pPr>
        <w:jc w:val="both"/>
        <w:rPr>
          <w:rFonts w:ascii="Arial" w:hAnsi="Arial" w:cs="Arial"/>
          <w:b/>
          <w:bCs/>
          <w:sz w:val="20"/>
          <w:szCs w:val="20"/>
          <w:highlight w:val="yellow"/>
        </w:rPr>
      </w:pPr>
    </w:p>
    <w:p w14:paraId="32C63816" w14:textId="3069DC36" w:rsidR="00CC40C3" w:rsidRPr="005A26BE" w:rsidRDefault="008050C3" w:rsidP="003C5521">
      <w:pPr>
        <w:jc w:val="both"/>
        <w:rPr>
          <w:rFonts w:ascii="Arial" w:hAnsi="Arial" w:cs="Arial"/>
          <w:b/>
          <w:bCs/>
          <w:sz w:val="20"/>
          <w:szCs w:val="20"/>
        </w:rPr>
      </w:pPr>
      <w:r w:rsidRPr="005A26BE">
        <w:rPr>
          <w:rFonts w:ascii="Arial" w:hAnsi="Arial" w:cs="Arial"/>
          <w:b/>
          <w:bCs/>
          <w:sz w:val="20"/>
          <w:szCs w:val="20"/>
        </w:rPr>
        <w:t>Obrazci:</w:t>
      </w:r>
    </w:p>
    <w:tbl>
      <w:tblPr>
        <w:tblStyle w:val="TableGridPHPDOCX"/>
        <w:tblW w:w="5072"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711"/>
        <w:gridCol w:w="3348"/>
      </w:tblGrid>
      <w:tr w:rsidR="00CC40C3" w:rsidRPr="005D73B0" w14:paraId="30FD6D97" w14:textId="77777777" w:rsidTr="00480108">
        <w:trPr>
          <w:trHeight w:val="143"/>
        </w:trPr>
        <w:tc>
          <w:tcPr>
            <w:tcW w:w="6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962859F" w14:textId="77777777" w:rsidR="00CC40C3" w:rsidRPr="005D73B0" w:rsidRDefault="00CC40C3" w:rsidP="005205E6">
            <w:pPr>
              <w:jc w:val="center"/>
              <w:rPr>
                <w:rFonts w:ascii="Arial" w:eastAsia="Calibri" w:hAnsi="Arial" w:cs="Arial"/>
                <w:sz w:val="20"/>
                <w:szCs w:val="20"/>
              </w:rPr>
            </w:pPr>
            <w:r w:rsidRPr="005D73B0">
              <w:rPr>
                <w:rFonts w:ascii="Arial" w:eastAsia="Calibri" w:hAnsi="Arial" w:cs="Arial"/>
                <w:b/>
                <w:bCs/>
                <w:color w:val="000000"/>
                <w:position w:val="-3"/>
                <w:sz w:val="20"/>
                <w:szCs w:val="20"/>
                <w:shd w:val="clear" w:color="auto" w:fill="AAAAAA"/>
              </w:rPr>
              <w:t>Obrazec</w:t>
            </w:r>
          </w:p>
        </w:tc>
        <w:tc>
          <w:tcPr>
            <w:tcW w:w="256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3AD189A" w14:textId="77777777" w:rsidR="00CC40C3" w:rsidRPr="005D73B0" w:rsidRDefault="00CC40C3" w:rsidP="005205E6">
            <w:pPr>
              <w:jc w:val="center"/>
              <w:rPr>
                <w:rFonts w:ascii="Arial" w:eastAsia="Calibri" w:hAnsi="Arial" w:cs="Arial"/>
                <w:sz w:val="20"/>
                <w:szCs w:val="20"/>
              </w:rPr>
            </w:pPr>
            <w:r w:rsidRPr="005D73B0">
              <w:rPr>
                <w:rFonts w:ascii="Arial" w:eastAsia="Calibri" w:hAnsi="Arial" w:cs="Arial"/>
                <w:b/>
                <w:bCs/>
                <w:color w:val="000000"/>
                <w:position w:val="-3"/>
                <w:sz w:val="20"/>
                <w:szCs w:val="20"/>
                <w:shd w:val="clear" w:color="auto" w:fill="AAAAAA"/>
              </w:rPr>
              <w:t>Naziv</w:t>
            </w:r>
          </w:p>
        </w:tc>
        <w:tc>
          <w:tcPr>
            <w:tcW w:w="18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2959EE4" w14:textId="77777777" w:rsidR="00CC40C3" w:rsidRPr="005D73B0" w:rsidRDefault="00CC40C3" w:rsidP="005205E6">
            <w:pPr>
              <w:jc w:val="center"/>
              <w:rPr>
                <w:rFonts w:ascii="Arial" w:eastAsia="Calibri" w:hAnsi="Arial" w:cs="Arial"/>
                <w:sz w:val="20"/>
                <w:szCs w:val="20"/>
              </w:rPr>
            </w:pPr>
            <w:r w:rsidRPr="005D73B0">
              <w:rPr>
                <w:rFonts w:ascii="Arial" w:eastAsia="Calibri" w:hAnsi="Arial" w:cs="Arial"/>
                <w:b/>
                <w:bCs/>
                <w:color w:val="000000"/>
                <w:position w:val="-3"/>
                <w:sz w:val="20"/>
                <w:szCs w:val="20"/>
                <w:shd w:val="clear" w:color="auto" w:fill="AAAAAA"/>
              </w:rPr>
              <w:t>Opombe</w:t>
            </w:r>
          </w:p>
        </w:tc>
      </w:tr>
      <w:tr w:rsidR="00CC40C3" w:rsidRPr="005D73B0" w14:paraId="451B7AAA" w14:textId="77777777" w:rsidTr="00B347F2">
        <w:trPr>
          <w:cantSplit/>
          <w:trHeight w:val="29"/>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20EC1" w14:textId="77777777" w:rsidR="00CC40C3" w:rsidRPr="005D73B0" w:rsidRDefault="00CC40C3" w:rsidP="00480108">
            <w:pPr>
              <w:outlineLvl w:val="0"/>
              <w:rPr>
                <w:rFonts w:ascii="Arial" w:eastAsia="Calibri" w:hAnsi="Arial" w:cs="Arial"/>
                <w:sz w:val="20"/>
                <w:szCs w:val="20"/>
              </w:rPr>
            </w:pPr>
            <w:r w:rsidRPr="005D73B0">
              <w:rPr>
                <w:rFonts w:ascii="Arial" w:eastAsia="Calibri" w:hAnsi="Arial" w:cs="Arial"/>
                <w:color w:val="000000"/>
                <w:position w:val="-2"/>
                <w:sz w:val="20"/>
                <w:szCs w:val="20"/>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720D9" w14:textId="144B8D48" w:rsidR="00CC40C3" w:rsidRPr="005D73B0" w:rsidRDefault="00CC40C3" w:rsidP="00480108">
            <w:pPr>
              <w:outlineLvl w:val="0"/>
              <w:rPr>
                <w:rFonts w:ascii="Arial" w:eastAsia="Calibri" w:hAnsi="Arial" w:cs="Arial"/>
                <w:sz w:val="20"/>
                <w:szCs w:val="20"/>
              </w:rPr>
            </w:pPr>
            <w:r w:rsidRPr="005D73B0">
              <w:rPr>
                <w:rFonts w:ascii="Arial" w:eastAsia="Calibri" w:hAnsi="Arial" w:cs="Arial"/>
                <w:color w:val="000000"/>
                <w:position w:val="-2"/>
                <w:sz w:val="20"/>
                <w:szCs w:val="20"/>
              </w:rPr>
              <w:t xml:space="preserve">Ponudba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400B2" w14:textId="7661E596" w:rsidR="00CC40C3" w:rsidRPr="005A26BE" w:rsidRDefault="005A26BE" w:rsidP="005A26BE">
            <w:pP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CC40C3" w:rsidRPr="005D73B0" w14:paraId="304618B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DA8F8" w14:textId="4591AC27" w:rsidR="00CC40C3" w:rsidRPr="005D73B0" w:rsidRDefault="00775B04" w:rsidP="00480108">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80A6F" w14:textId="6F94D652" w:rsidR="00CC40C3" w:rsidRPr="005D73B0" w:rsidRDefault="00CC40C3" w:rsidP="00480108">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Podatki o ponudniku</w:t>
            </w:r>
            <w:r w:rsidR="00D66FBD" w:rsidRPr="005D73B0">
              <w:rPr>
                <w:rFonts w:ascii="Arial" w:eastAsia="Calibri" w:hAnsi="Arial" w:cs="Arial"/>
                <w:color w:val="000000"/>
                <w:position w:val="-2"/>
                <w:sz w:val="20"/>
                <w:szCs w:val="20"/>
              </w:rPr>
              <w:t>/vodilnem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052416" w14:textId="4C3D5E34" w:rsidR="00CC40C3" w:rsidRPr="005D73B0" w:rsidRDefault="005A26BE" w:rsidP="00A679E3">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CC40C3" w:rsidRPr="005D73B0" w14:paraId="0414264B" w14:textId="77777777" w:rsidTr="007B2180">
        <w:trPr>
          <w:trHeight w:val="680"/>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EEB37" w14:textId="77777777" w:rsidR="00CC40C3" w:rsidRPr="005D73B0" w:rsidRDefault="00CC40C3" w:rsidP="00480108">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74B24" w14:textId="7B9DBBD3" w:rsidR="00CC40C3" w:rsidRPr="005D73B0" w:rsidRDefault="00CC40C3" w:rsidP="00480108">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Ponudba skupine ponudnikov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122CB" w14:textId="77777777" w:rsidR="005A26BE" w:rsidRDefault="005A26BE" w:rsidP="00A679E3">
            <w:pPr>
              <w:jc w:val="cente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V primeru skupine ponudnikov:</w:t>
            </w:r>
          </w:p>
          <w:p w14:paraId="765A5FA5" w14:textId="2A5715E6" w:rsidR="00CC40C3" w:rsidRPr="005D73B0" w:rsidRDefault="005A26BE" w:rsidP="00A679E3">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s strani vseh ponudnikov v skupini ponudnikov</w:t>
            </w:r>
          </w:p>
        </w:tc>
      </w:tr>
      <w:tr w:rsidR="005A26BE" w:rsidRPr="005D73B0" w14:paraId="4094946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DCDB6" w14:textId="77777777"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79B43" w14:textId="7C84542A"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Udeležba podizvajalcev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C25D7" w14:textId="3C58FBB0"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w:t>
            </w:r>
          </w:p>
        </w:tc>
      </w:tr>
      <w:tr w:rsidR="005A26BE" w:rsidRPr="005D73B0" w14:paraId="0E94AC1E"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E1175" w14:textId="77777777"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BD992" w14:textId="27B59791"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Podatki o podizvajalcu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69952" w14:textId="42E1ED1B"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s strani podizvajalca</w:t>
            </w:r>
          </w:p>
        </w:tc>
      </w:tr>
      <w:tr w:rsidR="005A26BE" w:rsidRPr="005D73B0" w14:paraId="14E64C7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BBFC1" w14:textId="77777777"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D4D08" w14:textId="2DD03608"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Zahteva podizvajalca za neposredno plačilo in soglasje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11243" w14:textId="3B2A7202"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s strani podizvajalca</w:t>
            </w:r>
          </w:p>
        </w:tc>
      </w:tr>
      <w:tr w:rsidR="005A26BE" w:rsidRPr="005D73B0" w14:paraId="5DD0CB5D"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8452D" w14:textId="1F5BDE2C"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1A86C" w14:textId="61CF23AB"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Seznam referenčnih del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72AC6" w14:textId="5958785D"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77B54E38"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5EC78" w14:textId="0186BAA0"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DA31D" w14:textId="60AC344E" w:rsidR="005A26BE" w:rsidRPr="006B1B2F" w:rsidRDefault="006B1B2F" w:rsidP="005A26BE">
            <w:pPr>
              <w:outlineLvl w:val="0"/>
              <w:rPr>
                <w:rFonts w:ascii="Arial" w:eastAsia="Calibri" w:hAnsi="Arial" w:cs="Arial"/>
                <w:color w:val="000000"/>
                <w:position w:val="-2"/>
                <w:sz w:val="20"/>
                <w:szCs w:val="20"/>
              </w:rPr>
            </w:pPr>
            <w:r w:rsidRPr="006B1B2F">
              <w:rPr>
                <w:rFonts w:ascii="Arial" w:eastAsia="Calibri" w:hAnsi="Arial" w:cs="Arial"/>
                <w:color w:val="000000"/>
                <w:position w:val="-2"/>
                <w:sz w:val="20"/>
                <w:szCs w:val="20"/>
              </w:rPr>
              <w:t>Seznam kadra in imenovanje vodje gradnje z referencami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D7827A" w14:textId="529023B7"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3B057F48"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12892" w14:textId="582DD975"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E1BFE" w14:textId="73288318"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Pooblastilo za pridobitev podatkov iz kazenske evidence – za pravne osebe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4A688" w14:textId="7F196C26"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23736D94"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EE877" w14:textId="72C76971"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900F6" w14:textId="12926239"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Pooblastilo za pridobitev podatkov iz kazenske evidence – za pravne osebe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6AE23" w14:textId="5BA16F89"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2488B8A7"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FA0B3" w14:textId="125EEC32"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4D449" w14:textId="4D4918B8"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Izjava o udeležbi fizičnih in pravnih oseb v lastništvu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0DC86" w14:textId="53893127"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63836213"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FD149" w14:textId="47C8E94E"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9B7E2" w14:textId="6197D8C7" w:rsidR="005A26BE" w:rsidRPr="005D73B0" w:rsidRDefault="005A26BE" w:rsidP="005A26B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w:t>
            </w:r>
            <w:r w:rsidRPr="005D73B0">
              <w:rPr>
                <w:rFonts w:ascii="Arial" w:eastAsia="Calibri" w:hAnsi="Arial" w:cs="Arial"/>
                <w:color w:val="000000"/>
                <w:position w:val="-2"/>
                <w:sz w:val="20"/>
                <w:szCs w:val="20"/>
              </w:rPr>
              <w:t>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06585" w14:textId="15070FCC"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 ponudnik</w:t>
            </w:r>
            <w:r>
              <w:rPr>
                <w:rFonts w:ascii="Arial" w:eastAsia="Calibri" w:hAnsi="Arial" w:cs="Arial"/>
                <w:color w:val="000000"/>
                <w:position w:val="-2"/>
                <w:sz w:val="20"/>
                <w:szCs w:val="20"/>
              </w:rPr>
              <w:t xml:space="preserve"> obrazec</w:t>
            </w:r>
            <w:r w:rsidRPr="005A26BE">
              <w:rPr>
                <w:rFonts w:ascii="Arial" w:eastAsia="Calibri" w:hAnsi="Arial" w:cs="Arial"/>
                <w:color w:val="000000"/>
                <w:position w:val="-2"/>
                <w:sz w:val="20"/>
                <w:szCs w:val="20"/>
              </w:rPr>
              <w:t xml:space="preserve"> pripne v razdelek »Predračun« v aplikaciji </w:t>
            </w:r>
            <w:proofErr w:type="spellStart"/>
            <w:r w:rsidRPr="005A26BE">
              <w:rPr>
                <w:rFonts w:ascii="Arial" w:eastAsia="Calibri" w:hAnsi="Arial" w:cs="Arial"/>
                <w:color w:val="000000"/>
                <w:position w:val="-2"/>
                <w:sz w:val="20"/>
                <w:szCs w:val="20"/>
              </w:rPr>
              <w:t>eOddaja</w:t>
            </w:r>
            <w:proofErr w:type="spellEnd"/>
            <w:r w:rsidRPr="005A26BE">
              <w:rPr>
                <w:rFonts w:ascii="Arial" w:eastAsia="Calibri" w:hAnsi="Arial" w:cs="Arial"/>
                <w:color w:val="000000"/>
                <w:position w:val="-2"/>
                <w:sz w:val="20"/>
                <w:szCs w:val="20"/>
              </w:rPr>
              <w:t>.</w:t>
            </w:r>
          </w:p>
        </w:tc>
      </w:tr>
      <w:tr w:rsidR="005A26BE" w:rsidRPr="005D73B0" w14:paraId="063BB67D" w14:textId="77777777" w:rsidTr="007A4130">
        <w:trPr>
          <w:trHeight w:val="383"/>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54E7E" w14:textId="4E3000FC"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w:t>
            </w:r>
            <w:r>
              <w:rPr>
                <w:rFonts w:ascii="Arial" w:eastAsia="Calibri" w:hAnsi="Arial" w:cs="Arial"/>
                <w:color w:val="000000"/>
                <w:position w:val="-2"/>
                <w:sz w:val="20"/>
                <w:szCs w:val="20"/>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0EC60" w14:textId="02A29B9E"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 xml:space="preserve">Izjava o predložitvi </w:t>
            </w:r>
            <w:r>
              <w:rPr>
                <w:rFonts w:ascii="Arial" w:eastAsia="Calibri" w:hAnsi="Arial" w:cs="Arial"/>
                <w:color w:val="000000"/>
                <w:position w:val="-2"/>
                <w:sz w:val="20"/>
                <w:szCs w:val="20"/>
              </w:rPr>
              <w:t>zavarovanja</w:t>
            </w:r>
            <w:r w:rsidRPr="005D73B0">
              <w:rPr>
                <w:rFonts w:ascii="Arial" w:eastAsia="Calibri" w:hAnsi="Arial" w:cs="Arial"/>
                <w:color w:val="000000"/>
                <w:position w:val="-2"/>
                <w:sz w:val="20"/>
                <w:szCs w:val="20"/>
              </w:rPr>
              <w:t xml:space="preserve">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8E5FB" w14:textId="46474B84"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76E2BDA3" w14:textId="77777777" w:rsidTr="00163EA1">
        <w:trPr>
          <w:trHeight w:val="383"/>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43983" w14:textId="53FB2AF2"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w:t>
            </w:r>
            <w:r>
              <w:rPr>
                <w:rFonts w:ascii="Arial" w:eastAsia="Calibri" w:hAnsi="Arial" w:cs="Arial"/>
                <w:color w:val="000000"/>
                <w:position w:val="-2"/>
                <w:sz w:val="20"/>
                <w:szCs w:val="20"/>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F2531" w14:textId="09D43446"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 xml:space="preserve">Izjava o predložitvi </w:t>
            </w:r>
            <w:r>
              <w:rPr>
                <w:rFonts w:ascii="Arial" w:eastAsia="Calibri" w:hAnsi="Arial" w:cs="Arial"/>
                <w:color w:val="000000"/>
                <w:position w:val="-2"/>
                <w:sz w:val="20"/>
                <w:szCs w:val="20"/>
              </w:rPr>
              <w:t>zavarovanja</w:t>
            </w:r>
            <w:r w:rsidRPr="005D73B0">
              <w:rPr>
                <w:rFonts w:ascii="Arial" w:eastAsia="Calibri" w:hAnsi="Arial" w:cs="Arial"/>
                <w:color w:val="000000"/>
                <w:position w:val="-2"/>
                <w:sz w:val="20"/>
                <w:szCs w:val="20"/>
              </w:rPr>
              <w:t xml:space="preserve"> za odpravo napak v garancijski dobi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29109" w14:textId="5DD94853"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0B6EF230" w14:textId="77777777" w:rsidTr="00163EA1">
        <w:trPr>
          <w:trHeight w:val="358"/>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6E4B6" w14:textId="7C066F74"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w:t>
            </w:r>
            <w:r>
              <w:rPr>
                <w:rFonts w:ascii="Arial" w:eastAsia="Calibri" w:hAnsi="Arial" w:cs="Arial"/>
                <w:color w:val="000000"/>
                <w:position w:val="-2"/>
                <w:sz w:val="20"/>
                <w:szCs w:val="20"/>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0D4C9" w14:textId="32399F0E"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Vzorec</w:t>
            </w:r>
            <w:r>
              <w:rPr>
                <w:rFonts w:ascii="Arial" w:eastAsia="Calibri" w:hAnsi="Arial" w:cs="Arial"/>
                <w:color w:val="000000"/>
                <w:position w:val="-2"/>
                <w:sz w:val="20"/>
                <w:szCs w:val="20"/>
              </w:rPr>
              <w:t xml:space="preserve"> gradbene </w:t>
            </w:r>
            <w:r w:rsidRPr="005D73B0">
              <w:rPr>
                <w:rFonts w:ascii="Arial" w:eastAsia="Calibri" w:hAnsi="Arial" w:cs="Arial"/>
                <w:color w:val="000000"/>
                <w:position w:val="-2"/>
                <w:sz w:val="20"/>
                <w:szCs w:val="20"/>
              </w:rPr>
              <w:t>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D0057B" w14:textId="0B7209EE" w:rsidR="005A26BE" w:rsidRPr="005D73B0" w:rsidRDefault="005A26BE" w:rsidP="005A26BE">
            <w:pPr>
              <w:jc w:val="cente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w:t>
            </w:r>
            <w:r w:rsidRPr="005A26BE">
              <w:rPr>
                <w:rFonts w:ascii="Arial" w:eastAsia="Calibri" w:hAnsi="Arial" w:cs="Arial"/>
                <w:color w:val="000000"/>
                <w:position w:val="-2"/>
                <w:sz w:val="20"/>
                <w:szCs w:val="20"/>
              </w:rPr>
              <w:t>odpisan in žigosan</w:t>
            </w:r>
          </w:p>
        </w:tc>
      </w:tr>
    </w:tbl>
    <w:p w14:paraId="62B54789" w14:textId="77777777" w:rsidR="007C6E34" w:rsidRDefault="007C6E34" w:rsidP="0017441C">
      <w:pPr>
        <w:jc w:val="right"/>
        <w:rPr>
          <w:rFonts w:ascii="Arial" w:hAnsi="Arial" w:cs="Arial"/>
          <w:b/>
          <w:bCs/>
        </w:rPr>
      </w:pPr>
    </w:p>
    <w:p w14:paraId="5F863BE4" w14:textId="77777777" w:rsidR="007C6E34" w:rsidRDefault="007C6E34" w:rsidP="0017441C">
      <w:pPr>
        <w:jc w:val="right"/>
        <w:rPr>
          <w:rFonts w:ascii="Arial" w:hAnsi="Arial" w:cs="Arial"/>
          <w:b/>
          <w:bCs/>
        </w:rPr>
      </w:pPr>
    </w:p>
    <w:p w14:paraId="3BB493F6" w14:textId="77777777" w:rsidR="007C6E34" w:rsidRDefault="007C6E34" w:rsidP="0017441C">
      <w:pPr>
        <w:jc w:val="right"/>
        <w:rPr>
          <w:rFonts w:ascii="Arial" w:hAnsi="Arial" w:cs="Arial"/>
          <w:b/>
          <w:bCs/>
        </w:rPr>
      </w:pPr>
    </w:p>
    <w:p w14:paraId="199D210E" w14:textId="77777777" w:rsidR="007C6E34" w:rsidRDefault="007C6E34" w:rsidP="0017441C">
      <w:pPr>
        <w:jc w:val="right"/>
        <w:rPr>
          <w:rFonts w:ascii="Arial" w:hAnsi="Arial" w:cs="Arial"/>
          <w:b/>
          <w:bCs/>
        </w:rPr>
      </w:pPr>
    </w:p>
    <w:p w14:paraId="3C09E403" w14:textId="77777777" w:rsidR="007C6E34" w:rsidRDefault="007C6E34" w:rsidP="0017441C">
      <w:pPr>
        <w:jc w:val="right"/>
        <w:rPr>
          <w:rFonts w:ascii="Arial" w:hAnsi="Arial" w:cs="Arial"/>
          <w:b/>
          <w:bCs/>
        </w:rPr>
      </w:pPr>
    </w:p>
    <w:p w14:paraId="627D1D55" w14:textId="77777777" w:rsidR="007C6E34" w:rsidRDefault="007C6E34" w:rsidP="0017441C">
      <w:pPr>
        <w:jc w:val="right"/>
        <w:rPr>
          <w:rFonts w:ascii="Arial" w:hAnsi="Arial" w:cs="Arial"/>
          <w:b/>
          <w:bCs/>
        </w:rPr>
      </w:pPr>
    </w:p>
    <w:p w14:paraId="74DB2256" w14:textId="77777777" w:rsidR="007C6E34" w:rsidRDefault="007C6E34" w:rsidP="0017441C">
      <w:pPr>
        <w:jc w:val="right"/>
        <w:rPr>
          <w:rFonts w:ascii="Arial" w:hAnsi="Arial" w:cs="Arial"/>
          <w:b/>
          <w:bCs/>
        </w:rPr>
      </w:pPr>
    </w:p>
    <w:p w14:paraId="15C142FE" w14:textId="77777777" w:rsidR="007C6E34" w:rsidRDefault="007C6E34" w:rsidP="0017441C">
      <w:pPr>
        <w:jc w:val="right"/>
        <w:rPr>
          <w:rFonts w:ascii="Arial" w:hAnsi="Arial" w:cs="Arial"/>
          <w:b/>
          <w:bCs/>
        </w:rPr>
      </w:pPr>
    </w:p>
    <w:p w14:paraId="3233C698" w14:textId="77777777" w:rsidR="007C6E34" w:rsidRDefault="007C6E34" w:rsidP="0017441C">
      <w:pPr>
        <w:jc w:val="right"/>
        <w:rPr>
          <w:rFonts w:ascii="Arial" w:hAnsi="Arial" w:cs="Arial"/>
          <w:b/>
          <w:bCs/>
        </w:rPr>
      </w:pPr>
    </w:p>
    <w:p w14:paraId="0756712A" w14:textId="77777777" w:rsidR="007C6E34" w:rsidRDefault="007C6E34" w:rsidP="0017441C">
      <w:pPr>
        <w:jc w:val="right"/>
        <w:rPr>
          <w:rFonts w:ascii="Arial" w:hAnsi="Arial" w:cs="Arial"/>
          <w:b/>
          <w:bCs/>
        </w:rPr>
      </w:pPr>
    </w:p>
    <w:p w14:paraId="1A4017BA" w14:textId="77777777" w:rsidR="007C6E34" w:rsidRDefault="007C6E34" w:rsidP="0017441C">
      <w:pPr>
        <w:jc w:val="right"/>
        <w:rPr>
          <w:rFonts w:ascii="Arial" w:hAnsi="Arial" w:cs="Arial"/>
          <w:b/>
          <w:bCs/>
        </w:rPr>
      </w:pPr>
    </w:p>
    <w:p w14:paraId="27DAE847" w14:textId="77777777" w:rsidR="007C6E34" w:rsidRDefault="007C6E34" w:rsidP="0017441C">
      <w:pPr>
        <w:jc w:val="right"/>
        <w:rPr>
          <w:rFonts w:ascii="Arial" w:hAnsi="Arial" w:cs="Arial"/>
          <w:b/>
          <w:bCs/>
        </w:rPr>
      </w:pPr>
    </w:p>
    <w:p w14:paraId="140DBDFE" w14:textId="77777777" w:rsidR="007C6E34" w:rsidRDefault="007C6E34" w:rsidP="0017441C">
      <w:pPr>
        <w:jc w:val="right"/>
        <w:rPr>
          <w:rFonts w:ascii="Arial" w:hAnsi="Arial" w:cs="Arial"/>
          <w:b/>
          <w:bCs/>
        </w:rPr>
      </w:pPr>
    </w:p>
    <w:p w14:paraId="6E3E76B6" w14:textId="77777777" w:rsidR="007C6E34" w:rsidRDefault="007C6E34" w:rsidP="0017441C">
      <w:pPr>
        <w:jc w:val="right"/>
        <w:rPr>
          <w:rFonts w:ascii="Arial" w:hAnsi="Arial" w:cs="Arial"/>
          <w:b/>
          <w:bCs/>
        </w:rPr>
      </w:pPr>
    </w:p>
    <w:p w14:paraId="6D5D2238" w14:textId="77777777" w:rsidR="007C6E34" w:rsidRDefault="007C6E34" w:rsidP="0017441C">
      <w:pPr>
        <w:jc w:val="right"/>
        <w:rPr>
          <w:rFonts w:ascii="Arial" w:hAnsi="Arial" w:cs="Arial"/>
          <w:b/>
          <w:bCs/>
        </w:rPr>
      </w:pPr>
    </w:p>
    <w:p w14:paraId="28F6B329" w14:textId="77777777" w:rsidR="007C6E34" w:rsidRDefault="007C6E34" w:rsidP="0017441C">
      <w:pPr>
        <w:jc w:val="right"/>
        <w:rPr>
          <w:rFonts w:ascii="Arial" w:hAnsi="Arial" w:cs="Arial"/>
          <w:b/>
          <w:bCs/>
        </w:rPr>
      </w:pPr>
    </w:p>
    <w:p w14:paraId="1B43E644" w14:textId="77777777" w:rsidR="007C6E34" w:rsidRDefault="007C6E34" w:rsidP="0017441C">
      <w:pPr>
        <w:jc w:val="right"/>
        <w:rPr>
          <w:rFonts w:ascii="Arial" w:hAnsi="Arial" w:cs="Arial"/>
          <w:b/>
          <w:bCs/>
        </w:rPr>
      </w:pPr>
    </w:p>
    <w:p w14:paraId="16E5854A" w14:textId="77777777" w:rsidR="007C6E34" w:rsidRDefault="007C6E34" w:rsidP="0017441C">
      <w:pPr>
        <w:jc w:val="right"/>
        <w:rPr>
          <w:rFonts w:ascii="Arial" w:hAnsi="Arial" w:cs="Arial"/>
          <w:b/>
          <w:bCs/>
        </w:rPr>
      </w:pPr>
    </w:p>
    <w:p w14:paraId="7E371F67" w14:textId="77777777" w:rsidR="007C6E34" w:rsidRDefault="007C6E34" w:rsidP="0017441C">
      <w:pPr>
        <w:jc w:val="right"/>
        <w:rPr>
          <w:rFonts w:ascii="Arial" w:hAnsi="Arial" w:cs="Arial"/>
          <w:b/>
          <w:bCs/>
        </w:rPr>
      </w:pPr>
    </w:p>
    <w:p w14:paraId="23BCA31D" w14:textId="77777777" w:rsidR="007C6E34" w:rsidRDefault="007C6E34" w:rsidP="0017441C">
      <w:pPr>
        <w:jc w:val="right"/>
        <w:rPr>
          <w:rFonts w:ascii="Arial" w:hAnsi="Arial" w:cs="Arial"/>
          <w:b/>
          <w:bCs/>
        </w:rPr>
      </w:pPr>
    </w:p>
    <w:p w14:paraId="16CA4A35" w14:textId="77777777" w:rsidR="007C6E34" w:rsidRDefault="007C6E34" w:rsidP="0017441C">
      <w:pPr>
        <w:jc w:val="right"/>
        <w:rPr>
          <w:rFonts w:ascii="Arial" w:hAnsi="Arial" w:cs="Arial"/>
          <w:b/>
          <w:bCs/>
        </w:rPr>
      </w:pPr>
    </w:p>
    <w:p w14:paraId="698D8F58" w14:textId="77777777" w:rsidR="007C6E34" w:rsidRDefault="007C6E34" w:rsidP="0017441C">
      <w:pPr>
        <w:jc w:val="right"/>
        <w:rPr>
          <w:rFonts w:ascii="Arial" w:hAnsi="Arial" w:cs="Arial"/>
          <w:b/>
          <w:bCs/>
        </w:rPr>
      </w:pPr>
    </w:p>
    <w:p w14:paraId="76C116BB" w14:textId="77777777" w:rsidR="007C6E34" w:rsidRDefault="007C6E34" w:rsidP="0017441C">
      <w:pPr>
        <w:jc w:val="right"/>
        <w:rPr>
          <w:rFonts w:ascii="Arial" w:hAnsi="Arial" w:cs="Arial"/>
          <w:b/>
          <w:bCs/>
        </w:rPr>
      </w:pPr>
    </w:p>
    <w:p w14:paraId="6891F61F" w14:textId="77777777" w:rsidR="007C6E34" w:rsidRDefault="007C6E34" w:rsidP="0017441C">
      <w:pPr>
        <w:jc w:val="right"/>
        <w:rPr>
          <w:rFonts w:ascii="Arial" w:hAnsi="Arial" w:cs="Arial"/>
          <w:b/>
          <w:bCs/>
        </w:rPr>
      </w:pPr>
    </w:p>
    <w:p w14:paraId="429BFC92" w14:textId="77777777" w:rsidR="007C6E34" w:rsidRDefault="007C6E34" w:rsidP="0017441C">
      <w:pPr>
        <w:jc w:val="right"/>
        <w:rPr>
          <w:rFonts w:ascii="Arial" w:hAnsi="Arial" w:cs="Arial"/>
          <w:b/>
          <w:bCs/>
        </w:rPr>
      </w:pPr>
    </w:p>
    <w:p w14:paraId="753549CC" w14:textId="77777777" w:rsidR="007C6E34" w:rsidRDefault="007C6E34" w:rsidP="0017441C">
      <w:pPr>
        <w:jc w:val="right"/>
        <w:rPr>
          <w:rFonts w:ascii="Arial" w:hAnsi="Arial" w:cs="Arial"/>
          <w:b/>
          <w:bCs/>
        </w:rPr>
      </w:pPr>
    </w:p>
    <w:p w14:paraId="185D125F" w14:textId="77777777" w:rsidR="007C6E34" w:rsidRDefault="007C6E34" w:rsidP="0017441C">
      <w:pPr>
        <w:jc w:val="right"/>
        <w:rPr>
          <w:rFonts w:ascii="Arial" w:hAnsi="Arial" w:cs="Arial"/>
          <w:b/>
          <w:bCs/>
        </w:rPr>
      </w:pPr>
    </w:p>
    <w:p w14:paraId="45967258" w14:textId="77777777" w:rsidR="007C6E34" w:rsidRDefault="007C6E34" w:rsidP="0017441C">
      <w:pPr>
        <w:jc w:val="right"/>
        <w:rPr>
          <w:rFonts w:ascii="Arial" w:hAnsi="Arial" w:cs="Arial"/>
          <w:b/>
          <w:bCs/>
        </w:rPr>
      </w:pPr>
    </w:p>
    <w:p w14:paraId="37AD7DC6" w14:textId="77777777" w:rsidR="007C6E34" w:rsidRDefault="007C6E34" w:rsidP="0017441C">
      <w:pPr>
        <w:jc w:val="right"/>
        <w:rPr>
          <w:rFonts w:ascii="Arial" w:hAnsi="Arial" w:cs="Arial"/>
          <w:b/>
          <w:bCs/>
        </w:rPr>
      </w:pPr>
    </w:p>
    <w:p w14:paraId="15BEECAC" w14:textId="77777777" w:rsidR="007C6E34" w:rsidRDefault="007C6E34" w:rsidP="0017441C">
      <w:pPr>
        <w:jc w:val="right"/>
        <w:rPr>
          <w:rFonts w:ascii="Arial" w:hAnsi="Arial" w:cs="Arial"/>
          <w:b/>
          <w:bCs/>
        </w:rPr>
      </w:pPr>
    </w:p>
    <w:p w14:paraId="7A24E007" w14:textId="286B8D88" w:rsidR="0017441C" w:rsidRPr="005D73B0" w:rsidRDefault="0017441C" w:rsidP="0017441C">
      <w:pPr>
        <w:jc w:val="right"/>
        <w:rPr>
          <w:rFonts w:ascii="Arial" w:hAnsi="Arial" w:cs="Arial"/>
          <w:b/>
          <w:bCs/>
        </w:rPr>
      </w:pPr>
      <w:r w:rsidRPr="005D73B0">
        <w:rPr>
          <w:rFonts w:ascii="Arial" w:hAnsi="Arial" w:cs="Arial"/>
          <w:b/>
          <w:bCs/>
        </w:rPr>
        <w:lastRenderedPageBreak/>
        <w:t>OBRAZEC št. 1</w:t>
      </w:r>
    </w:p>
    <w:p w14:paraId="73B36074" w14:textId="77777777" w:rsidR="0017441C" w:rsidRPr="005D73B0" w:rsidRDefault="0017441C" w:rsidP="0017441C">
      <w:pPr>
        <w:rPr>
          <w:rFonts w:ascii="Arial" w:hAnsi="Arial" w:cs="Arial"/>
          <w:u w:val="single"/>
        </w:rPr>
      </w:pPr>
    </w:p>
    <w:p w14:paraId="43884258" w14:textId="06A5827C" w:rsidR="0017441C" w:rsidRPr="005D73B0" w:rsidRDefault="0017441C" w:rsidP="0017441C">
      <w:pPr>
        <w:pStyle w:val="Heading9"/>
        <w:numPr>
          <w:ilvl w:val="0"/>
          <w:numId w:val="0"/>
        </w:numPr>
        <w:ind w:left="1584" w:hanging="1584"/>
        <w:rPr>
          <w:rFonts w:ascii="Arial" w:hAnsi="Arial" w:cs="Arial"/>
        </w:rPr>
      </w:pPr>
      <w:r w:rsidRPr="005D73B0">
        <w:rPr>
          <w:rFonts w:ascii="Arial" w:hAnsi="Arial" w:cs="Arial"/>
        </w:rPr>
        <w:t>PONUDB</w:t>
      </w:r>
      <w:r w:rsidR="000F206F">
        <w:rPr>
          <w:rFonts w:ascii="Arial" w:hAnsi="Arial" w:cs="Arial"/>
        </w:rPr>
        <w:t>A S PONUDBENO IZJAVO</w:t>
      </w:r>
    </w:p>
    <w:p w14:paraId="5D65FBB7" w14:textId="77777777" w:rsidR="0017441C" w:rsidRPr="005D73B0" w:rsidRDefault="0017441C" w:rsidP="0017441C">
      <w:pPr>
        <w:jc w:val="both"/>
        <w:rPr>
          <w:rFonts w:ascii="Arial" w:hAnsi="Arial" w:cs="Arial"/>
          <w:sz w:val="20"/>
          <w:szCs w:val="20"/>
        </w:rPr>
      </w:pPr>
    </w:p>
    <w:p w14:paraId="2C767BD7" w14:textId="3C3AE3BD" w:rsidR="0017441C" w:rsidRPr="005D73B0" w:rsidRDefault="0017441C" w:rsidP="0017441C">
      <w:pPr>
        <w:pStyle w:val="Header"/>
        <w:tabs>
          <w:tab w:val="clear" w:pos="4320"/>
          <w:tab w:val="clear" w:pos="8640"/>
        </w:tabs>
        <w:rPr>
          <w:rFonts w:ascii="Arial" w:hAnsi="Arial" w:cs="Arial"/>
          <w:sz w:val="20"/>
          <w:szCs w:val="20"/>
          <w:lang w:val="sl-SI"/>
        </w:rPr>
      </w:pPr>
      <w:r w:rsidRPr="005D73B0">
        <w:rPr>
          <w:rFonts w:ascii="Arial" w:hAnsi="Arial" w:cs="Arial"/>
          <w:sz w:val="20"/>
          <w:szCs w:val="20"/>
          <w:lang w:val="sl-SI"/>
        </w:rPr>
        <w:t xml:space="preserve">Na osnovi javnega naročila </w:t>
      </w:r>
      <w:r w:rsidR="00480108" w:rsidRPr="005D73B0">
        <w:rPr>
          <w:rFonts w:ascii="Arial" w:eastAsiaTheme="minorEastAsia" w:hAnsi="Arial" w:cs="Arial"/>
          <w:b/>
          <w:sz w:val="20"/>
          <w:szCs w:val="20"/>
          <w:lang w:val="sl-SI"/>
        </w:rPr>
        <w:t>»</w:t>
      </w:r>
      <w:r w:rsidR="00063363">
        <w:rPr>
          <w:rFonts w:ascii="Arial" w:eastAsiaTheme="minorEastAsia" w:hAnsi="Arial" w:cs="Arial"/>
          <w:b/>
          <w:sz w:val="20"/>
          <w:szCs w:val="20"/>
          <w:lang w:val="sl-SI"/>
        </w:rPr>
        <w:t xml:space="preserve">Bivalne enote VDC v Cerknici </w:t>
      </w:r>
      <w:r w:rsidR="007C6E34">
        <w:rPr>
          <w:rFonts w:ascii="Arial" w:eastAsiaTheme="minorEastAsia" w:hAnsi="Arial" w:cs="Arial"/>
          <w:b/>
          <w:sz w:val="20"/>
          <w:szCs w:val="20"/>
          <w:lang w:val="sl-SI"/>
        </w:rPr>
        <w:t>2 faza</w:t>
      </w:r>
      <w:r w:rsidR="00F20AFD">
        <w:rPr>
          <w:rFonts w:ascii="Arial" w:eastAsiaTheme="minorEastAsia" w:hAnsi="Arial" w:cs="Arial"/>
          <w:b/>
          <w:sz w:val="20"/>
          <w:szCs w:val="20"/>
          <w:lang w:val="sl-SI"/>
        </w:rPr>
        <w:t xml:space="preserve"> </w:t>
      </w:r>
      <w:r w:rsidR="001C45A5">
        <w:rPr>
          <w:rFonts w:ascii="Arial" w:eastAsiaTheme="minorEastAsia" w:hAnsi="Arial" w:cs="Arial"/>
          <w:b/>
          <w:sz w:val="20"/>
          <w:szCs w:val="20"/>
          <w:lang w:val="sl-SI"/>
        </w:rPr>
        <w:t>«</w:t>
      </w:r>
      <w:r w:rsidR="00480108" w:rsidRPr="005D73B0">
        <w:rPr>
          <w:rFonts w:ascii="Arial" w:eastAsiaTheme="minorEastAsia" w:hAnsi="Arial" w:cs="Arial"/>
          <w:b/>
          <w:sz w:val="20"/>
          <w:szCs w:val="20"/>
          <w:lang w:val="sl-SI"/>
        </w:rPr>
        <w:t xml:space="preserve"> </w:t>
      </w:r>
      <w:r w:rsidRPr="005D73B0">
        <w:rPr>
          <w:rFonts w:ascii="Arial" w:hAnsi="Arial" w:cs="Arial"/>
          <w:sz w:val="20"/>
          <w:szCs w:val="20"/>
          <w:lang w:val="sl-SI"/>
        </w:rPr>
        <w:t>dajemo ponudbo, kot sledi v nadaljevanju:</w:t>
      </w:r>
    </w:p>
    <w:p w14:paraId="5879B135" w14:textId="77777777" w:rsidR="0017441C" w:rsidRPr="005D73B0" w:rsidRDefault="0017441C" w:rsidP="0017441C">
      <w:pPr>
        <w:jc w:val="both"/>
        <w:rPr>
          <w:rFonts w:ascii="Arial" w:hAnsi="Arial" w:cs="Arial"/>
          <w:sz w:val="20"/>
          <w:szCs w:val="20"/>
        </w:rPr>
      </w:pPr>
    </w:p>
    <w:p w14:paraId="4F9030BE" w14:textId="77777777" w:rsidR="0017441C" w:rsidRPr="005D73B0" w:rsidRDefault="0017441C" w:rsidP="0017441C">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6"/>
        <w:gridCol w:w="7385"/>
      </w:tblGrid>
      <w:tr w:rsidR="0017441C" w:rsidRPr="005D73B0" w14:paraId="2FAB86C8" w14:textId="77777777" w:rsidTr="00D968D7">
        <w:trPr>
          <w:trHeight w:val="675"/>
          <w:jc w:val="center"/>
        </w:trPr>
        <w:tc>
          <w:tcPr>
            <w:tcW w:w="1816" w:type="dxa"/>
            <w:vAlign w:val="center"/>
          </w:tcPr>
          <w:p w14:paraId="69AAD7D7"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Predmet naročila:</w:t>
            </w:r>
          </w:p>
        </w:tc>
        <w:tc>
          <w:tcPr>
            <w:tcW w:w="7385" w:type="dxa"/>
            <w:vAlign w:val="center"/>
          </w:tcPr>
          <w:p w14:paraId="5A2745BF" w14:textId="4D4CE19C" w:rsidR="0017441C" w:rsidRPr="005D73B0" w:rsidRDefault="00E659C3" w:rsidP="007C6E34">
            <w:pPr>
              <w:jc w:val="center"/>
              <w:rPr>
                <w:rFonts w:ascii="Arial" w:eastAsiaTheme="minorEastAsia" w:hAnsi="Arial" w:cs="Arial"/>
                <w:b/>
                <w:bCs/>
                <w:sz w:val="20"/>
                <w:szCs w:val="20"/>
              </w:rPr>
            </w:pPr>
            <w:r w:rsidRPr="005D73B0">
              <w:rPr>
                <w:rFonts w:ascii="Arial" w:eastAsiaTheme="minorEastAsia" w:hAnsi="Arial" w:cs="Arial"/>
                <w:b/>
                <w:sz w:val="20"/>
                <w:szCs w:val="20"/>
              </w:rPr>
              <w:t>»</w:t>
            </w:r>
            <w:r w:rsidR="00063363">
              <w:rPr>
                <w:rFonts w:ascii="Arial" w:eastAsiaTheme="minorEastAsia" w:hAnsi="Arial" w:cs="Arial"/>
                <w:b/>
                <w:sz w:val="20"/>
                <w:szCs w:val="20"/>
              </w:rPr>
              <w:t xml:space="preserve">Bivalne enote VDC v Cerknici </w:t>
            </w:r>
            <w:r w:rsidR="007C6E34">
              <w:rPr>
                <w:rFonts w:ascii="Arial" w:eastAsiaTheme="minorEastAsia" w:hAnsi="Arial" w:cs="Arial"/>
                <w:b/>
                <w:sz w:val="20"/>
                <w:szCs w:val="20"/>
              </w:rPr>
              <w:t xml:space="preserve">2 </w:t>
            </w:r>
            <w:r w:rsidR="00063363">
              <w:rPr>
                <w:rFonts w:ascii="Arial" w:eastAsiaTheme="minorEastAsia" w:hAnsi="Arial" w:cs="Arial"/>
                <w:b/>
                <w:sz w:val="20"/>
                <w:szCs w:val="20"/>
              </w:rPr>
              <w:t xml:space="preserve">faza </w:t>
            </w:r>
            <w:r>
              <w:rPr>
                <w:rFonts w:ascii="Arial" w:eastAsiaTheme="minorEastAsia" w:hAnsi="Arial" w:cs="Arial"/>
                <w:b/>
                <w:sz w:val="20"/>
                <w:szCs w:val="20"/>
              </w:rPr>
              <w:t>«</w:t>
            </w:r>
          </w:p>
        </w:tc>
      </w:tr>
      <w:tr w:rsidR="0017441C" w:rsidRPr="005D73B0" w14:paraId="3356CB14" w14:textId="77777777" w:rsidTr="00B347F2">
        <w:trPr>
          <w:trHeight w:val="423"/>
          <w:jc w:val="center"/>
        </w:trPr>
        <w:tc>
          <w:tcPr>
            <w:tcW w:w="1816" w:type="dxa"/>
            <w:vAlign w:val="center"/>
          </w:tcPr>
          <w:p w14:paraId="625E6AB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Ponudnik</w:t>
            </w:r>
          </w:p>
        </w:tc>
        <w:tc>
          <w:tcPr>
            <w:tcW w:w="7385" w:type="dxa"/>
            <w:vAlign w:val="center"/>
          </w:tcPr>
          <w:p w14:paraId="5B2FDF71" w14:textId="77777777" w:rsidR="0017441C" w:rsidRPr="005D73B0" w:rsidRDefault="0017441C" w:rsidP="00D968D7">
            <w:pPr>
              <w:jc w:val="center"/>
              <w:rPr>
                <w:rFonts w:ascii="Arial" w:eastAsiaTheme="minorEastAsia" w:hAnsi="Arial" w:cs="Arial"/>
                <w:b/>
                <w:bCs/>
                <w:sz w:val="20"/>
                <w:szCs w:val="20"/>
              </w:rPr>
            </w:pPr>
          </w:p>
          <w:p w14:paraId="569BD568" w14:textId="77777777" w:rsidR="0017441C" w:rsidRPr="005D73B0" w:rsidRDefault="0017441C" w:rsidP="00D968D7">
            <w:pPr>
              <w:jc w:val="center"/>
              <w:rPr>
                <w:rFonts w:ascii="Arial" w:eastAsiaTheme="minorEastAsia" w:hAnsi="Arial" w:cs="Arial"/>
                <w:sz w:val="20"/>
                <w:szCs w:val="20"/>
              </w:rPr>
            </w:pPr>
          </w:p>
        </w:tc>
      </w:tr>
      <w:tr w:rsidR="0017441C" w:rsidRPr="005D73B0" w14:paraId="1CD957B4" w14:textId="77777777" w:rsidTr="00D968D7">
        <w:trPr>
          <w:trHeight w:val="554"/>
          <w:jc w:val="center"/>
        </w:trPr>
        <w:tc>
          <w:tcPr>
            <w:tcW w:w="1816" w:type="dxa"/>
            <w:vAlign w:val="center"/>
          </w:tcPr>
          <w:p w14:paraId="23B97F01" w14:textId="77777777" w:rsidR="0017441C" w:rsidRPr="005D73B0" w:rsidRDefault="0017441C" w:rsidP="00D968D7">
            <w:pPr>
              <w:spacing w:before="60" w:after="60"/>
              <w:rPr>
                <w:rFonts w:ascii="Arial" w:eastAsiaTheme="minorEastAsia" w:hAnsi="Arial" w:cs="Arial"/>
                <w:b/>
                <w:sz w:val="20"/>
                <w:szCs w:val="20"/>
              </w:rPr>
            </w:pPr>
            <w:r w:rsidRPr="005D73B0">
              <w:rPr>
                <w:rFonts w:ascii="Arial" w:eastAsiaTheme="minorEastAsia" w:hAnsi="Arial" w:cs="Arial"/>
                <w:b/>
                <w:sz w:val="20"/>
                <w:szCs w:val="20"/>
              </w:rPr>
              <w:t>Št. ponudbe</w:t>
            </w:r>
          </w:p>
        </w:tc>
        <w:tc>
          <w:tcPr>
            <w:tcW w:w="7385" w:type="dxa"/>
            <w:vAlign w:val="center"/>
          </w:tcPr>
          <w:p w14:paraId="1E4A20CF" w14:textId="77777777" w:rsidR="0017441C" w:rsidRPr="005D73B0" w:rsidRDefault="0017441C" w:rsidP="00D968D7">
            <w:pPr>
              <w:jc w:val="center"/>
              <w:rPr>
                <w:rFonts w:ascii="Arial" w:eastAsiaTheme="minorEastAsia" w:hAnsi="Arial" w:cs="Arial"/>
                <w:b/>
                <w:bCs/>
                <w:sz w:val="20"/>
                <w:szCs w:val="20"/>
              </w:rPr>
            </w:pPr>
          </w:p>
        </w:tc>
      </w:tr>
    </w:tbl>
    <w:p w14:paraId="63728520" w14:textId="77777777" w:rsidR="0017441C" w:rsidRPr="005D73B0" w:rsidRDefault="0017441C" w:rsidP="0017441C">
      <w:pPr>
        <w:jc w:val="both"/>
        <w:rPr>
          <w:rFonts w:ascii="Arial" w:hAnsi="Arial" w:cs="Arial"/>
          <w:sz w:val="20"/>
          <w:szCs w:val="20"/>
        </w:rPr>
      </w:pPr>
    </w:p>
    <w:p w14:paraId="0A90FA60" w14:textId="77777777" w:rsidR="00B347F2" w:rsidRPr="005D73B0" w:rsidRDefault="00B347F2" w:rsidP="0017441C">
      <w:pPr>
        <w:jc w:val="both"/>
        <w:rPr>
          <w:rFonts w:ascii="Arial" w:hAnsi="Arial" w:cs="Arial"/>
          <w:sz w:val="20"/>
          <w:szCs w:val="20"/>
        </w:rPr>
      </w:pPr>
    </w:p>
    <w:p w14:paraId="3B6A0C58" w14:textId="7E7C8897" w:rsidR="0017441C" w:rsidRPr="005D73B0" w:rsidRDefault="0017441C" w:rsidP="0017441C">
      <w:pPr>
        <w:jc w:val="both"/>
        <w:rPr>
          <w:rFonts w:ascii="Arial" w:hAnsi="Arial" w:cs="Arial"/>
          <w:sz w:val="20"/>
          <w:szCs w:val="20"/>
        </w:rPr>
      </w:pPr>
      <w:r w:rsidRPr="005D73B0">
        <w:rPr>
          <w:rFonts w:ascii="Arial" w:hAnsi="Arial" w:cs="Arial"/>
          <w:sz w:val="20"/>
          <w:szCs w:val="20"/>
        </w:rPr>
        <w:t>Na osnovi predmetnega javnega naročila dajemo ponudbo, kot sledi v nadaljevanju:</w:t>
      </w:r>
    </w:p>
    <w:p w14:paraId="6E685F23" w14:textId="76E1EF8A" w:rsidR="0017441C" w:rsidRPr="005D73B0" w:rsidRDefault="0017441C" w:rsidP="0017441C">
      <w:pPr>
        <w:jc w:val="both"/>
        <w:rPr>
          <w:rFonts w:ascii="Arial" w:hAnsi="Arial" w:cs="Arial"/>
          <w:sz w:val="20"/>
          <w:szCs w:val="20"/>
        </w:rPr>
      </w:pPr>
    </w:p>
    <w:p w14:paraId="54AF89F3" w14:textId="77777777" w:rsidR="00B347F2" w:rsidRPr="005D73B0" w:rsidRDefault="00B347F2" w:rsidP="0017441C">
      <w:pPr>
        <w:jc w:val="both"/>
        <w:rPr>
          <w:rFonts w:ascii="Arial" w:hAnsi="Arial" w:cs="Arial"/>
          <w:sz w:val="20"/>
          <w:szCs w:val="20"/>
        </w:rPr>
      </w:pPr>
    </w:p>
    <w:p w14:paraId="3516B362" w14:textId="77777777" w:rsidR="0017441C" w:rsidRPr="005D73B0" w:rsidRDefault="0017441C" w:rsidP="0017441C">
      <w:pPr>
        <w:jc w:val="both"/>
        <w:rPr>
          <w:rFonts w:ascii="Arial" w:hAnsi="Arial" w:cs="Arial"/>
          <w:b/>
          <w:bCs/>
          <w:i/>
          <w:iCs/>
          <w:sz w:val="20"/>
          <w:szCs w:val="20"/>
        </w:rPr>
      </w:pPr>
      <w:r w:rsidRPr="005D73B0">
        <w:rPr>
          <w:rFonts w:ascii="Arial" w:hAnsi="Arial" w:cs="Arial"/>
          <w:b/>
          <w:bCs/>
          <w:i/>
          <w:iCs/>
          <w:sz w:val="20"/>
          <w:szCs w:val="20"/>
        </w:rPr>
        <w:t>1. PONUDNIK:</w:t>
      </w:r>
    </w:p>
    <w:p w14:paraId="05D8EE79" w14:textId="77777777" w:rsidR="0017441C" w:rsidRPr="005D73B0" w:rsidRDefault="0017441C" w:rsidP="0017441C">
      <w:pPr>
        <w:jc w:val="both"/>
        <w:rPr>
          <w:rFonts w:ascii="Arial" w:hAnsi="Arial" w:cs="Arial"/>
          <w:sz w:val="20"/>
          <w:szCs w:val="20"/>
        </w:rPr>
      </w:pP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0"/>
        <w:gridCol w:w="6328"/>
      </w:tblGrid>
      <w:tr w:rsidR="0017441C" w:rsidRPr="005D73B0" w14:paraId="5BB2333B" w14:textId="77777777" w:rsidTr="002E38C7">
        <w:trPr>
          <w:trHeight w:val="589"/>
          <w:jc w:val="center"/>
        </w:trPr>
        <w:tc>
          <w:tcPr>
            <w:tcW w:w="3070" w:type="dxa"/>
            <w:vAlign w:val="center"/>
          </w:tcPr>
          <w:p w14:paraId="6E413FBE"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Samostojni ponudnik oziroma vodilni ponudnik v skupini ponudnikov</w:t>
            </w:r>
          </w:p>
        </w:tc>
        <w:tc>
          <w:tcPr>
            <w:tcW w:w="6328" w:type="dxa"/>
          </w:tcPr>
          <w:p w14:paraId="5837472B" w14:textId="77777777" w:rsidR="0017441C" w:rsidRPr="005D73B0" w:rsidRDefault="0017441C" w:rsidP="00D968D7">
            <w:pPr>
              <w:pStyle w:val="Header"/>
              <w:spacing w:before="60" w:after="60"/>
              <w:rPr>
                <w:rFonts w:ascii="Arial" w:eastAsiaTheme="minorEastAsia" w:hAnsi="Arial" w:cs="Arial"/>
                <w:b/>
                <w:bCs/>
                <w:sz w:val="20"/>
                <w:szCs w:val="20"/>
                <w:lang w:val="sl-SI"/>
              </w:rPr>
            </w:pPr>
          </w:p>
        </w:tc>
      </w:tr>
      <w:tr w:rsidR="0017441C" w:rsidRPr="005D73B0" w14:paraId="3FEE29C4" w14:textId="77777777" w:rsidTr="00D37AE3">
        <w:trPr>
          <w:trHeight w:val="607"/>
          <w:jc w:val="center"/>
        </w:trPr>
        <w:tc>
          <w:tcPr>
            <w:tcW w:w="3070" w:type="dxa"/>
            <w:vAlign w:val="center"/>
          </w:tcPr>
          <w:p w14:paraId="5E644CE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Partner v ponudbi skupine ponudnikov</w:t>
            </w:r>
          </w:p>
        </w:tc>
        <w:tc>
          <w:tcPr>
            <w:tcW w:w="6328" w:type="dxa"/>
          </w:tcPr>
          <w:p w14:paraId="48E62389" w14:textId="77777777" w:rsidR="0017441C" w:rsidRPr="005D73B0" w:rsidRDefault="0017441C" w:rsidP="00D968D7">
            <w:pPr>
              <w:jc w:val="both"/>
              <w:rPr>
                <w:rFonts w:ascii="Arial" w:eastAsiaTheme="minorEastAsia" w:hAnsi="Arial" w:cs="Arial"/>
                <w:sz w:val="20"/>
                <w:szCs w:val="20"/>
              </w:rPr>
            </w:pPr>
          </w:p>
        </w:tc>
      </w:tr>
      <w:tr w:rsidR="0017441C" w:rsidRPr="005D73B0" w14:paraId="24E55515" w14:textId="77777777" w:rsidTr="00D37AE3">
        <w:trPr>
          <w:trHeight w:val="546"/>
          <w:jc w:val="center"/>
        </w:trPr>
        <w:tc>
          <w:tcPr>
            <w:tcW w:w="3070" w:type="dxa"/>
            <w:vAlign w:val="center"/>
          </w:tcPr>
          <w:p w14:paraId="2EC52CBB"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Partner v ponudbi skupine ponudnikov</w:t>
            </w:r>
          </w:p>
        </w:tc>
        <w:tc>
          <w:tcPr>
            <w:tcW w:w="6328" w:type="dxa"/>
          </w:tcPr>
          <w:p w14:paraId="5D51C452" w14:textId="77777777" w:rsidR="0017441C" w:rsidRPr="005D73B0" w:rsidRDefault="0017441C" w:rsidP="00D968D7">
            <w:pPr>
              <w:jc w:val="both"/>
              <w:rPr>
                <w:rFonts w:ascii="Arial" w:eastAsiaTheme="minorEastAsia" w:hAnsi="Arial" w:cs="Arial"/>
                <w:sz w:val="20"/>
                <w:szCs w:val="20"/>
              </w:rPr>
            </w:pPr>
          </w:p>
        </w:tc>
      </w:tr>
    </w:tbl>
    <w:p w14:paraId="01160599" w14:textId="6D4C2330" w:rsidR="0017441C" w:rsidRPr="005D73B0" w:rsidRDefault="0017441C" w:rsidP="0017441C">
      <w:pPr>
        <w:jc w:val="both"/>
        <w:rPr>
          <w:rFonts w:ascii="Arial" w:hAnsi="Arial" w:cs="Arial"/>
          <w:sz w:val="20"/>
          <w:szCs w:val="20"/>
        </w:rPr>
      </w:pPr>
    </w:p>
    <w:p w14:paraId="1CEEE891" w14:textId="77777777" w:rsidR="00B347F2" w:rsidRPr="005D73B0" w:rsidRDefault="00B347F2" w:rsidP="0017441C">
      <w:pPr>
        <w:jc w:val="both"/>
        <w:rPr>
          <w:rFonts w:ascii="Arial" w:hAnsi="Arial" w:cs="Arial"/>
          <w:sz w:val="20"/>
          <w:szCs w:val="20"/>
        </w:rPr>
      </w:pPr>
    </w:p>
    <w:p w14:paraId="197610EC" w14:textId="77777777" w:rsidR="0017441C" w:rsidRPr="005D73B0" w:rsidRDefault="0017441C" w:rsidP="0017441C">
      <w:pPr>
        <w:jc w:val="both"/>
        <w:rPr>
          <w:rFonts w:ascii="Arial" w:hAnsi="Arial" w:cs="Arial"/>
          <w:sz w:val="20"/>
          <w:szCs w:val="20"/>
        </w:rPr>
      </w:pPr>
      <w:r w:rsidRPr="005D73B0">
        <w:rPr>
          <w:rFonts w:ascii="Arial" w:hAnsi="Arial" w:cs="Arial"/>
          <w:b/>
          <w:bCs/>
          <w:i/>
          <w:iCs/>
          <w:sz w:val="20"/>
          <w:szCs w:val="20"/>
        </w:rPr>
        <w:t>2. KONTAKTNA OSEBA (ZA TO PONUDBO):</w:t>
      </w:r>
    </w:p>
    <w:p w14:paraId="6173F13E" w14:textId="77777777" w:rsidR="0017441C" w:rsidRPr="005D73B0" w:rsidRDefault="0017441C" w:rsidP="0017441C">
      <w:pPr>
        <w:jc w:val="both"/>
        <w:rPr>
          <w:rFonts w:ascii="Arial" w:hAnsi="Arial" w:cs="Arial"/>
          <w:i/>
          <w:iCs/>
          <w:sz w:val="20"/>
          <w:szCs w:val="20"/>
        </w:rPr>
      </w:pP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2"/>
        <w:gridCol w:w="6848"/>
      </w:tblGrid>
      <w:tr w:rsidR="0017441C" w:rsidRPr="005D73B0" w14:paraId="2EAFDD0C" w14:textId="77777777" w:rsidTr="002E38C7">
        <w:trPr>
          <w:trHeight w:val="486"/>
          <w:jc w:val="center"/>
        </w:trPr>
        <w:tc>
          <w:tcPr>
            <w:tcW w:w="2562" w:type="dxa"/>
            <w:vAlign w:val="center"/>
          </w:tcPr>
          <w:p w14:paraId="37FACA9D"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Ime in priimek</w:t>
            </w:r>
          </w:p>
        </w:tc>
        <w:tc>
          <w:tcPr>
            <w:tcW w:w="6848" w:type="dxa"/>
            <w:vAlign w:val="center"/>
          </w:tcPr>
          <w:p w14:paraId="2B3BC2E0" w14:textId="77777777" w:rsidR="0017441C" w:rsidRPr="005D73B0" w:rsidRDefault="0017441C" w:rsidP="00D968D7">
            <w:pPr>
              <w:pStyle w:val="Header"/>
              <w:spacing w:before="60" w:after="60"/>
              <w:rPr>
                <w:rFonts w:ascii="Arial" w:eastAsiaTheme="minorEastAsia" w:hAnsi="Arial" w:cs="Arial"/>
                <w:b/>
                <w:bCs/>
                <w:sz w:val="20"/>
                <w:szCs w:val="20"/>
                <w:lang w:val="sl-SI"/>
              </w:rPr>
            </w:pPr>
          </w:p>
        </w:tc>
      </w:tr>
      <w:tr w:rsidR="0017441C" w:rsidRPr="005D73B0" w14:paraId="43868793" w14:textId="77777777" w:rsidTr="002E38C7">
        <w:trPr>
          <w:trHeight w:val="486"/>
          <w:jc w:val="center"/>
        </w:trPr>
        <w:tc>
          <w:tcPr>
            <w:tcW w:w="2562" w:type="dxa"/>
            <w:vAlign w:val="center"/>
          </w:tcPr>
          <w:p w14:paraId="2BBFEEC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Organizacija</w:t>
            </w:r>
          </w:p>
        </w:tc>
        <w:tc>
          <w:tcPr>
            <w:tcW w:w="6848" w:type="dxa"/>
            <w:vAlign w:val="center"/>
          </w:tcPr>
          <w:p w14:paraId="7D3709F9" w14:textId="77777777" w:rsidR="0017441C" w:rsidRPr="005D73B0" w:rsidRDefault="0017441C" w:rsidP="00D968D7">
            <w:pPr>
              <w:pStyle w:val="Header"/>
              <w:spacing w:before="60" w:after="60"/>
              <w:rPr>
                <w:rFonts w:ascii="Arial" w:eastAsiaTheme="minorEastAsia" w:hAnsi="Arial" w:cs="Arial"/>
                <w:b/>
                <w:bCs/>
                <w:sz w:val="20"/>
                <w:szCs w:val="20"/>
                <w:lang w:val="sl-SI"/>
              </w:rPr>
            </w:pPr>
          </w:p>
        </w:tc>
      </w:tr>
      <w:tr w:rsidR="0017441C" w:rsidRPr="005D73B0" w14:paraId="1540B3AD" w14:textId="77777777" w:rsidTr="002E38C7">
        <w:trPr>
          <w:trHeight w:val="486"/>
          <w:jc w:val="center"/>
        </w:trPr>
        <w:tc>
          <w:tcPr>
            <w:tcW w:w="2562" w:type="dxa"/>
            <w:vAlign w:val="center"/>
          </w:tcPr>
          <w:p w14:paraId="1B0BDE75"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Naslov</w:t>
            </w:r>
          </w:p>
        </w:tc>
        <w:tc>
          <w:tcPr>
            <w:tcW w:w="6848" w:type="dxa"/>
            <w:vAlign w:val="center"/>
          </w:tcPr>
          <w:p w14:paraId="3161EFFE" w14:textId="77777777" w:rsidR="0017441C" w:rsidRPr="005D73B0" w:rsidRDefault="0017441C" w:rsidP="00D968D7">
            <w:pPr>
              <w:pStyle w:val="Header"/>
              <w:spacing w:before="60" w:after="60"/>
              <w:rPr>
                <w:rFonts w:ascii="Arial" w:eastAsiaTheme="minorEastAsia" w:hAnsi="Arial" w:cs="Arial"/>
                <w:b/>
                <w:bCs/>
                <w:sz w:val="20"/>
                <w:szCs w:val="20"/>
                <w:lang w:val="sl-SI"/>
              </w:rPr>
            </w:pPr>
          </w:p>
        </w:tc>
      </w:tr>
      <w:tr w:rsidR="0017441C" w:rsidRPr="005D73B0" w14:paraId="6F871BB1" w14:textId="77777777" w:rsidTr="002E38C7">
        <w:trPr>
          <w:trHeight w:val="486"/>
          <w:jc w:val="center"/>
        </w:trPr>
        <w:tc>
          <w:tcPr>
            <w:tcW w:w="2562" w:type="dxa"/>
            <w:vAlign w:val="center"/>
          </w:tcPr>
          <w:p w14:paraId="6E39A38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Telefon</w:t>
            </w:r>
          </w:p>
        </w:tc>
        <w:tc>
          <w:tcPr>
            <w:tcW w:w="6848" w:type="dxa"/>
            <w:vAlign w:val="center"/>
          </w:tcPr>
          <w:p w14:paraId="3442536C" w14:textId="77777777" w:rsidR="0017441C" w:rsidRPr="005D73B0" w:rsidRDefault="0017441C" w:rsidP="00D968D7">
            <w:pPr>
              <w:pStyle w:val="Header"/>
              <w:spacing w:before="60" w:after="60"/>
              <w:rPr>
                <w:rFonts w:ascii="Arial" w:eastAsiaTheme="minorEastAsia" w:hAnsi="Arial" w:cs="Arial"/>
                <w:b/>
                <w:bCs/>
                <w:sz w:val="20"/>
                <w:szCs w:val="20"/>
                <w:lang w:val="sl-SI"/>
              </w:rPr>
            </w:pPr>
          </w:p>
        </w:tc>
      </w:tr>
      <w:tr w:rsidR="0017441C" w:rsidRPr="005D73B0" w14:paraId="4C2AAED4" w14:textId="77777777" w:rsidTr="002E38C7">
        <w:trPr>
          <w:trHeight w:val="486"/>
          <w:jc w:val="center"/>
        </w:trPr>
        <w:tc>
          <w:tcPr>
            <w:tcW w:w="2562" w:type="dxa"/>
            <w:vAlign w:val="center"/>
          </w:tcPr>
          <w:p w14:paraId="379232A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Elektronska pošta</w:t>
            </w:r>
          </w:p>
        </w:tc>
        <w:tc>
          <w:tcPr>
            <w:tcW w:w="6848" w:type="dxa"/>
            <w:vAlign w:val="center"/>
          </w:tcPr>
          <w:p w14:paraId="7EACF472" w14:textId="77777777" w:rsidR="0017441C" w:rsidRPr="005D73B0" w:rsidRDefault="0017441C" w:rsidP="00D968D7">
            <w:pPr>
              <w:pStyle w:val="Header"/>
              <w:spacing w:before="60" w:after="60"/>
              <w:rPr>
                <w:rFonts w:ascii="Arial" w:eastAsiaTheme="minorEastAsia" w:hAnsi="Arial" w:cs="Arial"/>
                <w:b/>
                <w:bCs/>
                <w:sz w:val="20"/>
                <w:szCs w:val="20"/>
                <w:lang w:val="sl-SI"/>
              </w:rPr>
            </w:pPr>
          </w:p>
        </w:tc>
      </w:tr>
    </w:tbl>
    <w:p w14:paraId="1C81C6C5" w14:textId="78068182" w:rsidR="0017441C" w:rsidRPr="005D73B0" w:rsidRDefault="0017441C" w:rsidP="0017441C">
      <w:pPr>
        <w:rPr>
          <w:rFonts w:ascii="Arial" w:hAnsi="Arial" w:cs="Arial"/>
          <w:sz w:val="20"/>
          <w:szCs w:val="20"/>
        </w:rPr>
      </w:pPr>
      <w:bookmarkStart w:id="2" w:name="_Toc423498259"/>
      <w:bookmarkStart w:id="3" w:name="_Toc429358267"/>
    </w:p>
    <w:p w14:paraId="50AAD6A4" w14:textId="1B086425" w:rsidR="00785408" w:rsidRDefault="00785408">
      <w:pPr>
        <w:rPr>
          <w:rFonts w:ascii="Arial" w:hAnsi="Arial" w:cs="Arial"/>
          <w:b/>
          <w:bCs/>
          <w:i/>
          <w:iCs/>
          <w:sz w:val="20"/>
          <w:szCs w:val="20"/>
        </w:rPr>
      </w:pPr>
    </w:p>
    <w:p w14:paraId="3588F590" w14:textId="77777777" w:rsidR="00063363" w:rsidRPr="005D73B0" w:rsidRDefault="00063363">
      <w:pPr>
        <w:rPr>
          <w:rFonts w:ascii="Arial" w:hAnsi="Arial" w:cs="Arial"/>
          <w:b/>
          <w:bCs/>
          <w:i/>
          <w:iCs/>
          <w:sz w:val="20"/>
          <w:szCs w:val="20"/>
        </w:rPr>
      </w:pPr>
    </w:p>
    <w:p w14:paraId="2C999861" w14:textId="3CDEF6B2" w:rsidR="0017441C" w:rsidRPr="005D73B0" w:rsidRDefault="0017441C" w:rsidP="0017441C">
      <w:pPr>
        <w:jc w:val="both"/>
        <w:rPr>
          <w:rFonts w:ascii="Arial" w:hAnsi="Arial" w:cs="Arial"/>
          <w:b/>
          <w:bCs/>
          <w:i/>
          <w:iCs/>
          <w:sz w:val="20"/>
          <w:szCs w:val="20"/>
        </w:rPr>
      </w:pPr>
      <w:r w:rsidRPr="005D73B0">
        <w:rPr>
          <w:rFonts w:ascii="Arial" w:hAnsi="Arial" w:cs="Arial"/>
          <w:b/>
          <w:bCs/>
          <w:i/>
          <w:iCs/>
          <w:sz w:val="20"/>
          <w:szCs w:val="20"/>
        </w:rPr>
        <w:t>3. PONUDBENA IZJAVA:</w:t>
      </w:r>
    </w:p>
    <w:p w14:paraId="1B7795C3" w14:textId="77777777" w:rsidR="0017441C" w:rsidRPr="005D73B0" w:rsidRDefault="0017441C" w:rsidP="0017441C">
      <w:pPr>
        <w:jc w:val="both"/>
        <w:rPr>
          <w:rFonts w:ascii="Arial" w:hAnsi="Arial" w:cs="Arial"/>
          <w:sz w:val="20"/>
          <w:szCs w:val="20"/>
        </w:rPr>
      </w:pPr>
    </w:p>
    <w:p w14:paraId="55B9091E" w14:textId="77777777" w:rsidR="0017441C" w:rsidRPr="005D73B0" w:rsidRDefault="0017441C" w:rsidP="0017441C">
      <w:pPr>
        <w:jc w:val="both"/>
        <w:rPr>
          <w:rFonts w:ascii="Arial" w:hAnsi="Arial" w:cs="Arial"/>
          <w:sz w:val="20"/>
          <w:szCs w:val="20"/>
        </w:rPr>
      </w:pPr>
      <w:r w:rsidRPr="005D73B0">
        <w:rPr>
          <w:rFonts w:ascii="Arial" w:hAnsi="Arial" w:cs="Arial"/>
          <w:sz w:val="20"/>
          <w:szCs w:val="20"/>
        </w:rPr>
        <w:t>Podpisani izjavljamo, da:</w:t>
      </w:r>
    </w:p>
    <w:p w14:paraId="369FB557" w14:textId="77777777" w:rsidR="0017441C" w:rsidRPr="005D73B0" w:rsidRDefault="0017441C" w:rsidP="0017441C">
      <w:pPr>
        <w:jc w:val="both"/>
        <w:rPr>
          <w:rFonts w:ascii="Arial" w:hAnsi="Arial" w:cs="Arial"/>
          <w:sz w:val="20"/>
          <w:szCs w:val="20"/>
        </w:rPr>
      </w:pPr>
    </w:p>
    <w:p w14:paraId="648A1343" w14:textId="259ACE20" w:rsidR="000F206F" w:rsidRPr="000F206F" w:rsidRDefault="00D37AE3" w:rsidP="00C61F30">
      <w:pPr>
        <w:numPr>
          <w:ilvl w:val="0"/>
          <w:numId w:val="3"/>
        </w:numPr>
        <w:tabs>
          <w:tab w:val="clear" w:pos="720"/>
          <w:tab w:val="num" w:pos="330"/>
        </w:tabs>
        <w:ind w:left="330" w:hanging="330"/>
        <w:jc w:val="both"/>
        <w:rPr>
          <w:rFonts w:ascii="Arial" w:hAnsi="Arial" w:cs="Arial"/>
          <w:sz w:val="20"/>
          <w:szCs w:val="20"/>
        </w:rPr>
      </w:pPr>
      <w:r w:rsidRPr="005D73B0">
        <w:rPr>
          <w:rFonts w:ascii="Arial" w:hAnsi="Arial" w:cs="Arial"/>
          <w:sz w:val="20"/>
          <w:szCs w:val="20"/>
        </w:rPr>
        <w:t>Podajamo ponudbo</w:t>
      </w:r>
      <w:r w:rsidR="0017441C" w:rsidRPr="005D73B0">
        <w:rPr>
          <w:rFonts w:ascii="Arial" w:hAnsi="Arial" w:cs="Arial"/>
          <w:sz w:val="20"/>
          <w:szCs w:val="20"/>
        </w:rPr>
        <w:t xml:space="preserve"> v skladu s pogoji razpisne dokumentacije in </w:t>
      </w:r>
      <w:r w:rsidRPr="005D73B0">
        <w:rPr>
          <w:rFonts w:ascii="Arial" w:hAnsi="Arial" w:cs="Arial"/>
          <w:sz w:val="20"/>
          <w:szCs w:val="20"/>
        </w:rPr>
        <w:t xml:space="preserve">ostalimi </w:t>
      </w:r>
      <w:r w:rsidR="0017441C" w:rsidRPr="005D73B0">
        <w:rPr>
          <w:rFonts w:ascii="Arial" w:hAnsi="Arial" w:cs="Arial"/>
          <w:sz w:val="20"/>
          <w:szCs w:val="20"/>
        </w:rPr>
        <w:t xml:space="preserve">predpisanimi pogoji in časovnimi omejitvami, brez rezerve in omejitev za </w:t>
      </w:r>
      <w:r w:rsidR="00465D23" w:rsidRPr="005D73B0">
        <w:rPr>
          <w:rFonts w:ascii="Arial" w:hAnsi="Arial" w:cs="Arial"/>
          <w:sz w:val="20"/>
          <w:szCs w:val="20"/>
        </w:rPr>
        <w:t xml:space="preserve">projekt </w:t>
      </w:r>
      <w:r w:rsidR="00063363" w:rsidRPr="005D73B0">
        <w:rPr>
          <w:rFonts w:ascii="Arial" w:eastAsiaTheme="minorEastAsia" w:hAnsi="Arial" w:cs="Arial"/>
          <w:b/>
          <w:sz w:val="20"/>
          <w:szCs w:val="20"/>
        </w:rPr>
        <w:t>»</w:t>
      </w:r>
      <w:r w:rsidR="00063363">
        <w:rPr>
          <w:rFonts w:ascii="Arial" w:eastAsiaTheme="minorEastAsia" w:hAnsi="Arial" w:cs="Arial"/>
          <w:b/>
          <w:sz w:val="20"/>
          <w:szCs w:val="20"/>
        </w:rPr>
        <w:t xml:space="preserve">Bivalne enote VDC v Cerknici </w:t>
      </w:r>
      <w:r w:rsidR="00F20AFD">
        <w:rPr>
          <w:rFonts w:ascii="Arial" w:eastAsiaTheme="minorEastAsia" w:hAnsi="Arial" w:cs="Arial"/>
          <w:b/>
          <w:sz w:val="20"/>
          <w:szCs w:val="20"/>
        </w:rPr>
        <w:t xml:space="preserve">2 faza </w:t>
      </w:r>
      <w:r w:rsidR="00063363">
        <w:rPr>
          <w:rFonts w:ascii="Arial" w:eastAsiaTheme="minorEastAsia" w:hAnsi="Arial" w:cs="Arial"/>
          <w:b/>
          <w:sz w:val="20"/>
          <w:szCs w:val="20"/>
        </w:rPr>
        <w:t>«</w:t>
      </w:r>
    </w:p>
    <w:p w14:paraId="082012F6" w14:textId="2DD5CE15" w:rsidR="00B370A1" w:rsidRPr="00B370A1" w:rsidRDefault="000F206F" w:rsidP="00BB0BEE">
      <w:pPr>
        <w:numPr>
          <w:ilvl w:val="0"/>
          <w:numId w:val="3"/>
        </w:numPr>
        <w:tabs>
          <w:tab w:val="clear" w:pos="720"/>
          <w:tab w:val="num" w:pos="330"/>
        </w:tabs>
        <w:ind w:left="330" w:hanging="330"/>
        <w:jc w:val="both"/>
        <w:rPr>
          <w:rFonts w:ascii="Arial" w:hAnsi="Arial" w:cs="Arial"/>
          <w:sz w:val="20"/>
          <w:szCs w:val="20"/>
        </w:rPr>
      </w:pPr>
      <w:r w:rsidRPr="00B370A1">
        <w:rPr>
          <w:rFonts w:ascii="Arial" w:hAnsi="Arial" w:cs="Arial"/>
          <w:sz w:val="20"/>
          <w:szCs w:val="20"/>
        </w:rPr>
        <w:t>v celoti sprejemamo pogoje javnega razpisa in vse pogoje, navedene v razpisni dokumentaciji, pod katerimi dajemo svojo ponudbo, ter soglašamo, da bodo ti pogoji v celoti sestavni del pogodbe.</w:t>
      </w:r>
    </w:p>
    <w:p w14:paraId="3F18C5EC" w14:textId="0BAAC3D4" w:rsidR="00B347F2" w:rsidRPr="00B370A1" w:rsidRDefault="00B370A1" w:rsidP="00BB0BEE">
      <w:pPr>
        <w:numPr>
          <w:ilvl w:val="0"/>
          <w:numId w:val="3"/>
        </w:numPr>
        <w:tabs>
          <w:tab w:val="clear" w:pos="720"/>
          <w:tab w:val="num" w:pos="330"/>
        </w:tabs>
        <w:ind w:left="330" w:hanging="330"/>
        <w:jc w:val="both"/>
        <w:rPr>
          <w:rFonts w:ascii="Arial" w:hAnsi="Arial" w:cs="Arial"/>
          <w:b/>
          <w:bCs/>
          <w:sz w:val="20"/>
          <w:szCs w:val="20"/>
        </w:rPr>
      </w:pPr>
      <w:r w:rsidRPr="00B370A1">
        <w:rPr>
          <w:rFonts w:ascii="Arial" w:hAnsi="Arial" w:cs="Arial"/>
          <w:sz w:val="20"/>
          <w:szCs w:val="20"/>
        </w:rPr>
        <w:t>se strinjamo, da bomo vztrajali pri tej ponudbi devetdeset (90) dni od roka za oddajo ponudb, oziroma do _______________.</w:t>
      </w:r>
    </w:p>
    <w:p w14:paraId="2BC5609A" w14:textId="20A97602" w:rsidR="00A63F9D" w:rsidRPr="00B370A1" w:rsidRDefault="00A63F9D" w:rsidP="00BB0BEE">
      <w:pPr>
        <w:widowControl w:val="0"/>
        <w:numPr>
          <w:ilvl w:val="0"/>
          <w:numId w:val="3"/>
        </w:numPr>
        <w:tabs>
          <w:tab w:val="clear" w:pos="720"/>
          <w:tab w:val="num" w:pos="330"/>
          <w:tab w:val="left" w:pos="2977"/>
        </w:tabs>
        <w:spacing w:line="264" w:lineRule="auto"/>
        <w:ind w:left="330" w:right="-1" w:hanging="330"/>
        <w:jc w:val="both"/>
        <w:rPr>
          <w:rFonts w:ascii="Arial" w:hAnsi="Arial" w:cs="Arial"/>
          <w:sz w:val="20"/>
          <w:szCs w:val="20"/>
        </w:rPr>
      </w:pPr>
      <w:r w:rsidRPr="00B370A1">
        <w:rPr>
          <w:rFonts w:ascii="Arial" w:hAnsi="Arial" w:cs="Arial"/>
          <w:sz w:val="20"/>
          <w:szCs w:val="20"/>
        </w:rPr>
        <w:t>V skladu s pogoji in zahtevami iz razpisne dokumentacije</w:t>
      </w:r>
      <w:r w:rsidRPr="00B370A1">
        <w:rPr>
          <w:rFonts w:ascii="Arial" w:hAnsi="Arial" w:cs="Arial"/>
          <w:b/>
          <w:bCs/>
          <w:sz w:val="20"/>
          <w:szCs w:val="20"/>
        </w:rPr>
        <w:t xml:space="preserve"> znaša</w:t>
      </w:r>
      <w:r w:rsidR="0017441C" w:rsidRPr="00B370A1">
        <w:rPr>
          <w:rFonts w:ascii="Arial" w:hAnsi="Arial" w:cs="Arial"/>
          <w:b/>
          <w:bCs/>
          <w:sz w:val="20"/>
          <w:szCs w:val="20"/>
        </w:rPr>
        <w:t xml:space="preserve"> </w:t>
      </w:r>
      <w:r w:rsidRPr="00B370A1">
        <w:rPr>
          <w:rFonts w:ascii="Arial" w:hAnsi="Arial" w:cs="Arial"/>
          <w:b/>
          <w:sz w:val="20"/>
          <w:szCs w:val="20"/>
        </w:rPr>
        <w:t>skupna končna vrednost naše ponudbe</w:t>
      </w:r>
      <w:r w:rsidR="005F7754">
        <w:rPr>
          <w:rFonts w:ascii="Arial" w:hAnsi="Arial" w:cs="Arial"/>
          <w:b/>
          <w:sz w:val="20"/>
          <w:szCs w:val="20"/>
        </w:rPr>
        <w:t xml:space="preserve"> po sistemu na enoto mere</w:t>
      </w:r>
      <w:r w:rsidRPr="00B370A1">
        <w:rPr>
          <w:rFonts w:ascii="Arial" w:hAnsi="Arial" w:cs="Arial"/>
          <w:b/>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253"/>
      </w:tblGrid>
      <w:tr w:rsidR="00A63F9D" w:rsidRPr="005D73B0" w14:paraId="598A45F4" w14:textId="77777777" w:rsidTr="00163EA1">
        <w:trPr>
          <w:trHeight w:val="397"/>
        </w:trPr>
        <w:tc>
          <w:tcPr>
            <w:tcW w:w="4536" w:type="dxa"/>
            <w:vAlign w:val="center"/>
          </w:tcPr>
          <w:p w14:paraId="4E17AEC3" w14:textId="14CDB024" w:rsidR="00A63F9D" w:rsidRPr="005D73B0" w:rsidRDefault="00A63F9D" w:rsidP="00163EA1">
            <w:pPr>
              <w:widowControl w:val="0"/>
              <w:tabs>
                <w:tab w:val="left" w:pos="2977"/>
              </w:tabs>
              <w:spacing w:line="264" w:lineRule="auto"/>
              <w:jc w:val="center"/>
              <w:rPr>
                <w:rFonts w:ascii="Arial" w:hAnsi="Arial" w:cs="Arial"/>
                <w:sz w:val="20"/>
                <w:szCs w:val="20"/>
              </w:rPr>
            </w:pPr>
            <w:r w:rsidRPr="005D73B0">
              <w:rPr>
                <w:rFonts w:ascii="Arial" w:hAnsi="Arial" w:cs="Arial"/>
                <w:sz w:val="20"/>
                <w:szCs w:val="20"/>
              </w:rPr>
              <w:lastRenderedPageBreak/>
              <w:t>postavka</w:t>
            </w:r>
          </w:p>
        </w:tc>
        <w:tc>
          <w:tcPr>
            <w:tcW w:w="4253" w:type="dxa"/>
            <w:vAlign w:val="center"/>
          </w:tcPr>
          <w:p w14:paraId="7D985F3B" w14:textId="77777777" w:rsidR="00A63F9D" w:rsidRPr="005D73B0" w:rsidRDefault="00A63F9D" w:rsidP="00163EA1">
            <w:pPr>
              <w:widowControl w:val="0"/>
              <w:tabs>
                <w:tab w:val="left" w:pos="2977"/>
              </w:tabs>
              <w:spacing w:line="264" w:lineRule="auto"/>
              <w:jc w:val="center"/>
              <w:rPr>
                <w:rFonts w:ascii="Arial" w:hAnsi="Arial" w:cs="Arial"/>
                <w:sz w:val="20"/>
                <w:szCs w:val="20"/>
              </w:rPr>
            </w:pPr>
            <w:r w:rsidRPr="005D73B0">
              <w:rPr>
                <w:rFonts w:ascii="Arial" w:hAnsi="Arial" w:cs="Arial"/>
                <w:sz w:val="20"/>
                <w:szCs w:val="20"/>
              </w:rPr>
              <w:t>vrednost v EUR</w:t>
            </w:r>
          </w:p>
        </w:tc>
      </w:tr>
      <w:tr w:rsidR="00A63F9D" w:rsidRPr="005D73B0" w14:paraId="65094AB5" w14:textId="77777777" w:rsidTr="00163EA1">
        <w:trPr>
          <w:trHeight w:val="397"/>
        </w:trPr>
        <w:tc>
          <w:tcPr>
            <w:tcW w:w="4536" w:type="dxa"/>
            <w:vAlign w:val="center"/>
          </w:tcPr>
          <w:p w14:paraId="28AA94A8" w14:textId="77777777" w:rsidR="00A63F9D" w:rsidRPr="005D73B0" w:rsidRDefault="00A63F9D" w:rsidP="00163EA1">
            <w:pPr>
              <w:widowControl w:val="0"/>
              <w:tabs>
                <w:tab w:val="left" w:pos="2977"/>
              </w:tabs>
              <w:spacing w:line="264" w:lineRule="auto"/>
              <w:rPr>
                <w:rFonts w:ascii="Arial" w:hAnsi="Arial" w:cs="Arial"/>
                <w:sz w:val="20"/>
                <w:szCs w:val="20"/>
              </w:rPr>
            </w:pPr>
            <w:r w:rsidRPr="005D73B0">
              <w:rPr>
                <w:rFonts w:ascii="Arial" w:hAnsi="Arial" w:cs="Arial"/>
                <w:sz w:val="20"/>
                <w:szCs w:val="20"/>
              </w:rPr>
              <w:t xml:space="preserve">skupna končna vrednost brez DDV </w:t>
            </w:r>
          </w:p>
        </w:tc>
        <w:tc>
          <w:tcPr>
            <w:tcW w:w="4253" w:type="dxa"/>
            <w:vAlign w:val="center"/>
          </w:tcPr>
          <w:p w14:paraId="3315C3E7" w14:textId="77777777" w:rsidR="00A63F9D" w:rsidRPr="005D73B0" w:rsidRDefault="00A63F9D" w:rsidP="00163EA1">
            <w:pPr>
              <w:widowControl w:val="0"/>
              <w:tabs>
                <w:tab w:val="left" w:pos="2977"/>
              </w:tabs>
              <w:spacing w:line="264" w:lineRule="auto"/>
              <w:jc w:val="both"/>
              <w:rPr>
                <w:rFonts w:ascii="Arial" w:hAnsi="Arial" w:cs="Arial"/>
                <w:sz w:val="20"/>
                <w:szCs w:val="20"/>
              </w:rPr>
            </w:pPr>
          </w:p>
        </w:tc>
      </w:tr>
      <w:tr w:rsidR="00A63F9D" w:rsidRPr="005D73B0" w14:paraId="64B06A70" w14:textId="77777777" w:rsidTr="00163EA1">
        <w:trPr>
          <w:trHeight w:val="397"/>
        </w:trPr>
        <w:tc>
          <w:tcPr>
            <w:tcW w:w="4536" w:type="dxa"/>
            <w:vAlign w:val="center"/>
          </w:tcPr>
          <w:p w14:paraId="30840122" w14:textId="77777777" w:rsidR="00A63F9D" w:rsidRPr="005D73B0" w:rsidRDefault="00A63F9D" w:rsidP="00163EA1">
            <w:pPr>
              <w:widowControl w:val="0"/>
              <w:tabs>
                <w:tab w:val="left" w:pos="2977"/>
              </w:tabs>
              <w:spacing w:line="264" w:lineRule="auto"/>
              <w:jc w:val="both"/>
              <w:rPr>
                <w:rFonts w:ascii="Arial" w:hAnsi="Arial" w:cs="Arial"/>
                <w:sz w:val="20"/>
                <w:szCs w:val="20"/>
              </w:rPr>
            </w:pPr>
            <w:r w:rsidRPr="005D73B0">
              <w:rPr>
                <w:rFonts w:ascii="Arial" w:hAnsi="Arial" w:cs="Arial"/>
                <w:sz w:val="20"/>
                <w:szCs w:val="20"/>
              </w:rPr>
              <w:t>+ 22% DDV</w:t>
            </w:r>
          </w:p>
        </w:tc>
        <w:tc>
          <w:tcPr>
            <w:tcW w:w="4253" w:type="dxa"/>
            <w:vAlign w:val="center"/>
          </w:tcPr>
          <w:p w14:paraId="532C4719" w14:textId="77777777" w:rsidR="00A63F9D" w:rsidRPr="005D73B0" w:rsidRDefault="00A63F9D" w:rsidP="00163EA1">
            <w:pPr>
              <w:widowControl w:val="0"/>
              <w:tabs>
                <w:tab w:val="left" w:pos="2977"/>
              </w:tabs>
              <w:spacing w:line="264" w:lineRule="auto"/>
              <w:jc w:val="both"/>
              <w:rPr>
                <w:rFonts w:ascii="Arial" w:hAnsi="Arial" w:cs="Arial"/>
                <w:sz w:val="20"/>
                <w:szCs w:val="20"/>
              </w:rPr>
            </w:pPr>
          </w:p>
        </w:tc>
      </w:tr>
      <w:tr w:rsidR="00A63F9D" w:rsidRPr="005D73B0" w14:paraId="2622D0DA" w14:textId="77777777" w:rsidTr="00163EA1">
        <w:trPr>
          <w:trHeight w:val="397"/>
        </w:trPr>
        <w:tc>
          <w:tcPr>
            <w:tcW w:w="4536" w:type="dxa"/>
            <w:vAlign w:val="center"/>
          </w:tcPr>
          <w:p w14:paraId="5EF03B27" w14:textId="77777777" w:rsidR="00A63F9D" w:rsidRPr="005D73B0" w:rsidRDefault="00A63F9D" w:rsidP="00163EA1">
            <w:pPr>
              <w:widowControl w:val="0"/>
              <w:tabs>
                <w:tab w:val="left" w:pos="2977"/>
              </w:tabs>
              <w:spacing w:line="264" w:lineRule="auto"/>
              <w:rPr>
                <w:rFonts w:ascii="Arial" w:hAnsi="Arial" w:cs="Arial"/>
                <w:sz w:val="20"/>
                <w:szCs w:val="20"/>
              </w:rPr>
            </w:pPr>
            <w:r w:rsidRPr="005D73B0">
              <w:rPr>
                <w:rFonts w:ascii="Arial" w:hAnsi="Arial" w:cs="Arial"/>
                <w:sz w:val="20"/>
                <w:szCs w:val="20"/>
              </w:rPr>
              <w:t>SKUPNA KONČNA VREDNOST Z DDV</w:t>
            </w:r>
          </w:p>
        </w:tc>
        <w:tc>
          <w:tcPr>
            <w:tcW w:w="4253" w:type="dxa"/>
            <w:vAlign w:val="center"/>
          </w:tcPr>
          <w:p w14:paraId="411A39A9" w14:textId="77777777" w:rsidR="00A63F9D" w:rsidRPr="005D73B0" w:rsidRDefault="00A63F9D" w:rsidP="00163EA1">
            <w:pPr>
              <w:widowControl w:val="0"/>
              <w:tabs>
                <w:tab w:val="left" w:pos="2977"/>
              </w:tabs>
              <w:spacing w:line="264" w:lineRule="auto"/>
              <w:jc w:val="both"/>
              <w:rPr>
                <w:rFonts w:ascii="Arial" w:hAnsi="Arial" w:cs="Arial"/>
                <w:sz w:val="20"/>
                <w:szCs w:val="20"/>
              </w:rPr>
            </w:pPr>
          </w:p>
        </w:tc>
      </w:tr>
    </w:tbl>
    <w:p w14:paraId="1FE5D7BC" w14:textId="77777777" w:rsidR="00A63F9D" w:rsidRPr="005D73B0" w:rsidRDefault="00A63F9D" w:rsidP="005155D7">
      <w:pPr>
        <w:pStyle w:val="ListParagraph"/>
        <w:widowControl w:val="0"/>
        <w:tabs>
          <w:tab w:val="left" w:pos="2977"/>
        </w:tabs>
        <w:spacing w:line="264" w:lineRule="auto"/>
        <w:jc w:val="both"/>
        <w:rPr>
          <w:rFonts w:ascii="Arial" w:hAnsi="Arial" w:cs="Arial"/>
          <w:sz w:val="20"/>
          <w:szCs w:val="20"/>
        </w:rPr>
      </w:pPr>
    </w:p>
    <w:p w14:paraId="4F91F813" w14:textId="77777777" w:rsidR="00A63F9D" w:rsidRPr="005D73B0" w:rsidRDefault="00A63F9D" w:rsidP="005155D7">
      <w:pPr>
        <w:widowControl w:val="0"/>
        <w:spacing w:line="264" w:lineRule="auto"/>
        <w:jc w:val="both"/>
        <w:rPr>
          <w:rFonts w:ascii="Arial" w:hAnsi="Arial" w:cs="Arial"/>
          <w:sz w:val="20"/>
          <w:szCs w:val="20"/>
        </w:rPr>
      </w:pPr>
      <w:r w:rsidRPr="005D73B0">
        <w:rPr>
          <w:rFonts w:ascii="Arial" w:hAnsi="Arial" w:cs="Arial"/>
          <w:sz w:val="20"/>
          <w:szCs w:val="20"/>
        </w:rPr>
        <w:t>z besedo: _________________________________________________________________</w:t>
      </w:r>
    </w:p>
    <w:p w14:paraId="2DE6D442" w14:textId="77777777" w:rsidR="00A63F9D" w:rsidRPr="005D73B0" w:rsidRDefault="00A63F9D" w:rsidP="005155D7">
      <w:pPr>
        <w:pStyle w:val="ListParagraph"/>
        <w:spacing w:line="264" w:lineRule="auto"/>
        <w:jc w:val="both"/>
        <w:rPr>
          <w:rFonts w:ascii="Arial" w:hAnsi="Arial" w:cs="Arial"/>
        </w:rPr>
      </w:pPr>
    </w:p>
    <w:p w14:paraId="0B69BC46" w14:textId="3A3D8962" w:rsidR="00A63F9D" w:rsidRDefault="00A63F9D" w:rsidP="000F206F">
      <w:pPr>
        <w:numPr>
          <w:ilvl w:val="0"/>
          <w:numId w:val="3"/>
        </w:numPr>
        <w:tabs>
          <w:tab w:val="clear" w:pos="720"/>
          <w:tab w:val="num" w:pos="330"/>
        </w:tabs>
        <w:ind w:left="330" w:right="-1" w:hanging="330"/>
        <w:jc w:val="both"/>
        <w:rPr>
          <w:rFonts w:ascii="Arial" w:hAnsi="Arial" w:cs="Arial"/>
          <w:sz w:val="20"/>
          <w:szCs w:val="20"/>
        </w:rPr>
      </w:pPr>
      <w:r w:rsidRPr="000F206F">
        <w:rPr>
          <w:rFonts w:ascii="Arial" w:hAnsi="Arial" w:cs="Arial"/>
          <w:sz w:val="20"/>
          <w:szCs w:val="20"/>
        </w:rPr>
        <w:t>Izjavljamo, da smo pri izračunu vrednosti ponudbe upoštevali vse elemente, ki vplivajo na izračun cen, kot tudi</w:t>
      </w:r>
      <w:r w:rsidRPr="005D73B0">
        <w:rPr>
          <w:rFonts w:ascii="Arial" w:hAnsi="Arial" w:cs="Arial"/>
          <w:sz w:val="20"/>
          <w:szCs w:val="20"/>
        </w:rPr>
        <w:t>,</w:t>
      </w:r>
      <w:r w:rsidRPr="000F206F">
        <w:rPr>
          <w:rFonts w:ascii="Arial" w:hAnsi="Arial" w:cs="Arial"/>
          <w:sz w:val="20"/>
          <w:szCs w:val="20"/>
        </w:rPr>
        <w:t xml:space="preserve"> da se javno naročilo oddaja po načelu pogodbe »</w:t>
      </w:r>
      <w:r w:rsidR="001C45A5">
        <w:rPr>
          <w:rFonts w:ascii="Arial" w:hAnsi="Arial" w:cs="Arial"/>
          <w:sz w:val="20"/>
          <w:szCs w:val="20"/>
        </w:rPr>
        <w:t>funkcionalni ključ v roke</w:t>
      </w:r>
      <w:r w:rsidRPr="000F206F">
        <w:rPr>
          <w:rFonts w:ascii="Arial" w:hAnsi="Arial" w:cs="Arial"/>
          <w:sz w:val="20"/>
          <w:szCs w:val="20"/>
        </w:rPr>
        <w:t>«.</w:t>
      </w:r>
    </w:p>
    <w:p w14:paraId="0CB1B231" w14:textId="77777777" w:rsidR="000F206F" w:rsidRDefault="000F206F" w:rsidP="000F206F">
      <w:pPr>
        <w:numPr>
          <w:ilvl w:val="0"/>
          <w:numId w:val="3"/>
        </w:numPr>
        <w:tabs>
          <w:tab w:val="clear" w:pos="720"/>
          <w:tab w:val="num" w:pos="330"/>
        </w:tabs>
        <w:ind w:left="330" w:right="-1" w:hanging="330"/>
        <w:jc w:val="both"/>
        <w:rPr>
          <w:rFonts w:ascii="Arial" w:hAnsi="Arial" w:cs="Arial"/>
          <w:sz w:val="20"/>
          <w:szCs w:val="20"/>
        </w:rPr>
      </w:pPr>
      <w:r w:rsidRPr="000F206F">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 ter okoljevarstvenimi predpisi</w:t>
      </w:r>
      <w:r>
        <w:rPr>
          <w:rFonts w:ascii="Arial" w:hAnsi="Arial" w:cs="Arial"/>
          <w:sz w:val="20"/>
          <w:szCs w:val="20"/>
        </w:rPr>
        <w:t>.</w:t>
      </w:r>
    </w:p>
    <w:p w14:paraId="30851AB5" w14:textId="77777777" w:rsidR="000F206F" w:rsidRDefault="000F206F" w:rsidP="000F206F">
      <w:pPr>
        <w:numPr>
          <w:ilvl w:val="0"/>
          <w:numId w:val="3"/>
        </w:numPr>
        <w:tabs>
          <w:tab w:val="clear" w:pos="720"/>
          <w:tab w:val="num" w:pos="330"/>
        </w:tabs>
        <w:ind w:left="330" w:right="-1" w:hanging="330"/>
        <w:jc w:val="both"/>
        <w:rPr>
          <w:rFonts w:ascii="Arial" w:hAnsi="Arial" w:cs="Arial"/>
          <w:sz w:val="20"/>
          <w:szCs w:val="20"/>
        </w:rPr>
      </w:pPr>
      <w:r w:rsidRPr="000F206F">
        <w:rPr>
          <w:rFonts w:ascii="Arial" w:hAnsi="Arial" w:cs="Arial"/>
          <w:sz w:val="20"/>
          <w:szCs w:val="20"/>
        </w:rPr>
        <w:t>bomo javno naročilo izvajali s strokovno usposobljenimi delavci oziroma kadrom</w:t>
      </w:r>
      <w:r>
        <w:rPr>
          <w:rFonts w:ascii="Arial" w:hAnsi="Arial" w:cs="Arial"/>
          <w:sz w:val="20"/>
          <w:szCs w:val="20"/>
        </w:rPr>
        <w:t>.</w:t>
      </w:r>
    </w:p>
    <w:p w14:paraId="2194830B" w14:textId="2DAD2A00" w:rsidR="000F206F" w:rsidRDefault="000F206F" w:rsidP="00BB0BEE">
      <w:pPr>
        <w:numPr>
          <w:ilvl w:val="0"/>
          <w:numId w:val="3"/>
        </w:numPr>
        <w:tabs>
          <w:tab w:val="clear" w:pos="720"/>
          <w:tab w:val="num" w:pos="330"/>
        </w:tabs>
        <w:ind w:left="330" w:right="-1" w:hanging="330"/>
        <w:jc w:val="both"/>
        <w:rPr>
          <w:rFonts w:ascii="Arial" w:hAnsi="Arial" w:cs="Arial"/>
          <w:sz w:val="20"/>
          <w:szCs w:val="20"/>
        </w:rPr>
      </w:pPr>
      <w:r>
        <w:rPr>
          <w:rFonts w:ascii="Arial" w:hAnsi="Arial" w:cs="Arial"/>
          <w:sz w:val="20"/>
          <w:szCs w:val="20"/>
        </w:rPr>
        <w:t xml:space="preserve">smo </w:t>
      </w:r>
      <w:r w:rsidRPr="000F206F">
        <w:rPr>
          <w:rFonts w:ascii="Arial" w:hAnsi="Arial" w:cs="Arial"/>
          <w:sz w:val="20"/>
          <w:szCs w:val="20"/>
        </w:rPr>
        <w:t>zanesljiv ponudnik in razpolagamo z ustreznim številom usposobljenega in izkušenega kadra za pravilno in pravočasno izvedbo predmetnega javnega naročila,</w:t>
      </w:r>
    </w:p>
    <w:p w14:paraId="48E3A8FE" w14:textId="77777777" w:rsidR="00B370A1" w:rsidRDefault="000F206F" w:rsidP="00BB0BEE">
      <w:pPr>
        <w:numPr>
          <w:ilvl w:val="0"/>
          <w:numId w:val="3"/>
        </w:numPr>
        <w:tabs>
          <w:tab w:val="clear" w:pos="720"/>
          <w:tab w:val="num" w:pos="330"/>
        </w:tabs>
        <w:ind w:left="330" w:right="-1" w:hanging="330"/>
        <w:jc w:val="both"/>
        <w:rPr>
          <w:rFonts w:ascii="Arial" w:hAnsi="Arial" w:cs="Arial"/>
          <w:sz w:val="20"/>
          <w:szCs w:val="20"/>
        </w:rPr>
      </w:pPr>
      <w:r w:rsidRPr="000F206F">
        <w:rPr>
          <w:rFonts w:ascii="Arial" w:hAnsi="Arial" w:cs="Arial"/>
          <w:sz w:val="20"/>
          <w:szCs w:val="20"/>
        </w:rPr>
        <w:t>bomo zagotovili tehnične zmogljivosti, zlasti ustrezno gradbeno mehanizacijo in opremo, za kvalitetno, pravilno in pravočasno izvedbo javnega naročila, skladno z zahtevami dokumentacije za izvedbo javnega naročila, pravili stroke ter določili predpisov in standardov s področja predmetnega javnega naročila</w:t>
      </w:r>
      <w:r w:rsidR="00B370A1">
        <w:rPr>
          <w:rFonts w:ascii="Arial" w:hAnsi="Arial" w:cs="Arial"/>
          <w:sz w:val="20"/>
          <w:szCs w:val="20"/>
        </w:rPr>
        <w:t xml:space="preserve">. </w:t>
      </w:r>
    </w:p>
    <w:p w14:paraId="6F976500" w14:textId="28C28135" w:rsidR="000F206F" w:rsidRPr="005239D4" w:rsidRDefault="00B370A1" w:rsidP="00BB0BEE">
      <w:pPr>
        <w:numPr>
          <w:ilvl w:val="0"/>
          <w:numId w:val="3"/>
        </w:numPr>
        <w:tabs>
          <w:tab w:val="clear" w:pos="720"/>
          <w:tab w:val="num" w:pos="330"/>
        </w:tabs>
        <w:ind w:left="330" w:right="-1" w:hanging="330"/>
        <w:jc w:val="both"/>
        <w:rPr>
          <w:rFonts w:ascii="Arial" w:hAnsi="Arial" w:cs="Arial"/>
          <w:sz w:val="20"/>
          <w:szCs w:val="20"/>
        </w:rPr>
      </w:pPr>
      <w:r w:rsidRPr="005239D4">
        <w:rPr>
          <w:rFonts w:ascii="Arial" w:hAnsi="Arial" w:cs="Arial"/>
          <w:sz w:val="20"/>
          <w:szCs w:val="20"/>
        </w:rPr>
        <w:t>bomo v celoti upoštevati določbe Uredbe o zelenem javnem naročanju (Uredba o zelenem javnem naročanju (Uradni list RS, št. 51/17 in 64/19) oz. dosegali navedene cilje podane v okviru tehničnih specifikacij predmetnega javnega naročila;</w:t>
      </w:r>
    </w:p>
    <w:p w14:paraId="7D7E86D5" w14:textId="4E16595B" w:rsidR="00D12518" w:rsidRPr="005D73B0" w:rsidRDefault="000F206F" w:rsidP="00D12518">
      <w:pPr>
        <w:numPr>
          <w:ilvl w:val="0"/>
          <w:numId w:val="3"/>
        </w:numPr>
        <w:tabs>
          <w:tab w:val="clear" w:pos="720"/>
          <w:tab w:val="num" w:pos="330"/>
        </w:tabs>
        <w:ind w:left="330" w:hanging="330"/>
        <w:jc w:val="both"/>
        <w:rPr>
          <w:rFonts w:ascii="Arial" w:hAnsi="Arial" w:cs="Arial"/>
          <w:sz w:val="20"/>
          <w:szCs w:val="20"/>
        </w:rPr>
      </w:pPr>
      <w:r w:rsidRPr="005239D4">
        <w:t>ne bomo imeli do naročnika predmetnega javnega naročila nobenega odškodninskega zahtevka, če</w:t>
      </w:r>
      <w:r>
        <w:t xml:space="preserve"> ne bomo izbrani kot najugodnejši ponudnik, oz. da v primeru ustavitve postopka, zavrnitve vseh ponudb ali odstopa od izvedbe javnega naročila ne bomo zahtevali povrnitve nobenih stroškov, ki smo jih imeli s pripravo ponudbene dokumentacije;</w:t>
      </w:r>
    </w:p>
    <w:p w14:paraId="730B1B32" w14:textId="6B14B0DF" w:rsidR="0017441C" w:rsidRPr="005D73B0" w:rsidRDefault="00B370A1" w:rsidP="0017441C">
      <w:pPr>
        <w:numPr>
          <w:ilvl w:val="0"/>
          <w:numId w:val="3"/>
        </w:numPr>
        <w:tabs>
          <w:tab w:val="clear" w:pos="720"/>
          <w:tab w:val="num" w:pos="330"/>
        </w:tabs>
        <w:ind w:left="330" w:hanging="330"/>
        <w:jc w:val="both"/>
        <w:rPr>
          <w:rFonts w:ascii="Arial" w:hAnsi="Arial" w:cs="Arial"/>
          <w:sz w:val="20"/>
          <w:szCs w:val="20"/>
        </w:rPr>
      </w:pPr>
      <w:bookmarkStart w:id="4" w:name="_Hlk19620843"/>
      <w:r w:rsidRPr="00B370A1">
        <w:rPr>
          <w:rFonts w:ascii="Arial" w:hAnsi="Arial" w:cs="Arial"/>
          <w:sz w:val="20"/>
          <w:szCs w:val="20"/>
        </w:rPr>
        <w:t>bomo predložili vsa zahtevana zavarovanja</w:t>
      </w:r>
      <w:r w:rsidR="0017441C" w:rsidRPr="005D73B0">
        <w:rPr>
          <w:rFonts w:ascii="Arial" w:hAnsi="Arial" w:cs="Arial"/>
          <w:sz w:val="20"/>
          <w:szCs w:val="20"/>
        </w:rPr>
        <w:t xml:space="preserve">.  </w:t>
      </w:r>
    </w:p>
    <w:bookmarkEnd w:id="4"/>
    <w:p w14:paraId="28E4D584" w14:textId="77777777" w:rsidR="0017441C" w:rsidRPr="005D73B0" w:rsidRDefault="0017441C" w:rsidP="0017441C">
      <w:pPr>
        <w:numPr>
          <w:ilvl w:val="0"/>
          <w:numId w:val="3"/>
        </w:numPr>
        <w:tabs>
          <w:tab w:val="clear" w:pos="720"/>
          <w:tab w:val="num" w:pos="330"/>
        </w:tabs>
        <w:ind w:left="330" w:hanging="330"/>
        <w:jc w:val="both"/>
        <w:rPr>
          <w:rFonts w:ascii="Arial" w:hAnsi="Arial" w:cs="Arial"/>
          <w:sz w:val="20"/>
          <w:szCs w:val="20"/>
        </w:rPr>
      </w:pPr>
      <w:r w:rsidRPr="005D73B0">
        <w:rPr>
          <w:rFonts w:ascii="Arial" w:hAnsi="Arial" w:cs="Arial"/>
          <w:sz w:val="20"/>
          <w:szCs w:val="20"/>
        </w:rPr>
        <w:t>izpolnjujemo pogoje navedene v razpisni dokumentaciji;</w:t>
      </w:r>
    </w:p>
    <w:p w14:paraId="44372A2C" w14:textId="77777777" w:rsidR="0017441C" w:rsidRPr="005D73B0" w:rsidRDefault="0017441C" w:rsidP="0017441C">
      <w:pPr>
        <w:numPr>
          <w:ilvl w:val="0"/>
          <w:numId w:val="3"/>
        </w:numPr>
        <w:tabs>
          <w:tab w:val="clear" w:pos="720"/>
          <w:tab w:val="num" w:pos="330"/>
        </w:tabs>
        <w:ind w:left="330" w:hanging="330"/>
        <w:jc w:val="both"/>
        <w:rPr>
          <w:rFonts w:ascii="Arial" w:hAnsi="Arial" w:cs="Arial"/>
          <w:sz w:val="20"/>
          <w:szCs w:val="20"/>
        </w:rPr>
      </w:pPr>
      <w:r w:rsidRPr="005D73B0">
        <w:rPr>
          <w:rFonts w:ascii="Arial" w:hAnsi="Arial" w:cs="Arial"/>
          <w:sz w:val="20"/>
          <w:szCs w:val="20"/>
        </w:rPr>
        <w:t>pooblaščamo naročnika, da lahko preveri v ponudbeni dokumentaciji navedene podatke in navedbe;</w:t>
      </w:r>
    </w:p>
    <w:p w14:paraId="70D65408" w14:textId="77777777" w:rsidR="0017441C" w:rsidRPr="00063363" w:rsidRDefault="0017441C" w:rsidP="0017441C">
      <w:pPr>
        <w:numPr>
          <w:ilvl w:val="0"/>
          <w:numId w:val="3"/>
        </w:numPr>
        <w:tabs>
          <w:tab w:val="clear" w:pos="720"/>
          <w:tab w:val="num" w:pos="330"/>
        </w:tabs>
        <w:ind w:left="330" w:hanging="330"/>
        <w:jc w:val="both"/>
        <w:rPr>
          <w:rFonts w:ascii="Arial" w:hAnsi="Arial" w:cs="Arial"/>
          <w:sz w:val="20"/>
          <w:szCs w:val="20"/>
        </w:rPr>
      </w:pPr>
      <w:r w:rsidRPr="00063363">
        <w:rPr>
          <w:rFonts w:ascii="Arial" w:hAnsi="Arial" w:cs="Arial"/>
          <w:sz w:val="20"/>
          <w:szCs w:val="20"/>
        </w:rPr>
        <w:t>soglašamo, da naročnik s tem javnim razpisom ni obvezan, da izbere ponudnika. V takem primeru ne bomo imeli do naročnika nobenih odškodninskih zahtevkov.</w:t>
      </w:r>
    </w:p>
    <w:p w14:paraId="0A2609C9" w14:textId="024E5302" w:rsidR="0017441C" w:rsidRPr="00063363" w:rsidRDefault="0017441C" w:rsidP="0017441C">
      <w:pPr>
        <w:numPr>
          <w:ilvl w:val="0"/>
          <w:numId w:val="3"/>
        </w:numPr>
        <w:tabs>
          <w:tab w:val="clear" w:pos="720"/>
          <w:tab w:val="num" w:pos="330"/>
        </w:tabs>
        <w:ind w:left="330" w:hanging="330"/>
        <w:jc w:val="both"/>
        <w:rPr>
          <w:rFonts w:ascii="Arial" w:hAnsi="Arial" w:cs="Arial"/>
          <w:sz w:val="20"/>
          <w:szCs w:val="20"/>
        </w:rPr>
      </w:pPr>
      <w:r w:rsidRPr="00063363">
        <w:rPr>
          <w:rFonts w:ascii="Arial" w:hAnsi="Arial" w:cs="Arial"/>
          <w:sz w:val="20"/>
          <w:szCs w:val="20"/>
        </w:rPr>
        <w:t xml:space="preserve">soglašamo, da lahko naročnik po sprejemu odločitve o oddaji naročila do sklenitve pogodbe o izvedbi javnega naročila ob predhodnem soglasju svojega nadzornega organa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mora o svoji odločitvi in o razlogih, zaradi katerih odstopa od izvedbe javnega naročila, takoj pisno obvestiti ponudnike, ki so predložili ponudbo. </w:t>
      </w:r>
    </w:p>
    <w:p w14:paraId="1B4B44D5" w14:textId="77777777" w:rsidR="001A2237" w:rsidRPr="005D73B0" w:rsidRDefault="001A2237" w:rsidP="001A2237">
      <w:pPr>
        <w:pStyle w:val="ListParagraph"/>
        <w:rPr>
          <w:rFonts w:ascii="Arial" w:hAnsi="Arial" w:cs="Arial"/>
          <w:sz w:val="20"/>
          <w:szCs w:val="20"/>
        </w:rPr>
      </w:pPr>
    </w:p>
    <w:p w14:paraId="11D320FD" w14:textId="319C570D" w:rsidR="001A2237" w:rsidRPr="005D73B0" w:rsidRDefault="001A2237" w:rsidP="001A2237">
      <w:pPr>
        <w:jc w:val="both"/>
        <w:rPr>
          <w:rFonts w:ascii="Arial" w:hAnsi="Arial" w:cs="Arial"/>
          <w:sz w:val="20"/>
          <w:szCs w:val="20"/>
        </w:rPr>
      </w:pPr>
    </w:p>
    <w:p w14:paraId="55C465FD" w14:textId="77777777" w:rsidR="001A2237" w:rsidRPr="005D73B0" w:rsidRDefault="001A2237" w:rsidP="001A2237">
      <w:pPr>
        <w:jc w:val="both"/>
        <w:rPr>
          <w:rFonts w:ascii="Arial" w:hAnsi="Arial" w:cs="Arial"/>
          <w:sz w:val="20"/>
          <w:szCs w:val="20"/>
        </w:rPr>
      </w:pPr>
    </w:p>
    <w:p w14:paraId="1978C802" w14:textId="77777777" w:rsidR="0017441C" w:rsidRPr="005D73B0" w:rsidRDefault="0017441C" w:rsidP="0017441C">
      <w:pPr>
        <w:rPr>
          <w:rFonts w:ascii="Arial" w:hAnsi="Arial" w:cs="Arial"/>
          <w:sz w:val="20"/>
          <w:szCs w:val="20"/>
        </w:rPr>
      </w:pPr>
      <w:bookmarkStart w:id="5" w:name="_Toc517484953"/>
      <w:bookmarkEnd w:id="2"/>
      <w:bookmarkEnd w:id="3"/>
    </w:p>
    <w:bookmarkEnd w:id="5"/>
    <w:p w14:paraId="499DB5D7" w14:textId="77777777" w:rsidR="0017441C" w:rsidRPr="005D73B0" w:rsidRDefault="0017441C" w:rsidP="0017441C">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4255CD06" w14:textId="77777777" w:rsidR="0017441C" w:rsidRPr="005D73B0" w:rsidRDefault="0017441C" w:rsidP="0017441C">
      <w:pPr>
        <w:jc w:val="both"/>
        <w:rPr>
          <w:rFonts w:ascii="Arial" w:hAnsi="Arial" w:cs="Arial"/>
          <w:sz w:val="20"/>
          <w:szCs w:val="20"/>
        </w:rPr>
      </w:pPr>
    </w:p>
    <w:p w14:paraId="70A749CD" w14:textId="77777777" w:rsidR="0017441C" w:rsidRPr="005D73B0" w:rsidRDefault="0017441C" w:rsidP="0017441C">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odgovorne osebe</w:t>
      </w:r>
    </w:p>
    <w:p w14:paraId="5CC72985" w14:textId="77777777" w:rsidR="0017441C" w:rsidRPr="005D73B0" w:rsidRDefault="0017441C" w:rsidP="0017441C">
      <w:pPr>
        <w:jc w:val="both"/>
        <w:rPr>
          <w:rFonts w:ascii="Arial" w:hAnsi="Arial" w:cs="Arial"/>
          <w:sz w:val="20"/>
          <w:szCs w:val="20"/>
        </w:rPr>
      </w:pPr>
    </w:p>
    <w:p w14:paraId="5F90AA75" w14:textId="77777777" w:rsidR="0017441C" w:rsidRPr="005D73B0" w:rsidRDefault="0017441C" w:rsidP="0017441C">
      <w:pPr>
        <w:jc w:val="both"/>
        <w:rPr>
          <w:rFonts w:ascii="Arial" w:hAnsi="Arial" w:cs="Arial"/>
          <w:sz w:val="20"/>
          <w:szCs w:val="20"/>
        </w:rPr>
      </w:pPr>
    </w:p>
    <w:p w14:paraId="4BE82DDC" w14:textId="77777777" w:rsidR="0017441C" w:rsidRPr="005D73B0" w:rsidRDefault="0017441C" w:rsidP="0017441C">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7137FCAB" w14:textId="77777777" w:rsidR="00E058D3" w:rsidRPr="005D73B0" w:rsidRDefault="00E058D3">
      <w:pPr>
        <w:rPr>
          <w:rFonts w:ascii="Arial" w:hAnsi="Arial" w:cs="Arial"/>
          <w:b/>
          <w:bCs/>
        </w:rPr>
      </w:pPr>
      <w:r w:rsidRPr="005D73B0">
        <w:rPr>
          <w:rFonts w:ascii="Arial" w:hAnsi="Arial" w:cs="Arial"/>
          <w:b/>
          <w:bCs/>
        </w:rPr>
        <w:br w:type="page"/>
      </w:r>
    </w:p>
    <w:p w14:paraId="40443A68" w14:textId="038A71AF" w:rsidR="00B71C56" w:rsidRPr="005D73B0" w:rsidRDefault="00B71C56" w:rsidP="00B71C56">
      <w:pPr>
        <w:jc w:val="right"/>
        <w:rPr>
          <w:rFonts w:ascii="Arial" w:hAnsi="Arial" w:cs="Arial"/>
          <w:b/>
          <w:bCs/>
        </w:rPr>
      </w:pPr>
      <w:r w:rsidRPr="005D73B0">
        <w:rPr>
          <w:rFonts w:ascii="Arial" w:hAnsi="Arial" w:cs="Arial"/>
          <w:b/>
          <w:bCs/>
        </w:rPr>
        <w:lastRenderedPageBreak/>
        <w:t>OBRAZEC št. 2</w:t>
      </w:r>
    </w:p>
    <w:p w14:paraId="14816B98" w14:textId="77777777" w:rsidR="00B71C56" w:rsidRPr="005D73B0" w:rsidRDefault="00B71C56" w:rsidP="00B71C56">
      <w:pPr>
        <w:jc w:val="right"/>
        <w:rPr>
          <w:rFonts w:ascii="Arial" w:hAnsi="Arial" w:cs="Arial"/>
          <w:b/>
          <w:bCs/>
        </w:rPr>
      </w:pPr>
    </w:p>
    <w:p w14:paraId="44096875" w14:textId="77777777" w:rsidR="00B71C56" w:rsidRPr="005D73B0" w:rsidRDefault="00B71C56" w:rsidP="00B71C56">
      <w:pPr>
        <w:keepNext/>
        <w:jc w:val="center"/>
        <w:outlineLvl w:val="8"/>
        <w:rPr>
          <w:rFonts w:ascii="Arial" w:hAnsi="Arial" w:cs="Arial"/>
          <w:b/>
          <w:bCs/>
        </w:rPr>
      </w:pPr>
      <w:r w:rsidRPr="005D73B0">
        <w:rPr>
          <w:rFonts w:ascii="Arial" w:hAnsi="Arial" w:cs="Arial"/>
          <w:b/>
          <w:bCs/>
        </w:rPr>
        <w:t>PODATKI O PONUDNIKU / VODILNEM PONUDNIKU</w:t>
      </w:r>
    </w:p>
    <w:p w14:paraId="37F919DC" w14:textId="77777777" w:rsidR="00B71C56" w:rsidRPr="005D73B0" w:rsidRDefault="00B71C56" w:rsidP="00B71C56">
      <w:pPr>
        <w:rPr>
          <w:rFonts w:ascii="Arial" w:hAnsi="Arial" w:cs="Arial"/>
        </w:rPr>
      </w:pPr>
    </w:p>
    <w:tbl>
      <w:tblPr>
        <w:tblW w:w="8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9"/>
        <w:gridCol w:w="7143"/>
      </w:tblGrid>
      <w:tr w:rsidR="00B71C56" w:rsidRPr="005D73B0" w14:paraId="4812E2B6" w14:textId="77777777" w:rsidTr="00E10FB2">
        <w:trPr>
          <w:trHeight w:val="834"/>
          <w:jc w:val="center"/>
        </w:trPr>
        <w:tc>
          <w:tcPr>
            <w:tcW w:w="1429" w:type="dxa"/>
            <w:vAlign w:val="center"/>
          </w:tcPr>
          <w:p w14:paraId="6A61E017"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143" w:type="dxa"/>
            <w:vAlign w:val="center"/>
          </w:tcPr>
          <w:p w14:paraId="47DEC406" w14:textId="53FEF308" w:rsidR="00B71C56" w:rsidRPr="005D73B0" w:rsidRDefault="00063363" w:rsidP="005D3D38">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Pr>
                <w:rFonts w:ascii="Arial" w:eastAsiaTheme="minorEastAsia" w:hAnsi="Arial" w:cs="Arial"/>
                <w:b/>
                <w:sz w:val="20"/>
                <w:szCs w:val="20"/>
              </w:rPr>
              <w:t xml:space="preserve">Bivalne enote VDC v Cerknici </w:t>
            </w:r>
            <w:r w:rsidR="005D3D38">
              <w:rPr>
                <w:rFonts w:ascii="Arial" w:eastAsiaTheme="minorEastAsia" w:hAnsi="Arial" w:cs="Arial"/>
                <w:b/>
                <w:sz w:val="20"/>
                <w:szCs w:val="20"/>
              </w:rPr>
              <w:t xml:space="preserve">2 </w:t>
            </w:r>
            <w:r>
              <w:rPr>
                <w:rFonts w:ascii="Arial" w:eastAsiaTheme="minorEastAsia" w:hAnsi="Arial" w:cs="Arial"/>
                <w:b/>
                <w:sz w:val="20"/>
                <w:szCs w:val="20"/>
              </w:rPr>
              <w:t>faza «</w:t>
            </w:r>
          </w:p>
        </w:tc>
      </w:tr>
      <w:tr w:rsidR="00B71C56" w:rsidRPr="005D73B0" w14:paraId="6F7288DB" w14:textId="77777777" w:rsidTr="00E10FB2">
        <w:trPr>
          <w:trHeight w:val="645"/>
          <w:jc w:val="center"/>
        </w:trPr>
        <w:tc>
          <w:tcPr>
            <w:tcW w:w="1429" w:type="dxa"/>
            <w:vAlign w:val="center"/>
          </w:tcPr>
          <w:p w14:paraId="1790335E"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143" w:type="dxa"/>
            <w:vAlign w:val="center"/>
          </w:tcPr>
          <w:p w14:paraId="120F490F"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17F9338B" w14:textId="77777777" w:rsidR="00B71C56" w:rsidRPr="005D73B0" w:rsidRDefault="00B71C56" w:rsidP="00B71C56">
      <w:pPr>
        <w:tabs>
          <w:tab w:val="center" w:pos="1934"/>
        </w:tabs>
        <w:spacing w:before="60" w:after="60"/>
        <w:rPr>
          <w:rFonts w:ascii="Arial" w:eastAsia="MS ??" w:hAnsi="Arial" w:cs="Arial"/>
          <w:sz w:val="20"/>
          <w:szCs w:val="20"/>
        </w:rPr>
      </w:pPr>
      <w:r w:rsidRPr="005D73B0">
        <w:rPr>
          <w:rFonts w:ascii="Arial" w:eastAsia="MS ??" w:hAnsi="Arial" w:cs="Arial"/>
          <w:sz w:val="20"/>
          <w:szCs w:val="20"/>
        </w:rPr>
        <w:tab/>
      </w:r>
    </w:p>
    <w:tbl>
      <w:tblPr>
        <w:tblW w:w="9072"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4819"/>
      </w:tblGrid>
      <w:tr w:rsidR="00B71C56" w:rsidRPr="005D73B0" w14:paraId="34C41845" w14:textId="77777777" w:rsidTr="00E10FB2">
        <w:tc>
          <w:tcPr>
            <w:tcW w:w="4253" w:type="dxa"/>
          </w:tcPr>
          <w:p w14:paraId="4E3B2A3F" w14:textId="77777777" w:rsidR="00B71C56" w:rsidRPr="005D73B0" w:rsidRDefault="00B71C56" w:rsidP="00B71C56">
            <w:pPr>
              <w:rPr>
                <w:rFonts w:ascii="Arial" w:eastAsia="MS ??" w:hAnsi="Arial" w:cs="Arial"/>
                <w:sz w:val="20"/>
                <w:szCs w:val="20"/>
              </w:rPr>
            </w:pPr>
          </w:p>
          <w:p w14:paraId="4ED0890E"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 xml:space="preserve">Ponudnik </w:t>
            </w:r>
          </w:p>
        </w:tc>
        <w:tc>
          <w:tcPr>
            <w:tcW w:w="4819" w:type="dxa"/>
          </w:tcPr>
          <w:p w14:paraId="3126B395" w14:textId="77777777" w:rsidR="00B71C56" w:rsidRPr="005D73B0" w:rsidRDefault="00B71C56" w:rsidP="00B71C56">
            <w:pPr>
              <w:rPr>
                <w:rFonts w:ascii="Arial" w:eastAsia="MS ??" w:hAnsi="Arial" w:cs="Arial"/>
                <w:sz w:val="20"/>
                <w:szCs w:val="20"/>
              </w:rPr>
            </w:pPr>
          </w:p>
        </w:tc>
      </w:tr>
      <w:tr w:rsidR="00B71C56" w:rsidRPr="005D73B0" w14:paraId="16311ED8" w14:textId="77777777" w:rsidTr="00E10FB2">
        <w:trPr>
          <w:trHeight w:val="392"/>
        </w:trPr>
        <w:tc>
          <w:tcPr>
            <w:tcW w:w="4253" w:type="dxa"/>
          </w:tcPr>
          <w:p w14:paraId="61E3F14C" w14:textId="77777777" w:rsidR="00B71C56" w:rsidRPr="005D73B0" w:rsidRDefault="00B71C56" w:rsidP="00B71C56">
            <w:pPr>
              <w:rPr>
                <w:rFonts w:ascii="Arial" w:eastAsia="MS ??" w:hAnsi="Arial" w:cs="Arial"/>
                <w:sz w:val="20"/>
                <w:szCs w:val="20"/>
              </w:rPr>
            </w:pPr>
          </w:p>
          <w:p w14:paraId="00ACCF79"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Naslov ponudnika</w:t>
            </w:r>
          </w:p>
        </w:tc>
        <w:tc>
          <w:tcPr>
            <w:tcW w:w="4819" w:type="dxa"/>
          </w:tcPr>
          <w:p w14:paraId="00A006CA" w14:textId="77777777" w:rsidR="00B71C56" w:rsidRPr="005D73B0" w:rsidRDefault="00B71C56" w:rsidP="00B71C56">
            <w:pPr>
              <w:rPr>
                <w:rFonts w:ascii="Arial" w:eastAsia="MS ??" w:hAnsi="Arial" w:cs="Arial"/>
                <w:sz w:val="20"/>
                <w:szCs w:val="20"/>
              </w:rPr>
            </w:pPr>
          </w:p>
        </w:tc>
      </w:tr>
      <w:tr w:rsidR="00B71C56" w:rsidRPr="005D73B0" w14:paraId="2532F253" w14:textId="77777777" w:rsidTr="00E10FB2">
        <w:tc>
          <w:tcPr>
            <w:tcW w:w="4253" w:type="dxa"/>
          </w:tcPr>
          <w:p w14:paraId="757910EE" w14:textId="77777777" w:rsidR="00B71C56" w:rsidRPr="005D73B0" w:rsidRDefault="00B71C56" w:rsidP="00B71C56">
            <w:pPr>
              <w:rPr>
                <w:rFonts w:ascii="Arial" w:eastAsia="MS ??" w:hAnsi="Arial" w:cs="Arial"/>
                <w:sz w:val="20"/>
                <w:szCs w:val="20"/>
              </w:rPr>
            </w:pPr>
          </w:p>
          <w:p w14:paraId="408B5E74"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Zakoniti zastopnik</w:t>
            </w:r>
          </w:p>
        </w:tc>
        <w:tc>
          <w:tcPr>
            <w:tcW w:w="4819" w:type="dxa"/>
          </w:tcPr>
          <w:p w14:paraId="3DB35E3C" w14:textId="77777777" w:rsidR="00B71C56" w:rsidRPr="005D73B0" w:rsidRDefault="00B71C56" w:rsidP="00B71C56">
            <w:pPr>
              <w:rPr>
                <w:rFonts w:ascii="Arial" w:eastAsia="MS ??" w:hAnsi="Arial" w:cs="Arial"/>
                <w:sz w:val="20"/>
                <w:szCs w:val="20"/>
              </w:rPr>
            </w:pPr>
          </w:p>
        </w:tc>
      </w:tr>
      <w:tr w:rsidR="00B71C56" w:rsidRPr="005D73B0" w14:paraId="6802ED0D" w14:textId="77777777" w:rsidTr="00E10FB2">
        <w:tc>
          <w:tcPr>
            <w:tcW w:w="4253" w:type="dxa"/>
          </w:tcPr>
          <w:p w14:paraId="2E871B6B" w14:textId="77777777" w:rsidR="00B71C56" w:rsidRPr="005D73B0" w:rsidRDefault="00B71C56" w:rsidP="00B71C56">
            <w:pPr>
              <w:rPr>
                <w:rFonts w:ascii="Arial" w:eastAsia="MS ??" w:hAnsi="Arial" w:cs="Arial"/>
                <w:sz w:val="20"/>
                <w:szCs w:val="20"/>
              </w:rPr>
            </w:pPr>
          </w:p>
          <w:p w14:paraId="1033935E"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 xml:space="preserve">Matična številka </w:t>
            </w:r>
          </w:p>
        </w:tc>
        <w:tc>
          <w:tcPr>
            <w:tcW w:w="4819" w:type="dxa"/>
          </w:tcPr>
          <w:p w14:paraId="25A9392B" w14:textId="77777777" w:rsidR="00B71C56" w:rsidRPr="005D73B0" w:rsidRDefault="00B71C56" w:rsidP="00B71C56">
            <w:pPr>
              <w:rPr>
                <w:rFonts w:ascii="Arial" w:eastAsia="MS ??" w:hAnsi="Arial" w:cs="Arial"/>
                <w:sz w:val="20"/>
                <w:szCs w:val="20"/>
              </w:rPr>
            </w:pPr>
          </w:p>
        </w:tc>
      </w:tr>
      <w:tr w:rsidR="00B71C56" w:rsidRPr="005D73B0" w14:paraId="64FD4476" w14:textId="77777777" w:rsidTr="00E10FB2">
        <w:tc>
          <w:tcPr>
            <w:tcW w:w="4253" w:type="dxa"/>
          </w:tcPr>
          <w:p w14:paraId="534D0209" w14:textId="77777777" w:rsidR="00B71C56" w:rsidRPr="005D73B0" w:rsidRDefault="00B71C56" w:rsidP="00B71C56">
            <w:pPr>
              <w:rPr>
                <w:rFonts w:ascii="Arial" w:eastAsia="MS ??" w:hAnsi="Arial" w:cs="Arial"/>
                <w:sz w:val="20"/>
                <w:szCs w:val="20"/>
              </w:rPr>
            </w:pPr>
          </w:p>
          <w:p w14:paraId="4C53E5D7"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Identifikacijska številka za DDV</w:t>
            </w:r>
          </w:p>
        </w:tc>
        <w:tc>
          <w:tcPr>
            <w:tcW w:w="4819" w:type="dxa"/>
          </w:tcPr>
          <w:p w14:paraId="49A54963" w14:textId="77777777" w:rsidR="00B71C56" w:rsidRPr="005D73B0" w:rsidRDefault="00B71C56" w:rsidP="00B71C56">
            <w:pPr>
              <w:rPr>
                <w:rFonts w:ascii="Arial" w:eastAsia="MS ??" w:hAnsi="Arial" w:cs="Arial"/>
                <w:sz w:val="20"/>
                <w:szCs w:val="20"/>
              </w:rPr>
            </w:pPr>
          </w:p>
        </w:tc>
      </w:tr>
      <w:tr w:rsidR="00B71C56" w:rsidRPr="005D73B0" w14:paraId="2D5B2100" w14:textId="77777777" w:rsidTr="00E10FB2">
        <w:tc>
          <w:tcPr>
            <w:tcW w:w="4253" w:type="dxa"/>
          </w:tcPr>
          <w:p w14:paraId="6338597A" w14:textId="77777777" w:rsidR="00B71C56" w:rsidRPr="005D73B0" w:rsidRDefault="00B71C56" w:rsidP="00B71C56">
            <w:pPr>
              <w:rPr>
                <w:rFonts w:ascii="Arial" w:eastAsia="MS ??" w:hAnsi="Arial" w:cs="Arial"/>
                <w:sz w:val="20"/>
                <w:szCs w:val="20"/>
              </w:rPr>
            </w:pPr>
          </w:p>
          <w:p w14:paraId="03CD8BC5"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Telefon</w:t>
            </w:r>
          </w:p>
        </w:tc>
        <w:tc>
          <w:tcPr>
            <w:tcW w:w="4819" w:type="dxa"/>
          </w:tcPr>
          <w:p w14:paraId="7F77AE00" w14:textId="77777777" w:rsidR="00B71C56" w:rsidRPr="005D73B0" w:rsidRDefault="00B71C56" w:rsidP="00B71C56">
            <w:pPr>
              <w:rPr>
                <w:rFonts w:ascii="Arial" w:eastAsia="MS ??" w:hAnsi="Arial" w:cs="Arial"/>
                <w:sz w:val="20"/>
                <w:szCs w:val="20"/>
              </w:rPr>
            </w:pPr>
          </w:p>
        </w:tc>
      </w:tr>
      <w:tr w:rsidR="00B71C56" w:rsidRPr="005D73B0" w14:paraId="2BD1826F" w14:textId="77777777" w:rsidTr="00E72AAF">
        <w:trPr>
          <w:trHeight w:val="472"/>
        </w:trPr>
        <w:tc>
          <w:tcPr>
            <w:tcW w:w="4253" w:type="dxa"/>
            <w:vAlign w:val="bottom"/>
          </w:tcPr>
          <w:p w14:paraId="58E75C9F" w14:textId="77777777" w:rsidR="00B71C56" w:rsidRPr="005D73B0" w:rsidRDefault="00B71C56" w:rsidP="00E72AAF">
            <w:pPr>
              <w:rPr>
                <w:rFonts w:ascii="Arial" w:eastAsia="MS ??" w:hAnsi="Arial" w:cs="Arial"/>
                <w:sz w:val="20"/>
                <w:szCs w:val="20"/>
              </w:rPr>
            </w:pPr>
            <w:r w:rsidRPr="005D73B0">
              <w:rPr>
                <w:rFonts w:ascii="Arial" w:eastAsia="MS ??" w:hAnsi="Arial" w:cs="Arial"/>
                <w:sz w:val="20"/>
                <w:szCs w:val="20"/>
              </w:rPr>
              <w:t>Kontaktna oseba</w:t>
            </w:r>
          </w:p>
        </w:tc>
        <w:tc>
          <w:tcPr>
            <w:tcW w:w="4819" w:type="dxa"/>
          </w:tcPr>
          <w:p w14:paraId="3ED9279D" w14:textId="77777777" w:rsidR="00B71C56" w:rsidRPr="005D73B0" w:rsidRDefault="00B71C56" w:rsidP="00B71C56">
            <w:pPr>
              <w:rPr>
                <w:rFonts w:ascii="Arial" w:eastAsia="MS ??" w:hAnsi="Arial" w:cs="Arial"/>
                <w:sz w:val="20"/>
                <w:szCs w:val="20"/>
              </w:rPr>
            </w:pPr>
          </w:p>
        </w:tc>
      </w:tr>
      <w:tr w:rsidR="00B71C56" w:rsidRPr="005D73B0" w14:paraId="109C7D6E" w14:textId="77777777" w:rsidTr="00E72AAF">
        <w:trPr>
          <w:trHeight w:val="475"/>
        </w:trPr>
        <w:tc>
          <w:tcPr>
            <w:tcW w:w="4253" w:type="dxa"/>
            <w:vAlign w:val="bottom"/>
          </w:tcPr>
          <w:p w14:paraId="1F85B258" w14:textId="77777777" w:rsidR="00B71C56" w:rsidRPr="005D73B0" w:rsidRDefault="00B71C56" w:rsidP="00E72AAF">
            <w:pPr>
              <w:rPr>
                <w:rFonts w:ascii="Arial" w:eastAsia="MS ??" w:hAnsi="Arial" w:cs="Arial"/>
                <w:sz w:val="20"/>
                <w:szCs w:val="20"/>
              </w:rPr>
            </w:pPr>
            <w:r w:rsidRPr="005D73B0">
              <w:rPr>
                <w:rFonts w:ascii="Arial" w:eastAsia="MS ??" w:hAnsi="Arial" w:cs="Arial"/>
                <w:sz w:val="20"/>
                <w:szCs w:val="20"/>
              </w:rPr>
              <w:t>Elektronska pošta kontaktne osebe</w:t>
            </w:r>
          </w:p>
        </w:tc>
        <w:tc>
          <w:tcPr>
            <w:tcW w:w="4819" w:type="dxa"/>
          </w:tcPr>
          <w:p w14:paraId="6717A186" w14:textId="77777777" w:rsidR="00B71C56" w:rsidRPr="005D73B0" w:rsidRDefault="00B71C56" w:rsidP="00B71C56">
            <w:pPr>
              <w:rPr>
                <w:rFonts w:ascii="Arial" w:eastAsia="MS ??" w:hAnsi="Arial" w:cs="Arial"/>
                <w:sz w:val="20"/>
                <w:szCs w:val="20"/>
              </w:rPr>
            </w:pPr>
          </w:p>
        </w:tc>
      </w:tr>
      <w:tr w:rsidR="00B71C56" w:rsidRPr="005D73B0" w14:paraId="4C191DA9" w14:textId="77777777" w:rsidTr="00E72AAF">
        <w:trPr>
          <w:trHeight w:val="494"/>
        </w:trPr>
        <w:tc>
          <w:tcPr>
            <w:tcW w:w="4253" w:type="dxa"/>
            <w:vAlign w:val="bottom"/>
          </w:tcPr>
          <w:p w14:paraId="5E84A014" w14:textId="77777777" w:rsidR="00B71C56" w:rsidRPr="005D73B0" w:rsidRDefault="00B71C56" w:rsidP="00E72AAF">
            <w:pPr>
              <w:rPr>
                <w:rFonts w:ascii="Arial" w:eastAsia="MS ??" w:hAnsi="Arial" w:cs="Arial"/>
                <w:sz w:val="20"/>
                <w:szCs w:val="20"/>
              </w:rPr>
            </w:pPr>
            <w:r w:rsidRPr="005D73B0">
              <w:rPr>
                <w:rFonts w:ascii="Arial" w:eastAsia="MS ??" w:hAnsi="Arial" w:cs="Arial"/>
                <w:sz w:val="20"/>
                <w:szCs w:val="20"/>
              </w:rPr>
              <w:t>Mobilni telefon kontaktne osebe</w:t>
            </w:r>
          </w:p>
        </w:tc>
        <w:tc>
          <w:tcPr>
            <w:tcW w:w="4819" w:type="dxa"/>
          </w:tcPr>
          <w:p w14:paraId="20FE052C" w14:textId="77777777" w:rsidR="00B71C56" w:rsidRPr="005D73B0" w:rsidRDefault="00B71C56" w:rsidP="00B71C56">
            <w:pPr>
              <w:rPr>
                <w:rFonts w:ascii="Arial" w:eastAsia="MS ??" w:hAnsi="Arial" w:cs="Arial"/>
                <w:sz w:val="20"/>
                <w:szCs w:val="20"/>
              </w:rPr>
            </w:pPr>
          </w:p>
        </w:tc>
      </w:tr>
      <w:tr w:rsidR="00B71C56" w:rsidRPr="005D73B0" w14:paraId="1F185AD0" w14:textId="77777777" w:rsidTr="00E72AAF">
        <w:tc>
          <w:tcPr>
            <w:tcW w:w="4253" w:type="dxa"/>
            <w:vAlign w:val="bottom"/>
          </w:tcPr>
          <w:p w14:paraId="7A93AA77" w14:textId="77777777" w:rsidR="00B71C56" w:rsidRPr="005D73B0" w:rsidRDefault="00B71C56" w:rsidP="00E72AAF">
            <w:pPr>
              <w:rPr>
                <w:rFonts w:ascii="Arial" w:eastAsia="MS ??" w:hAnsi="Arial" w:cs="Arial"/>
                <w:sz w:val="20"/>
                <w:szCs w:val="20"/>
              </w:rPr>
            </w:pPr>
          </w:p>
          <w:p w14:paraId="0DFFA1C7" w14:textId="77777777" w:rsidR="00B71C56" w:rsidRPr="005D73B0" w:rsidRDefault="00B71C56" w:rsidP="00E72AAF">
            <w:pPr>
              <w:rPr>
                <w:rFonts w:ascii="Arial" w:eastAsia="MS ??" w:hAnsi="Arial" w:cs="Arial"/>
                <w:sz w:val="20"/>
                <w:szCs w:val="20"/>
              </w:rPr>
            </w:pPr>
            <w:r w:rsidRPr="005D73B0">
              <w:rPr>
                <w:rFonts w:ascii="Arial" w:eastAsia="MS ??" w:hAnsi="Arial" w:cs="Arial"/>
                <w:sz w:val="20"/>
                <w:szCs w:val="20"/>
              </w:rPr>
              <w:t>Odgovorna oseba za podpis ponudbe *</w:t>
            </w:r>
          </w:p>
        </w:tc>
        <w:tc>
          <w:tcPr>
            <w:tcW w:w="4819" w:type="dxa"/>
          </w:tcPr>
          <w:p w14:paraId="22EDFD3A" w14:textId="77777777" w:rsidR="00B71C56" w:rsidRPr="005D73B0" w:rsidRDefault="00B71C56" w:rsidP="00B71C56">
            <w:pPr>
              <w:rPr>
                <w:rFonts w:ascii="Arial" w:eastAsia="MS ??" w:hAnsi="Arial" w:cs="Arial"/>
                <w:sz w:val="20"/>
                <w:szCs w:val="20"/>
              </w:rPr>
            </w:pPr>
          </w:p>
        </w:tc>
      </w:tr>
    </w:tbl>
    <w:p w14:paraId="04608EA5" w14:textId="77777777" w:rsidR="00B71C56" w:rsidRPr="005D73B0" w:rsidRDefault="00B71C56" w:rsidP="00B71C56">
      <w:pPr>
        <w:rPr>
          <w:rFonts w:ascii="Arial" w:hAnsi="Arial" w:cs="Arial"/>
          <w:sz w:val="20"/>
          <w:szCs w:val="20"/>
        </w:rPr>
      </w:pPr>
    </w:p>
    <w:p w14:paraId="7713DA4E" w14:textId="77777777" w:rsidR="00B71C56" w:rsidRPr="005D73B0" w:rsidRDefault="00B71C56" w:rsidP="00B71C56">
      <w:pPr>
        <w:rPr>
          <w:rFonts w:ascii="Arial" w:hAnsi="Arial" w:cs="Arial"/>
          <w:sz w:val="20"/>
          <w:szCs w:val="20"/>
        </w:rPr>
      </w:pPr>
    </w:p>
    <w:p w14:paraId="4FAAD20E" w14:textId="77777777" w:rsidR="00B71C56" w:rsidRPr="005D73B0" w:rsidRDefault="00B71C56" w:rsidP="00B71C56">
      <w:pPr>
        <w:rPr>
          <w:rFonts w:ascii="Arial" w:hAnsi="Arial" w:cs="Arial"/>
          <w:sz w:val="20"/>
          <w:szCs w:val="20"/>
        </w:rPr>
      </w:pPr>
    </w:p>
    <w:p w14:paraId="67493654"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w:t>
      </w:r>
    </w:p>
    <w:p w14:paraId="7EB62D26" w14:textId="77777777" w:rsidR="00B71C56" w:rsidRPr="005D73B0" w:rsidRDefault="00B71C56" w:rsidP="00B71C56">
      <w:pPr>
        <w:jc w:val="both"/>
        <w:rPr>
          <w:rFonts w:ascii="Arial" w:hAnsi="Arial" w:cs="Arial"/>
          <w:sz w:val="20"/>
          <w:szCs w:val="20"/>
        </w:rPr>
      </w:pPr>
    </w:p>
    <w:p w14:paraId="2DEEF594"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Datum: …………………</w:t>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odgovorne osebe</w:t>
      </w:r>
    </w:p>
    <w:p w14:paraId="43500276" w14:textId="77777777" w:rsidR="00B71C56" w:rsidRPr="005D73B0" w:rsidRDefault="00B71C56" w:rsidP="00B71C56">
      <w:pPr>
        <w:jc w:val="both"/>
        <w:rPr>
          <w:rFonts w:ascii="Arial" w:hAnsi="Arial" w:cs="Arial"/>
          <w:sz w:val="20"/>
          <w:szCs w:val="20"/>
        </w:rPr>
      </w:pPr>
    </w:p>
    <w:p w14:paraId="6F7B3E95"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5CB0DBD9" w14:textId="77777777" w:rsidR="006B1B2F" w:rsidRPr="005D73B0" w:rsidRDefault="006B1B2F" w:rsidP="006B1B2F">
      <w:pPr>
        <w:jc w:val="both"/>
        <w:rPr>
          <w:rFonts w:ascii="Arial" w:hAnsi="Arial" w:cs="Arial"/>
          <w:i/>
          <w:iCs/>
          <w:sz w:val="20"/>
          <w:szCs w:val="20"/>
        </w:rPr>
      </w:pPr>
    </w:p>
    <w:p w14:paraId="7FBFF787" w14:textId="77777777" w:rsidR="006B1B2F" w:rsidRDefault="006B1B2F" w:rsidP="006B1B2F">
      <w:pPr>
        <w:jc w:val="both"/>
        <w:rPr>
          <w:rFonts w:ascii="Arial" w:hAnsi="Arial" w:cs="Arial"/>
          <w:i/>
          <w:iCs/>
          <w:sz w:val="18"/>
          <w:szCs w:val="18"/>
        </w:rPr>
      </w:pPr>
    </w:p>
    <w:p w14:paraId="34FEA0A2" w14:textId="77777777" w:rsidR="006B1B2F" w:rsidRDefault="006B1B2F" w:rsidP="006B1B2F">
      <w:pPr>
        <w:jc w:val="both"/>
        <w:rPr>
          <w:rFonts w:ascii="Arial" w:hAnsi="Arial" w:cs="Arial"/>
          <w:i/>
          <w:iCs/>
          <w:sz w:val="18"/>
          <w:szCs w:val="18"/>
        </w:rPr>
      </w:pPr>
    </w:p>
    <w:p w14:paraId="7369C3B9" w14:textId="77777777" w:rsidR="006B1B2F" w:rsidRDefault="006B1B2F" w:rsidP="006B1B2F">
      <w:pPr>
        <w:jc w:val="both"/>
        <w:rPr>
          <w:rFonts w:ascii="Arial" w:hAnsi="Arial" w:cs="Arial"/>
          <w:i/>
          <w:iCs/>
          <w:sz w:val="18"/>
          <w:szCs w:val="18"/>
        </w:rPr>
      </w:pPr>
    </w:p>
    <w:p w14:paraId="30F50535" w14:textId="77777777" w:rsidR="006B1B2F" w:rsidRDefault="006B1B2F" w:rsidP="006B1B2F">
      <w:pPr>
        <w:jc w:val="both"/>
        <w:rPr>
          <w:rFonts w:ascii="Arial" w:hAnsi="Arial" w:cs="Arial"/>
          <w:i/>
          <w:iCs/>
          <w:sz w:val="18"/>
          <w:szCs w:val="18"/>
        </w:rPr>
      </w:pPr>
    </w:p>
    <w:p w14:paraId="16D241E7" w14:textId="77777777" w:rsidR="006B1B2F" w:rsidRDefault="006B1B2F" w:rsidP="006B1B2F">
      <w:pPr>
        <w:jc w:val="both"/>
        <w:rPr>
          <w:rFonts w:ascii="Arial" w:hAnsi="Arial" w:cs="Arial"/>
          <w:i/>
          <w:iCs/>
          <w:sz w:val="18"/>
          <w:szCs w:val="18"/>
        </w:rPr>
      </w:pPr>
    </w:p>
    <w:p w14:paraId="288C2606" w14:textId="77777777" w:rsidR="006B1B2F" w:rsidRDefault="006B1B2F" w:rsidP="006B1B2F">
      <w:pPr>
        <w:jc w:val="both"/>
        <w:rPr>
          <w:rFonts w:ascii="Arial" w:hAnsi="Arial" w:cs="Arial"/>
          <w:i/>
          <w:iCs/>
          <w:sz w:val="18"/>
          <w:szCs w:val="18"/>
        </w:rPr>
      </w:pPr>
    </w:p>
    <w:p w14:paraId="07EEEFFF" w14:textId="1B370373" w:rsidR="006B1B2F" w:rsidRPr="006B1B2F" w:rsidRDefault="006B1B2F" w:rsidP="006B1B2F">
      <w:pPr>
        <w:jc w:val="both"/>
        <w:rPr>
          <w:rFonts w:ascii="Arial" w:hAnsi="Arial" w:cs="Arial"/>
          <w:i/>
          <w:iCs/>
          <w:sz w:val="18"/>
          <w:szCs w:val="18"/>
        </w:rPr>
      </w:pPr>
      <w:r w:rsidRPr="006B1B2F">
        <w:rPr>
          <w:rFonts w:ascii="Arial" w:hAnsi="Arial" w:cs="Arial"/>
          <w:i/>
          <w:iCs/>
          <w:sz w:val="18"/>
          <w:szCs w:val="18"/>
        </w:rPr>
        <w:t>*V primeru, da podpisnik ponudbenih dokumentov ni zakonit zastopnik ponudnika, je potrebno priložiti pooblastilo, s katerim zakoniti zastopnik pooblašča podpisnika ponudbenih dokumentov. V primeru ponudbe skupine ponudnikov je pooblastila potrebno priložiti za vse podpisnike ponudnikov v skupini ponudnikov, ki niso zakoniti zastopniki.</w:t>
      </w:r>
    </w:p>
    <w:p w14:paraId="661CD289" w14:textId="77777777" w:rsidR="00B71C56" w:rsidRPr="005D73B0" w:rsidRDefault="00B71C56" w:rsidP="00B71C56">
      <w:pPr>
        <w:spacing w:before="120" w:after="120"/>
        <w:jc w:val="both"/>
        <w:rPr>
          <w:rFonts w:ascii="Arial" w:hAnsi="Arial" w:cs="Arial"/>
          <w:bCs/>
          <w:iCs/>
          <w:color w:val="000000"/>
        </w:rPr>
      </w:pPr>
    </w:p>
    <w:p w14:paraId="7AC5CE13" w14:textId="77777777" w:rsidR="00B71C56" w:rsidRPr="005D73B0" w:rsidRDefault="00B71C56" w:rsidP="00B71C56">
      <w:pPr>
        <w:jc w:val="right"/>
        <w:rPr>
          <w:rFonts w:ascii="Arial" w:hAnsi="Arial" w:cs="Arial"/>
          <w:sz w:val="20"/>
          <w:szCs w:val="20"/>
        </w:rPr>
      </w:pPr>
      <w:r w:rsidRPr="005D73B0">
        <w:rPr>
          <w:rFonts w:ascii="Arial" w:hAnsi="Arial" w:cs="Arial"/>
          <w:sz w:val="20"/>
          <w:szCs w:val="20"/>
        </w:rPr>
        <w:br w:type="page"/>
      </w:r>
      <w:r w:rsidRPr="005D73B0">
        <w:rPr>
          <w:rFonts w:ascii="Arial" w:hAnsi="Arial" w:cs="Arial"/>
          <w:b/>
          <w:bCs/>
        </w:rPr>
        <w:lastRenderedPageBreak/>
        <w:t>OBRAZEC št. 3</w:t>
      </w:r>
    </w:p>
    <w:p w14:paraId="117F95DB" w14:textId="77777777" w:rsidR="00B71C56" w:rsidRPr="005D73B0" w:rsidRDefault="00B71C56" w:rsidP="00B71C56">
      <w:pPr>
        <w:jc w:val="center"/>
        <w:rPr>
          <w:rFonts w:ascii="Arial" w:hAnsi="Arial" w:cs="Arial"/>
          <w:b/>
          <w:bCs/>
        </w:rPr>
      </w:pPr>
      <w:r w:rsidRPr="005D73B0">
        <w:rPr>
          <w:rFonts w:ascii="Arial" w:hAnsi="Arial" w:cs="Arial"/>
          <w:b/>
          <w:bCs/>
        </w:rPr>
        <w:t>PONUDBA SKUPINE PONUDNIKOV</w:t>
      </w:r>
    </w:p>
    <w:p w14:paraId="66A4BC36" w14:textId="77777777" w:rsidR="00B71C56" w:rsidRPr="005D73B0" w:rsidRDefault="00B71C56" w:rsidP="00B71C56">
      <w:pPr>
        <w:jc w:val="cente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B71C56" w:rsidRPr="005D73B0" w14:paraId="0EC33DCC" w14:textId="77777777" w:rsidTr="00E10FB2">
        <w:trPr>
          <w:trHeight w:val="834"/>
          <w:jc w:val="center"/>
        </w:trPr>
        <w:tc>
          <w:tcPr>
            <w:tcW w:w="1934" w:type="dxa"/>
            <w:vAlign w:val="center"/>
          </w:tcPr>
          <w:p w14:paraId="58D552A9"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0AD0FE95" w14:textId="0F5E29BD" w:rsidR="00B71C56" w:rsidRPr="005D73B0" w:rsidRDefault="00063363" w:rsidP="00B71C56">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Pr>
                <w:rFonts w:ascii="Arial" w:eastAsiaTheme="minorEastAsia" w:hAnsi="Arial" w:cs="Arial"/>
                <w:b/>
                <w:sz w:val="20"/>
                <w:szCs w:val="20"/>
              </w:rPr>
              <w:t>Bivalne enote VDC v Cerknici faza 2«</w:t>
            </w:r>
          </w:p>
        </w:tc>
      </w:tr>
      <w:tr w:rsidR="00B71C56" w:rsidRPr="005D73B0" w14:paraId="3779BCFF" w14:textId="77777777" w:rsidTr="00E10FB2">
        <w:trPr>
          <w:trHeight w:val="645"/>
          <w:jc w:val="center"/>
        </w:trPr>
        <w:tc>
          <w:tcPr>
            <w:tcW w:w="1934" w:type="dxa"/>
            <w:vAlign w:val="center"/>
          </w:tcPr>
          <w:p w14:paraId="73268044"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2713A3A5"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54544420" w14:textId="77777777" w:rsidR="00B71C56" w:rsidRPr="005D73B0" w:rsidRDefault="00B71C56" w:rsidP="00B71C56">
      <w:pPr>
        <w:jc w:val="both"/>
        <w:rPr>
          <w:rFonts w:ascii="Arial" w:hAnsi="Arial" w:cs="Arial"/>
          <w:b/>
          <w:bCs/>
          <w:i/>
          <w:iCs/>
          <w:sz w:val="20"/>
          <w:szCs w:val="20"/>
        </w:rPr>
      </w:pPr>
    </w:p>
    <w:p w14:paraId="3FC65006" w14:textId="77777777" w:rsidR="00B71C56" w:rsidRPr="005D73B0" w:rsidRDefault="00B71C56" w:rsidP="00B71C56">
      <w:pPr>
        <w:jc w:val="both"/>
        <w:rPr>
          <w:rFonts w:ascii="Arial" w:hAnsi="Arial" w:cs="Arial"/>
          <w:sz w:val="20"/>
          <w:szCs w:val="20"/>
        </w:rPr>
      </w:pPr>
      <w:r w:rsidRPr="005D73B0">
        <w:rPr>
          <w:rFonts w:ascii="Arial" w:hAnsi="Arial" w:cs="Arial"/>
          <w:b/>
          <w:bCs/>
          <w:i/>
          <w:iCs/>
          <w:sz w:val="20"/>
          <w:szCs w:val="20"/>
        </w:rPr>
        <w:t>VODILNI PONUDNIK  IN OSTALI PONUDNIKI V SKUPNI PONUDBI:</w:t>
      </w:r>
    </w:p>
    <w:p w14:paraId="35F8CC33" w14:textId="77777777" w:rsidR="00B71C56" w:rsidRPr="005D73B0" w:rsidRDefault="00B71C56" w:rsidP="00B71C56">
      <w:pPr>
        <w:jc w:val="both"/>
        <w:rPr>
          <w:rFonts w:ascii="Arial" w:hAnsi="Arial" w:cs="Arial"/>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8"/>
        <w:gridCol w:w="4820"/>
        <w:gridCol w:w="1321"/>
      </w:tblGrid>
      <w:tr w:rsidR="00B71C56" w:rsidRPr="005D73B0" w14:paraId="4E78395B" w14:textId="77777777" w:rsidTr="001F273F">
        <w:trPr>
          <w:trHeight w:val="577"/>
          <w:jc w:val="center"/>
        </w:trPr>
        <w:tc>
          <w:tcPr>
            <w:tcW w:w="3068" w:type="dxa"/>
            <w:vAlign w:val="center"/>
          </w:tcPr>
          <w:p w14:paraId="24BE8816" w14:textId="77777777" w:rsidR="00B71C56" w:rsidRPr="005D73B0" w:rsidRDefault="00B71C56" w:rsidP="00B71C56">
            <w:pPr>
              <w:spacing w:before="60" w:after="60"/>
              <w:jc w:val="center"/>
              <w:rPr>
                <w:rFonts w:ascii="Arial" w:eastAsia="MS Mincho" w:hAnsi="Arial" w:cs="Arial"/>
                <w:b/>
                <w:bCs/>
                <w:sz w:val="20"/>
                <w:szCs w:val="20"/>
              </w:rPr>
            </w:pPr>
            <w:r w:rsidRPr="005D73B0">
              <w:rPr>
                <w:rFonts w:ascii="Arial" w:eastAsia="MS Mincho" w:hAnsi="Arial" w:cs="Arial"/>
                <w:b/>
                <w:bCs/>
                <w:sz w:val="20"/>
                <w:szCs w:val="20"/>
              </w:rPr>
              <w:t>Naziv:</w:t>
            </w:r>
          </w:p>
        </w:tc>
        <w:tc>
          <w:tcPr>
            <w:tcW w:w="6141" w:type="dxa"/>
            <w:gridSpan w:val="2"/>
          </w:tcPr>
          <w:p w14:paraId="3C777960" w14:textId="499A1235" w:rsidR="00B71C56" w:rsidRPr="005D73B0" w:rsidRDefault="00B71C56" w:rsidP="00B71C56">
            <w:pPr>
              <w:tabs>
                <w:tab w:val="center" w:pos="4320"/>
                <w:tab w:val="right" w:pos="8640"/>
              </w:tabs>
              <w:spacing w:before="60" w:after="60"/>
              <w:jc w:val="center"/>
              <w:rPr>
                <w:rFonts w:ascii="Arial" w:eastAsia="MS Mincho" w:hAnsi="Arial" w:cs="Arial"/>
                <w:b/>
                <w:bCs/>
                <w:sz w:val="20"/>
                <w:szCs w:val="20"/>
              </w:rPr>
            </w:pPr>
            <w:r w:rsidRPr="005D73B0">
              <w:rPr>
                <w:rFonts w:ascii="Arial" w:eastAsia="MS Mincho" w:hAnsi="Arial" w:cs="Arial"/>
                <w:b/>
                <w:bCs/>
                <w:sz w:val="20"/>
                <w:szCs w:val="20"/>
              </w:rPr>
              <w:t xml:space="preserve">Področje dela in % udeležbe v </w:t>
            </w:r>
            <w:r w:rsidR="00332F3D" w:rsidRPr="005D73B0">
              <w:rPr>
                <w:rFonts w:ascii="Arial" w:eastAsia="MS Mincho" w:hAnsi="Arial" w:cs="Arial"/>
                <w:b/>
                <w:bCs/>
                <w:sz w:val="20"/>
                <w:szCs w:val="20"/>
              </w:rPr>
              <w:t>ponudbi</w:t>
            </w:r>
            <w:r w:rsidRPr="005D73B0">
              <w:rPr>
                <w:rFonts w:ascii="Arial" w:eastAsia="MS Mincho" w:hAnsi="Arial" w:cs="Arial"/>
                <w:b/>
                <w:bCs/>
                <w:sz w:val="20"/>
                <w:szCs w:val="20"/>
              </w:rPr>
              <w:t xml:space="preserve"> skupine ponudnikov</w:t>
            </w:r>
          </w:p>
        </w:tc>
      </w:tr>
      <w:tr w:rsidR="00B71C56" w:rsidRPr="005D73B0" w14:paraId="6AEE359B" w14:textId="77777777" w:rsidTr="001F273F">
        <w:trPr>
          <w:trHeight w:val="829"/>
          <w:jc w:val="center"/>
        </w:trPr>
        <w:tc>
          <w:tcPr>
            <w:tcW w:w="3068" w:type="dxa"/>
            <w:vAlign w:val="center"/>
          </w:tcPr>
          <w:p w14:paraId="753D3DF5" w14:textId="34978FCA" w:rsidR="00B71C56" w:rsidRPr="005D73B0" w:rsidRDefault="00B71C56" w:rsidP="00B71C56">
            <w:pPr>
              <w:spacing w:before="60" w:after="60"/>
              <w:rPr>
                <w:rFonts w:ascii="Arial" w:eastAsia="MS Mincho" w:hAnsi="Arial" w:cs="Arial"/>
                <w:sz w:val="20"/>
                <w:szCs w:val="20"/>
              </w:rPr>
            </w:pPr>
            <w:r w:rsidRPr="005D73B0">
              <w:rPr>
                <w:rFonts w:ascii="Arial" w:eastAsia="MS Mincho" w:hAnsi="Arial" w:cs="Arial"/>
                <w:sz w:val="20"/>
                <w:szCs w:val="20"/>
              </w:rPr>
              <w:t xml:space="preserve">Vodilni ponudnik v skupini </w:t>
            </w:r>
            <w:r w:rsidR="00332F3D" w:rsidRPr="005D73B0">
              <w:rPr>
                <w:rFonts w:ascii="Arial" w:eastAsia="MS Mincho" w:hAnsi="Arial" w:cs="Arial"/>
                <w:sz w:val="20"/>
                <w:szCs w:val="20"/>
              </w:rPr>
              <w:t>ponudnikov</w:t>
            </w:r>
          </w:p>
        </w:tc>
        <w:tc>
          <w:tcPr>
            <w:tcW w:w="4820" w:type="dxa"/>
          </w:tcPr>
          <w:p w14:paraId="497EE168" w14:textId="77777777" w:rsidR="00B71C56" w:rsidRPr="005D73B0" w:rsidRDefault="00B71C56" w:rsidP="00B71C56">
            <w:pPr>
              <w:tabs>
                <w:tab w:val="center" w:pos="4320"/>
                <w:tab w:val="right" w:pos="8640"/>
              </w:tabs>
              <w:spacing w:before="60" w:after="60"/>
              <w:rPr>
                <w:rFonts w:ascii="Arial" w:eastAsia="MS Mincho" w:hAnsi="Arial" w:cs="Arial"/>
                <w:b/>
                <w:bCs/>
                <w:sz w:val="20"/>
                <w:szCs w:val="20"/>
              </w:rPr>
            </w:pPr>
          </w:p>
        </w:tc>
        <w:tc>
          <w:tcPr>
            <w:tcW w:w="1321" w:type="dxa"/>
          </w:tcPr>
          <w:p w14:paraId="239A20EF" w14:textId="77777777" w:rsidR="00B71C56" w:rsidRPr="005D73B0" w:rsidRDefault="00B71C56" w:rsidP="00B71C56">
            <w:pPr>
              <w:tabs>
                <w:tab w:val="center" w:pos="4320"/>
                <w:tab w:val="right" w:pos="8640"/>
              </w:tabs>
              <w:spacing w:before="60" w:after="60"/>
              <w:rPr>
                <w:rFonts w:ascii="Arial" w:eastAsia="MS Mincho" w:hAnsi="Arial" w:cs="Arial"/>
                <w:b/>
                <w:bCs/>
                <w:sz w:val="20"/>
                <w:szCs w:val="20"/>
              </w:rPr>
            </w:pPr>
          </w:p>
        </w:tc>
      </w:tr>
      <w:tr w:rsidR="00B71C56" w:rsidRPr="005D73B0" w14:paraId="0EE3ACB1" w14:textId="77777777" w:rsidTr="001F273F">
        <w:trPr>
          <w:trHeight w:val="902"/>
          <w:jc w:val="center"/>
        </w:trPr>
        <w:tc>
          <w:tcPr>
            <w:tcW w:w="3068" w:type="dxa"/>
            <w:vAlign w:val="center"/>
          </w:tcPr>
          <w:p w14:paraId="4F8B71C5" w14:textId="77777777" w:rsidR="00B71C56" w:rsidRPr="005D73B0" w:rsidRDefault="00B71C56" w:rsidP="00B71C56">
            <w:pPr>
              <w:spacing w:before="60" w:after="60"/>
              <w:rPr>
                <w:rFonts w:ascii="Arial" w:eastAsia="MS Mincho" w:hAnsi="Arial" w:cs="Arial"/>
                <w:sz w:val="20"/>
                <w:szCs w:val="20"/>
              </w:rPr>
            </w:pPr>
            <w:r w:rsidRPr="005D73B0">
              <w:rPr>
                <w:rFonts w:ascii="Arial" w:eastAsia="MS Mincho" w:hAnsi="Arial" w:cs="Arial"/>
                <w:sz w:val="20"/>
                <w:szCs w:val="20"/>
              </w:rPr>
              <w:t>Ponudnik v ponudbi skupine ponudnikov</w:t>
            </w:r>
          </w:p>
        </w:tc>
        <w:tc>
          <w:tcPr>
            <w:tcW w:w="4820" w:type="dxa"/>
          </w:tcPr>
          <w:p w14:paraId="33987326" w14:textId="77777777" w:rsidR="00B71C56" w:rsidRPr="005D73B0" w:rsidRDefault="00B71C56" w:rsidP="00B71C56">
            <w:pPr>
              <w:jc w:val="both"/>
              <w:rPr>
                <w:rFonts w:ascii="Arial" w:eastAsia="MS Mincho" w:hAnsi="Arial" w:cs="Arial"/>
                <w:sz w:val="20"/>
                <w:szCs w:val="20"/>
              </w:rPr>
            </w:pPr>
          </w:p>
        </w:tc>
        <w:tc>
          <w:tcPr>
            <w:tcW w:w="1321" w:type="dxa"/>
          </w:tcPr>
          <w:p w14:paraId="7A8657CF" w14:textId="77777777" w:rsidR="00B71C56" w:rsidRPr="005D73B0" w:rsidRDefault="00B71C56" w:rsidP="00B71C56">
            <w:pPr>
              <w:jc w:val="both"/>
              <w:rPr>
                <w:rFonts w:ascii="Arial" w:eastAsia="MS Mincho" w:hAnsi="Arial" w:cs="Arial"/>
                <w:sz w:val="20"/>
                <w:szCs w:val="20"/>
              </w:rPr>
            </w:pPr>
          </w:p>
        </w:tc>
      </w:tr>
      <w:tr w:rsidR="00B71C56" w:rsidRPr="005D73B0" w14:paraId="0869FC82" w14:textId="77777777" w:rsidTr="001F273F">
        <w:trPr>
          <w:trHeight w:val="902"/>
          <w:jc w:val="center"/>
        </w:trPr>
        <w:tc>
          <w:tcPr>
            <w:tcW w:w="3068" w:type="dxa"/>
            <w:vAlign w:val="center"/>
          </w:tcPr>
          <w:p w14:paraId="4F64CBF4" w14:textId="77777777" w:rsidR="00B71C56" w:rsidRPr="005D73B0" w:rsidRDefault="00B71C56" w:rsidP="00B71C56">
            <w:pPr>
              <w:spacing w:before="60" w:after="60"/>
              <w:rPr>
                <w:rFonts w:ascii="Arial" w:eastAsia="MS Mincho" w:hAnsi="Arial" w:cs="Arial"/>
                <w:sz w:val="20"/>
                <w:szCs w:val="20"/>
              </w:rPr>
            </w:pPr>
            <w:r w:rsidRPr="005D73B0">
              <w:rPr>
                <w:rFonts w:ascii="Arial" w:eastAsia="MS Mincho" w:hAnsi="Arial" w:cs="Arial"/>
                <w:sz w:val="20"/>
                <w:szCs w:val="20"/>
              </w:rPr>
              <w:t>Ponudnik v ponudbi skupine ponudnikov</w:t>
            </w:r>
          </w:p>
        </w:tc>
        <w:tc>
          <w:tcPr>
            <w:tcW w:w="4820" w:type="dxa"/>
          </w:tcPr>
          <w:p w14:paraId="68F13EAF" w14:textId="77777777" w:rsidR="00B71C56" w:rsidRPr="005D73B0" w:rsidRDefault="00B71C56" w:rsidP="00B71C56">
            <w:pPr>
              <w:jc w:val="both"/>
              <w:rPr>
                <w:rFonts w:ascii="Arial" w:eastAsia="MS Mincho" w:hAnsi="Arial" w:cs="Arial"/>
                <w:sz w:val="20"/>
                <w:szCs w:val="20"/>
              </w:rPr>
            </w:pPr>
          </w:p>
        </w:tc>
        <w:tc>
          <w:tcPr>
            <w:tcW w:w="1321" w:type="dxa"/>
          </w:tcPr>
          <w:p w14:paraId="09FEA0C3" w14:textId="77777777" w:rsidR="00B71C56" w:rsidRPr="005D73B0" w:rsidRDefault="00B71C56" w:rsidP="00B71C56">
            <w:pPr>
              <w:jc w:val="both"/>
              <w:rPr>
                <w:rFonts w:ascii="Arial" w:eastAsia="MS Mincho" w:hAnsi="Arial" w:cs="Arial"/>
                <w:sz w:val="20"/>
                <w:szCs w:val="20"/>
              </w:rPr>
            </w:pPr>
          </w:p>
        </w:tc>
      </w:tr>
      <w:tr w:rsidR="00B71C56" w:rsidRPr="005D73B0" w14:paraId="14BBA667" w14:textId="77777777" w:rsidTr="001F273F">
        <w:trPr>
          <w:trHeight w:val="485"/>
          <w:jc w:val="center"/>
        </w:trPr>
        <w:tc>
          <w:tcPr>
            <w:tcW w:w="7888" w:type="dxa"/>
            <w:gridSpan w:val="2"/>
            <w:vAlign w:val="center"/>
          </w:tcPr>
          <w:p w14:paraId="6508CC62" w14:textId="77777777" w:rsidR="00B71C56" w:rsidRPr="005D73B0" w:rsidRDefault="00B71C56" w:rsidP="00B71C56">
            <w:pPr>
              <w:jc w:val="both"/>
              <w:rPr>
                <w:rFonts w:ascii="Arial" w:eastAsia="MS Mincho" w:hAnsi="Arial" w:cs="Arial"/>
                <w:b/>
                <w:bCs/>
                <w:sz w:val="20"/>
                <w:szCs w:val="20"/>
              </w:rPr>
            </w:pPr>
            <w:r w:rsidRPr="005D73B0">
              <w:rPr>
                <w:rFonts w:ascii="Arial" w:eastAsia="MS Mincho" w:hAnsi="Arial" w:cs="Arial"/>
                <w:b/>
                <w:bCs/>
                <w:sz w:val="20"/>
                <w:szCs w:val="20"/>
              </w:rPr>
              <w:t>Ponudba skupine ponudnikov</w:t>
            </w:r>
          </w:p>
        </w:tc>
        <w:tc>
          <w:tcPr>
            <w:tcW w:w="1321" w:type="dxa"/>
            <w:vAlign w:val="center"/>
          </w:tcPr>
          <w:p w14:paraId="1D95BE8B" w14:textId="77777777" w:rsidR="00B71C56" w:rsidRPr="005D73B0" w:rsidRDefault="00B71C56" w:rsidP="00B71C56">
            <w:pPr>
              <w:jc w:val="center"/>
              <w:rPr>
                <w:rFonts w:ascii="Arial" w:eastAsia="MS Mincho" w:hAnsi="Arial" w:cs="Arial"/>
                <w:b/>
                <w:bCs/>
                <w:sz w:val="20"/>
                <w:szCs w:val="20"/>
              </w:rPr>
            </w:pPr>
            <w:r w:rsidRPr="005D73B0">
              <w:rPr>
                <w:rFonts w:ascii="Arial" w:eastAsia="MS Mincho" w:hAnsi="Arial" w:cs="Arial"/>
                <w:b/>
                <w:bCs/>
                <w:sz w:val="20"/>
                <w:szCs w:val="20"/>
              </w:rPr>
              <w:t>100%</w:t>
            </w:r>
          </w:p>
        </w:tc>
      </w:tr>
    </w:tbl>
    <w:p w14:paraId="7DEB70F7" w14:textId="77777777" w:rsidR="00B71C56" w:rsidRPr="005D73B0" w:rsidRDefault="00B71C56" w:rsidP="00B71C56">
      <w:pPr>
        <w:jc w:val="both"/>
        <w:rPr>
          <w:rFonts w:ascii="Arial" w:hAnsi="Arial" w:cs="Arial"/>
          <w:sz w:val="20"/>
          <w:szCs w:val="20"/>
        </w:rPr>
      </w:pPr>
    </w:p>
    <w:p w14:paraId="4C59B2BC" w14:textId="77777777" w:rsidR="00B71C56" w:rsidRPr="005D73B0" w:rsidRDefault="00B71C56" w:rsidP="00B71C56">
      <w:pPr>
        <w:jc w:val="both"/>
        <w:rPr>
          <w:rFonts w:ascii="Arial" w:hAnsi="Arial" w:cs="Arial"/>
          <w:sz w:val="20"/>
          <w:szCs w:val="20"/>
        </w:rPr>
      </w:pPr>
      <w:r w:rsidRPr="005D73B0">
        <w:rPr>
          <w:rFonts w:ascii="Arial" w:hAnsi="Arial" w:cs="Arial"/>
          <w:b/>
          <w:sz w:val="20"/>
          <w:szCs w:val="20"/>
        </w:rPr>
        <w:t>Podpisani   ______</w:t>
      </w:r>
      <w:r w:rsidRPr="005D73B0">
        <w:rPr>
          <w:rFonts w:ascii="Arial" w:hAnsi="Arial" w:cs="Arial"/>
          <w:sz w:val="20"/>
          <w:szCs w:val="20"/>
        </w:rPr>
        <w:t>_________________________________________________________</w:t>
      </w:r>
    </w:p>
    <w:p w14:paraId="282AABA4" w14:textId="77777777" w:rsidR="00B71C56" w:rsidRPr="005D73B0" w:rsidRDefault="00B71C56" w:rsidP="00B71C56">
      <w:pPr>
        <w:tabs>
          <w:tab w:val="left" w:pos="3119"/>
        </w:tabs>
        <w:jc w:val="both"/>
        <w:rPr>
          <w:rFonts w:ascii="Arial" w:hAnsi="Arial" w:cs="Arial"/>
          <w:sz w:val="20"/>
          <w:szCs w:val="20"/>
        </w:rPr>
      </w:pPr>
      <w:r w:rsidRPr="005D73B0">
        <w:rPr>
          <w:rFonts w:ascii="Arial" w:hAnsi="Arial" w:cs="Arial"/>
          <w:sz w:val="20"/>
          <w:szCs w:val="20"/>
        </w:rPr>
        <w:tab/>
        <w:t>(ime in priimek pooblastitelja)</w:t>
      </w:r>
    </w:p>
    <w:p w14:paraId="08078826" w14:textId="77777777" w:rsidR="00B71C56" w:rsidRPr="005D73B0" w:rsidRDefault="00B71C56" w:rsidP="00B71C56">
      <w:pPr>
        <w:jc w:val="both"/>
        <w:rPr>
          <w:rFonts w:ascii="Arial" w:hAnsi="Arial" w:cs="Arial"/>
          <w:sz w:val="20"/>
          <w:szCs w:val="20"/>
        </w:rPr>
      </w:pPr>
    </w:p>
    <w:p w14:paraId="23FEDDEB"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z nazivom ____________________  iz   ________________________________________</w:t>
      </w:r>
    </w:p>
    <w:p w14:paraId="0394381F" w14:textId="77777777" w:rsidR="00B71C56" w:rsidRPr="005D73B0" w:rsidRDefault="00B71C56" w:rsidP="00B71C56">
      <w:pPr>
        <w:tabs>
          <w:tab w:val="left" w:pos="1843"/>
          <w:tab w:val="left" w:pos="4820"/>
        </w:tabs>
        <w:jc w:val="both"/>
        <w:rPr>
          <w:rFonts w:ascii="Arial" w:hAnsi="Arial" w:cs="Arial"/>
          <w:sz w:val="20"/>
          <w:szCs w:val="20"/>
        </w:rPr>
      </w:pPr>
      <w:r w:rsidRPr="005D73B0">
        <w:rPr>
          <w:rFonts w:ascii="Arial" w:hAnsi="Arial" w:cs="Arial"/>
          <w:sz w:val="20"/>
          <w:szCs w:val="20"/>
        </w:rPr>
        <w:tab/>
        <w:t>(funkcija)</w:t>
      </w:r>
      <w:r w:rsidRPr="005D73B0">
        <w:rPr>
          <w:rFonts w:ascii="Arial" w:hAnsi="Arial" w:cs="Arial"/>
          <w:sz w:val="20"/>
          <w:szCs w:val="20"/>
        </w:rPr>
        <w:tab/>
        <w:t>(naziv in naslov podjetja)</w:t>
      </w:r>
    </w:p>
    <w:p w14:paraId="6839B621" w14:textId="77777777" w:rsidR="00B71C56" w:rsidRPr="005D73B0" w:rsidRDefault="00B71C56" w:rsidP="00B71C56">
      <w:pPr>
        <w:jc w:val="both"/>
        <w:rPr>
          <w:rFonts w:ascii="Arial" w:hAnsi="Arial" w:cs="Arial"/>
          <w:sz w:val="20"/>
          <w:szCs w:val="20"/>
        </w:rPr>
      </w:pPr>
    </w:p>
    <w:p w14:paraId="090D0B06" w14:textId="77777777" w:rsidR="00B71C56" w:rsidRPr="005D73B0" w:rsidRDefault="00B71C56" w:rsidP="00B71C56">
      <w:pPr>
        <w:jc w:val="both"/>
        <w:rPr>
          <w:rFonts w:ascii="Arial" w:hAnsi="Arial" w:cs="Arial"/>
          <w:sz w:val="20"/>
          <w:szCs w:val="20"/>
        </w:rPr>
      </w:pPr>
    </w:p>
    <w:p w14:paraId="546CA265" w14:textId="77777777" w:rsidR="00B71C56" w:rsidRPr="005D73B0" w:rsidRDefault="00B71C56" w:rsidP="00B71C56">
      <w:pPr>
        <w:jc w:val="both"/>
        <w:rPr>
          <w:rFonts w:ascii="Arial" w:hAnsi="Arial" w:cs="Arial"/>
          <w:sz w:val="20"/>
          <w:szCs w:val="20"/>
        </w:rPr>
      </w:pPr>
    </w:p>
    <w:p w14:paraId="669EE5E4" w14:textId="77777777" w:rsidR="00B71C56" w:rsidRPr="005D73B0" w:rsidRDefault="00B71C56" w:rsidP="00B71C56">
      <w:pPr>
        <w:jc w:val="both"/>
        <w:rPr>
          <w:rFonts w:ascii="Arial" w:hAnsi="Arial" w:cs="Arial"/>
          <w:sz w:val="20"/>
          <w:szCs w:val="20"/>
        </w:rPr>
      </w:pPr>
      <w:r w:rsidRPr="005D73B0">
        <w:rPr>
          <w:rFonts w:ascii="Arial" w:hAnsi="Arial" w:cs="Arial"/>
          <w:b/>
          <w:sz w:val="20"/>
          <w:szCs w:val="20"/>
        </w:rPr>
        <w:t>Podpisani</w:t>
      </w:r>
      <w:r w:rsidRPr="005D73B0">
        <w:rPr>
          <w:rFonts w:ascii="Arial" w:hAnsi="Arial" w:cs="Arial"/>
          <w:sz w:val="20"/>
          <w:szCs w:val="20"/>
        </w:rPr>
        <w:t xml:space="preserve">    ______________________________________________________________</w:t>
      </w:r>
    </w:p>
    <w:p w14:paraId="78E63690" w14:textId="77777777" w:rsidR="00B71C56" w:rsidRPr="005D73B0" w:rsidRDefault="00B71C56" w:rsidP="00B71C56">
      <w:pPr>
        <w:tabs>
          <w:tab w:val="left" w:pos="3119"/>
        </w:tabs>
        <w:jc w:val="both"/>
        <w:rPr>
          <w:rFonts w:ascii="Arial" w:hAnsi="Arial" w:cs="Arial"/>
          <w:sz w:val="20"/>
          <w:szCs w:val="20"/>
        </w:rPr>
      </w:pPr>
      <w:r w:rsidRPr="005D73B0">
        <w:rPr>
          <w:rFonts w:ascii="Arial" w:hAnsi="Arial" w:cs="Arial"/>
          <w:sz w:val="20"/>
          <w:szCs w:val="20"/>
        </w:rPr>
        <w:tab/>
        <w:t>(ime in priimek pooblastitelja)</w:t>
      </w:r>
    </w:p>
    <w:p w14:paraId="32C8313E" w14:textId="77777777" w:rsidR="00B71C56" w:rsidRPr="005D73B0" w:rsidRDefault="00B71C56" w:rsidP="00B71C56">
      <w:pPr>
        <w:jc w:val="both"/>
        <w:rPr>
          <w:rFonts w:ascii="Arial" w:hAnsi="Arial" w:cs="Arial"/>
          <w:sz w:val="20"/>
          <w:szCs w:val="20"/>
        </w:rPr>
      </w:pPr>
    </w:p>
    <w:p w14:paraId="4515E5F9"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z nazivom ___________________  iz   _________________________________________</w:t>
      </w:r>
    </w:p>
    <w:p w14:paraId="7424621D" w14:textId="77777777" w:rsidR="00B71C56" w:rsidRPr="005D73B0" w:rsidRDefault="00B71C56" w:rsidP="00B71C56">
      <w:pPr>
        <w:tabs>
          <w:tab w:val="left" w:pos="1843"/>
          <w:tab w:val="left" w:pos="4820"/>
        </w:tabs>
        <w:jc w:val="both"/>
        <w:rPr>
          <w:rFonts w:ascii="Arial" w:hAnsi="Arial" w:cs="Arial"/>
          <w:sz w:val="20"/>
          <w:szCs w:val="20"/>
        </w:rPr>
      </w:pPr>
      <w:r w:rsidRPr="005D73B0">
        <w:rPr>
          <w:rFonts w:ascii="Arial" w:hAnsi="Arial" w:cs="Arial"/>
          <w:sz w:val="20"/>
          <w:szCs w:val="20"/>
        </w:rPr>
        <w:tab/>
        <w:t>(funkcija)</w:t>
      </w:r>
      <w:r w:rsidRPr="005D73B0">
        <w:rPr>
          <w:rFonts w:ascii="Arial" w:hAnsi="Arial" w:cs="Arial"/>
          <w:sz w:val="20"/>
          <w:szCs w:val="20"/>
        </w:rPr>
        <w:tab/>
        <w:t>(naziv in naslov podjetja)</w:t>
      </w:r>
    </w:p>
    <w:p w14:paraId="32D4D884" w14:textId="77777777" w:rsidR="00B71C56" w:rsidRPr="005D73B0" w:rsidRDefault="00B71C56" w:rsidP="00B71C56">
      <w:pPr>
        <w:jc w:val="both"/>
        <w:rPr>
          <w:rFonts w:ascii="Arial" w:hAnsi="Arial" w:cs="Arial"/>
          <w:sz w:val="20"/>
          <w:szCs w:val="20"/>
        </w:rPr>
      </w:pPr>
    </w:p>
    <w:p w14:paraId="2A82FBAC" w14:textId="77777777" w:rsidR="00B71C56" w:rsidRPr="005D73B0" w:rsidRDefault="00B71C56" w:rsidP="00B71C56">
      <w:pPr>
        <w:jc w:val="both"/>
        <w:rPr>
          <w:rFonts w:ascii="Arial" w:hAnsi="Arial" w:cs="Arial"/>
          <w:sz w:val="20"/>
          <w:szCs w:val="20"/>
        </w:rPr>
      </w:pPr>
    </w:p>
    <w:p w14:paraId="7DFDC667" w14:textId="77777777" w:rsidR="00B71C56" w:rsidRPr="005D73B0" w:rsidRDefault="00B71C56" w:rsidP="00B71C56">
      <w:pPr>
        <w:jc w:val="both"/>
        <w:rPr>
          <w:rFonts w:ascii="Arial" w:hAnsi="Arial" w:cs="Arial"/>
          <w:sz w:val="20"/>
          <w:szCs w:val="20"/>
        </w:rPr>
      </w:pPr>
    </w:p>
    <w:p w14:paraId="0BB16438" w14:textId="77777777" w:rsidR="00B71C56" w:rsidRPr="005D73B0" w:rsidRDefault="00B71C56" w:rsidP="00B71C56">
      <w:pPr>
        <w:jc w:val="both"/>
        <w:rPr>
          <w:rFonts w:ascii="Arial" w:hAnsi="Arial" w:cs="Arial"/>
          <w:sz w:val="20"/>
          <w:szCs w:val="20"/>
        </w:rPr>
      </w:pPr>
      <w:r w:rsidRPr="005D73B0">
        <w:rPr>
          <w:rFonts w:ascii="Arial" w:hAnsi="Arial" w:cs="Arial"/>
          <w:b/>
          <w:sz w:val="20"/>
          <w:szCs w:val="20"/>
        </w:rPr>
        <w:t xml:space="preserve">Podpisani   </w:t>
      </w:r>
      <w:r w:rsidRPr="005D73B0">
        <w:rPr>
          <w:rFonts w:ascii="Arial" w:hAnsi="Arial" w:cs="Arial"/>
          <w:sz w:val="20"/>
          <w:szCs w:val="20"/>
        </w:rPr>
        <w:t xml:space="preserve"> ______________________________________________________________</w:t>
      </w:r>
    </w:p>
    <w:p w14:paraId="2F5E6321" w14:textId="77777777" w:rsidR="00B71C56" w:rsidRPr="005D73B0" w:rsidRDefault="00B71C56" w:rsidP="00B71C56">
      <w:pPr>
        <w:tabs>
          <w:tab w:val="left" w:pos="3119"/>
        </w:tabs>
        <w:jc w:val="both"/>
        <w:rPr>
          <w:rFonts w:ascii="Arial" w:hAnsi="Arial" w:cs="Arial"/>
          <w:sz w:val="20"/>
          <w:szCs w:val="20"/>
        </w:rPr>
      </w:pPr>
      <w:r w:rsidRPr="005D73B0">
        <w:rPr>
          <w:rFonts w:ascii="Arial" w:hAnsi="Arial" w:cs="Arial"/>
          <w:sz w:val="20"/>
          <w:szCs w:val="20"/>
        </w:rPr>
        <w:tab/>
        <w:t>(ime in priimek pooblastitelja)</w:t>
      </w:r>
    </w:p>
    <w:p w14:paraId="530DB7F6" w14:textId="77777777" w:rsidR="00B71C56" w:rsidRPr="005D73B0" w:rsidRDefault="00B71C56" w:rsidP="00B71C56">
      <w:pPr>
        <w:jc w:val="both"/>
        <w:rPr>
          <w:rFonts w:ascii="Arial" w:hAnsi="Arial" w:cs="Arial"/>
          <w:sz w:val="20"/>
          <w:szCs w:val="20"/>
        </w:rPr>
      </w:pPr>
    </w:p>
    <w:p w14:paraId="50574370"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z nazivom ____________________  iz   ________________________________________</w:t>
      </w:r>
    </w:p>
    <w:p w14:paraId="3EC30F2E" w14:textId="77777777" w:rsidR="00B71C56" w:rsidRPr="005D73B0" w:rsidRDefault="00B71C56" w:rsidP="00B71C56">
      <w:pPr>
        <w:tabs>
          <w:tab w:val="left" w:pos="1843"/>
          <w:tab w:val="left" w:pos="4820"/>
        </w:tabs>
        <w:jc w:val="both"/>
        <w:rPr>
          <w:rFonts w:ascii="Arial" w:hAnsi="Arial" w:cs="Arial"/>
          <w:sz w:val="20"/>
          <w:szCs w:val="20"/>
        </w:rPr>
      </w:pPr>
      <w:r w:rsidRPr="005D73B0">
        <w:rPr>
          <w:rFonts w:ascii="Arial" w:hAnsi="Arial" w:cs="Arial"/>
          <w:sz w:val="20"/>
          <w:szCs w:val="20"/>
        </w:rPr>
        <w:tab/>
        <w:t>(funkcija)</w:t>
      </w:r>
      <w:r w:rsidRPr="005D73B0">
        <w:rPr>
          <w:rFonts w:ascii="Arial" w:hAnsi="Arial" w:cs="Arial"/>
          <w:sz w:val="20"/>
          <w:szCs w:val="20"/>
        </w:rPr>
        <w:tab/>
        <w:t>(naziv in naslov podjetja)</w:t>
      </w:r>
    </w:p>
    <w:p w14:paraId="5C2A3C57" w14:textId="77777777" w:rsidR="00B71C56" w:rsidRPr="005D73B0" w:rsidRDefault="00B71C56" w:rsidP="00B71C56">
      <w:pPr>
        <w:jc w:val="both"/>
        <w:rPr>
          <w:rFonts w:ascii="Arial" w:hAnsi="Arial" w:cs="Arial"/>
          <w:b/>
          <w:sz w:val="20"/>
          <w:szCs w:val="20"/>
        </w:rPr>
      </w:pPr>
    </w:p>
    <w:p w14:paraId="72B6F454" w14:textId="77777777" w:rsidR="00E058D3" w:rsidRPr="005D73B0" w:rsidRDefault="00E058D3" w:rsidP="00B71C56">
      <w:pPr>
        <w:jc w:val="both"/>
        <w:rPr>
          <w:rFonts w:ascii="Arial" w:hAnsi="Arial" w:cs="Arial"/>
          <w:sz w:val="20"/>
          <w:szCs w:val="20"/>
        </w:rPr>
      </w:pPr>
    </w:p>
    <w:p w14:paraId="6B068A1D" w14:textId="77777777" w:rsidR="00E058D3" w:rsidRPr="005D73B0" w:rsidRDefault="00E058D3" w:rsidP="00B71C56">
      <w:pPr>
        <w:jc w:val="both"/>
        <w:rPr>
          <w:rFonts w:ascii="Arial" w:hAnsi="Arial" w:cs="Arial"/>
          <w:sz w:val="20"/>
          <w:szCs w:val="20"/>
        </w:rPr>
      </w:pPr>
    </w:p>
    <w:p w14:paraId="5B59AD45" w14:textId="6FC81CD2" w:rsidR="00B71C56" w:rsidRPr="005D73B0" w:rsidRDefault="00B71C56" w:rsidP="00B71C56">
      <w:pPr>
        <w:jc w:val="both"/>
        <w:rPr>
          <w:rFonts w:ascii="Arial" w:hAnsi="Arial" w:cs="Arial"/>
          <w:sz w:val="20"/>
          <w:szCs w:val="20"/>
        </w:rPr>
      </w:pPr>
      <w:r w:rsidRPr="005D73B0">
        <w:rPr>
          <w:rFonts w:ascii="Arial" w:hAnsi="Arial" w:cs="Arial"/>
          <w:sz w:val="20"/>
          <w:szCs w:val="20"/>
        </w:rPr>
        <w:t>potrjujemo, da smo zakoniti predstavniki ponudnikov, ki dajejo skupno ponudbo in s tem dokumentom pooblaščamo</w:t>
      </w:r>
    </w:p>
    <w:p w14:paraId="1A591DD7" w14:textId="77777777" w:rsidR="00B71C56" w:rsidRPr="005D73B0" w:rsidRDefault="00B71C56" w:rsidP="00B71C56">
      <w:pPr>
        <w:jc w:val="both"/>
        <w:rPr>
          <w:rFonts w:ascii="Arial" w:hAnsi="Arial" w:cs="Arial"/>
          <w:sz w:val="20"/>
          <w:szCs w:val="20"/>
        </w:rPr>
      </w:pPr>
    </w:p>
    <w:p w14:paraId="67DA788D"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gospoda/gospo ________________________ z nazivom_________________________, iz </w:t>
      </w:r>
    </w:p>
    <w:p w14:paraId="434FA2F2" w14:textId="77777777" w:rsidR="00B71C56" w:rsidRPr="005D73B0" w:rsidRDefault="00B71C56" w:rsidP="00B71C56">
      <w:pPr>
        <w:jc w:val="both"/>
        <w:rPr>
          <w:rFonts w:ascii="Arial" w:hAnsi="Arial" w:cs="Arial"/>
          <w:sz w:val="20"/>
          <w:szCs w:val="20"/>
        </w:rPr>
      </w:pPr>
    </w:p>
    <w:p w14:paraId="612B0311"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________________________________________ (naziv in naslov podjetja)</w:t>
      </w:r>
    </w:p>
    <w:p w14:paraId="4A218542" w14:textId="77777777" w:rsidR="00B71C56" w:rsidRPr="005D73B0" w:rsidRDefault="00B71C56" w:rsidP="00B71C56">
      <w:pPr>
        <w:jc w:val="both"/>
        <w:rPr>
          <w:rFonts w:ascii="Arial" w:hAnsi="Arial" w:cs="Arial"/>
          <w:sz w:val="20"/>
          <w:szCs w:val="20"/>
        </w:rPr>
      </w:pPr>
    </w:p>
    <w:p w14:paraId="030205E7"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ki se podpisuje ___________________________ in parafira _____________________</w:t>
      </w:r>
    </w:p>
    <w:p w14:paraId="7FA928FC" w14:textId="77777777" w:rsidR="00B71C56" w:rsidRPr="005D73B0" w:rsidRDefault="00B71C56" w:rsidP="00B71C56">
      <w:pPr>
        <w:jc w:val="both"/>
        <w:rPr>
          <w:rFonts w:ascii="Arial" w:hAnsi="Arial" w:cs="Arial"/>
          <w:sz w:val="20"/>
          <w:szCs w:val="20"/>
        </w:rPr>
      </w:pPr>
    </w:p>
    <w:p w14:paraId="3249B996" w14:textId="3D388211" w:rsidR="00B71C56" w:rsidRPr="005D73B0" w:rsidRDefault="00B71C56" w:rsidP="00B71C56">
      <w:pPr>
        <w:jc w:val="both"/>
        <w:rPr>
          <w:rFonts w:ascii="Arial" w:hAnsi="Arial" w:cs="Arial"/>
          <w:sz w:val="20"/>
          <w:szCs w:val="20"/>
        </w:rPr>
      </w:pPr>
      <w:r w:rsidRPr="005D73B0">
        <w:rPr>
          <w:rFonts w:ascii="Arial" w:hAnsi="Arial" w:cs="Arial"/>
          <w:sz w:val="20"/>
          <w:szCs w:val="20"/>
        </w:rPr>
        <w:lastRenderedPageBreak/>
        <w:t xml:space="preserve">da v našem imenu podpiše ponudbo v postopku javnega naročila </w:t>
      </w:r>
      <w:r w:rsidR="00F83CD8" w:rsidRPr="005D73B0">
        <w:rPr>
          <w:rFonts w:ascii="Arial" w:hAnsi="Arial" w:cs="Arial"/>
          <w:sz w:val="20"/>
          <w:szCs w:val="20"/>
        </w:rPr>
        <w:t xml:space="preserve">za </w:t>
      </w:r>
      <w:r w:rsidR="003357DF" w:rsidRPr="005D73B0">
        <w:rPr>
          <w:rFonts w:ascii="Arial" w:hAnsi="Arial" w:cs="Arial"/>
          <w:sz w:val="20"/>
          <w:szCs w:val="20"/>
        </w:rPr>
        <w:t xml:space="preserve">javno naročilo </w:t>
      </w:r>
      <w:r w:rsidR="00063363" w:rsidRPr="005D73B0">
        <w:rPr>
          <w:rFonts w:ascii="Arial" w:eastAsiaTheme="minorEastAsia" w:hAnsi="Arial" w:cs="Arial"/>
          <w:b/>
          <w:sz w:val="20"/>
          <w:szCs w:val="20"/>
        </w:rPr>
        <w:t>»</w:t>
      </w:r>
      <w:r w:rsidR="00063363">
        <w:rPr>
          <w:rFonts w:ascii="Arial" w:eastAsiaTheme="minorEastAsia" w:hAnsi="Arial" w:cs="Arial"/>
          <w:b/>
          <w:sz w:val="20"/>
          <w:szCs w:val="20"/>
        </w:rPr>
        <w:t>Bivalne enote VDC v Cerknici faza 2«</w:t>
      </w:r>
    </w:p>
    <w:p w14:paraId="516174F3" w14:textId="77777777" w:rsidR="00B71C56" w:rsidRPr="005D73B0" w:rsidRDefault="00B71C56" w:rsidP="00B71C56">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3189"/>
        <w:gridCol w:w="2410"/>
        <w:gridCol w:w="3327"/>
      </w:tblGrid>
      <w:tr w:rsidR="00B71C56" w:rsidRPr="005D73B0" w14:paraId="1171CBBB" w14:textId="77777777" w:rsidTr="00E10FB2">
        <w:tc>
          <w:tcPr>
            <w:tcW w:w="3189" w:type="dxa"/>
          </w:tcPr>
          <w:p w14:paraId="22D076BB"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Kraj, datum:</w:t>
            </w:r>
          </w:p>
        </w:tc>
        <w:tc>
          <w:tcPr>
            <w:tcW w:w="2410" w:type="dxa"/>
          </w:tcPr>
          <w:p w14:paraId="32679F5A" w14:textId="77777777" w:rsidR="00B71C56" w:rsidRPr="005D73B0" w:rsidRDefault="00B71C56" w:rsidP="00B71C56">
            <w:pPr>
              <w:spacing w:before="120" w:after="120"/>
              <w:ind w:left="-70" w:right="-3"/>
              <w:jc w:val="center"/>
              <w:rPr>
                <w:rFonts w:ascii="Arial" w:hAnsi="Arial" w:cs="Arial"/>
                <w:color w:val="000000"/>
                <w:sz w:val="20"/>
                <w:szCs w:val="20"/>
              </w:rPr>
            </w:pPr>
            <w:r w:rsidRPr="005D73B0">
              <w:rPr>
                <w:rFonts w:ascii="Arial" w:hAnsi="Arial" w:cs="Arial"/>
                <w:color w:val="000000"/>
                <w:sz w:val="20"/>
                <w:szCs w:val="20"/>
              </w:rPr>
              <w:t>Žig:</w:t>
            </w:r>
          </w:p>
        </w:tc>
        <w:tc>
          <w:tcPr>
            <w:tcW w:w="3327" w:type="dxa"/>
          </w:tcPr>
          <w:p w14:paraId="4C591B1B"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Podpis pooblastitelja:</w:t>
            </w:r>
          </w:p>
        </w:tc>
      </w:tr>
      <w:tr w:rsidR="00B71C56" w:rsidRPr="005D73B0" w14:paraId="79E9BC07" w14:textId="77777777" w:rsidTr="00E10FB2">
        <w:tc>
          <w:tcPr>
            <w:tcW w:w="3189" w:type="dxa"/>
            <w:tcBorders>
              <w:top w:val="nil"/>
              <w:left w:val="nil"/>
              <w:bottom w:val="single" w:sz="4" w:space="0" w:color="auto"/>
              <w:right w:val="nil"/>
            </w:tcBorders>
          </w:tcPr>
          <w:p w14:paraId="55A16E25" w14:textId="77777777" w:rsidR="00B71C56" w:rsidRPr="005D73B0" w:rsidRDefault="00B71C56" w:rsidP="00B71C56">
            <w:pPr>
              <w:spacing w:before="120" w:after="120"/>
              <w:ind w:right="-3"/>
              <w:jc w:val="both"/>
              <w:rPr>
                <w:rFonts w:ascii="Arial" w:hAnsi="Arial" w:cs="Arial"/>
                <w:color w:val="000000"/>
                <w:sz w:val="20"/>
                <w:szCs w:val="20"/>
              </w:rPr>
            </w:pPr>
          </w:p>
          <w:p w14:paraId="2D0B5789" w14:textId="77777777" w:rsidR="00B71C56" w:rsidRPr="005D73B0" w:rsidRDefault="00B71C56" w:rsidP="00B71C56">
            <w:pPr>
              <w:spacing w:before="120" w:after="120"/>
              <w:ind w:right="-3"/>
              <w:jc w:val="both"/>
              <w:rPr>
                <w:rFonts w:ascii="Arial" w:hAnsi="Arial" w:cs="Arial"/>
                <w:color w:val="000000"/>
                <w:sz w:val="20"/>
                <w:szCs w:val="20"/>
              </w:rPr>
            </w:pPr>
          </w:p>
          <w:p w14:paraId="2729F14C" w14:textId="77777777" w:rsidR="00B71C56" w:rsidRPr="005D73B0" w:rsidRDefault="00B71C56" w:rsidP="00B71C56">
            <w:pPr>
              <w:spacing w:before="120" w:after="120"/>
              <w:ind w:right="-3"/>
              <w:jc w:val="both"/>
              <w:rPr>
                <w:rFonts w:ascii="Arial" w:hAnsi="Arial" w:cs="Arial"/>
                <w:color w:val="000000"/>
                <w:sz w:val="20"/>
                <w:szCs w:val="20"/>
              </w:rPr>
            </w:pPr>
          </w:p>
        </w:tc>
        <w:tc>
          <w:tcPr>
            <w:tcW w:w="2410" w:type="dxa"/>
          </w:tcPr>
          <w:p w14:paraId="0F1AB1E0" w14:textId="77777777" w:rsidR="00B71C56" w:rsidRPr="005D73B0" w:rsidRDefault="00B71C56" w:rsidP="00B71C56">
            <w:pPr>
              <w:spacing w:before="120" w:after="120"/>
              <w:ind w:right="-3"/>
              <w:jc w:val="center"/>
              <w:rPr>
                <w:rFonts w:ascii="Arial" w:hAnsi="Arial" w:cs="Arial"/>
                <w:color w:val="000000"/>
                <w:sz w:val="20"/>
                <w:szCs w:val="20"/>
              </w:rPr>
            </w:pPr>
          </w:p>
        </w:tc>
        <w:tc>
          <w:tcPr>
            <w:tcW w:w="3327" w:type="dxa"/>
            <w:tcBorders>
              <w:top w:val="nil"/>
              <w:left w:val="nil"/>
              <w:bottom w:val="single" w:sz="4" w:space="0" w:color="auto"/>
              <w:right w:val="nil"/>
            </w:tcBorders>
          </w:tcPr>
          <w:p w14:paraId="0E2699DF" w14:textId="77777777" w:rsidR="00B71C56" w:rsidRPr="005D73B0" w:rsidRDefault="00B71C56" w:rsidP="00B71C56">
            <w:pPr>
              <w:spacing w:before="120" w:after="120"/>
              <w:ind w:right="-3"/>
              <w:jc w:val="both"/>
              <w:rPr>
                <w:rFonts w:ascii="Arial" w:hAnsi="Arial" w:cs="Arial"/>
                <w:color w:val="000000"/>
                <w:sz w:val="20"/>
                <w:szCs w:val="20"/>
              </w:rPr>
            </w:pPr>
          </w:p>
        </w:tc>
      </w:tr>
    </w:tbl>
    <w:p w14:paraId="16DF4557" w14:textId="77777777" w:rsidR="00B71C56" w:rsidRPr="005D73B0" w:rsidRDefault="00B71C56" w:rsidP="00B71C56">
      <w:pPr>
        <w:jc w:val="both"/>
        <w:rPr>
          <w:rFonts w:ascii="Arial" w:hAnsi="Arial" w:cs="Arial"/>
          <w:sz w:val="20"/>
          <w:szCs w:val="20"/>
        </w:rPr>
      </w:pPr>
    </w:p>
    <w:p w14:paraId="0E73EA8F" w14:textId="77777777" w:rsidR="00B71C56" w:rsidRPr="005D73B0" w:rsidRDefault="00B71C56" w:rsidP="00B71C56">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3189"/>
        <w:gridCol w:w="2410"/>
        <w:gridCol w:w="3327"/>
      </w:tblGrid>
      <w:tr w:rsidR="00B71C56" w:rsidRPr="005D73B0" w14:paraId="20A9B110" w14:textId="77777777" w:rsidTr="00E10FB2">
        <w:tc>
          <w:tcPr>
            <w:tcW w:w="3189" w:type="dxa"/>
          </w:tcPr>
          <w:p w14:paraId="0FFA1C29"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Kraj, datum:</w:t>
            </w:r>
          </w:p>
        </w:tc>
        <w:tc>
          <w:tcPr>
            <w:tcW w:w="2410" w:type="dxa"/>
          </w:tcPr>
          <w:p w14:paraId="09170AD1" w14:textId="77777777" w:rsidR="00B71C56" w:rsidRPr="005D73B0" w:rsidRDefault="00B71C56" w:rsidP="00B71C56">
            <w:pPr>
              <w:spacing w:before="120" w:after="120"/>
              <w:ind w:left="-70" w:right="-3"/>
              <w:jc w:val="center"/>
              <w:rPr>
                <w:rFonts w:ascii="Arial" w:hAnsi="Arial" w:cs="Arial"/>
                <w:color w:val="000000"/>
                <w:sz w:val="20"/>
                <w:szCs w:val="20"/>
              </w:rPr>
            </w:pPr>
            <w:r w:rsidRPr="005D73B0">
              <w:rPr>
                <w:rFonts w:ascii="Arial" w:hAnsi="Arial" w:cs="Arial"/>
                <w:color w:val="000000"/>
                <w:sz w:val="20"/>
                <w:szCs w:val="20"/>
              </w:rPr>
              <w:t>Žig:</w:t>
            </w:r>
          </w:p>
        </w:tc>
        <w:tc>
          <w:tcPr>
            <w:tcW w:w="3327" w:type="dxa"/>
          </w:tcPr>
          <w:p w14:paraId="5406B710"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Podpis pooblastitelja:</w:t>
            </w:r>
          </w:p>
        </w:tc>
      </w:tr>
      <w:tr w:rsidR="00B71C56" w:rsidRPr="005D73B0" w14:paraId="4670DEC9" w14:textId="77777777" w:rsidTr="00E10FB2">
        <w:tc>
          <w:tcPr>
            <w:tcW w:w="3189" w:type="dxa"/>
            <w:tcBorders>
              <w:top w:val="nil"/>
              <w:left w:val="nil"/>
              <w:bottom w:val="single" w:sz="4" w:space="0" w:color="auto"/>
              <w:right w:val="nil"/>
            </w:tcBorders>
          </w:tcPr>
          <w:p w14:paraId="28FA7AE5" w14:textId="77777777" w:rsidR="00B71C56" w:rsidRPr="005D73B0" w:rsidRDefault="00B71C56" w:rsidP="00B71C56">
            <w:pPr>
              <w:spacing w:before="120" w:after="120"/>
              <w:ind w:right="-3"/>
              <w:jc w:val="both"/>
              <w:rPr>
                <w:rFonts w:ascii="Arial" w:hAnsi="Arial" w:cs="Arial"/>
                <w:color w:val="000000"/>
                <w:sz w:val="20"/>
                <w:szCs w:val="20"/>
              </w:rPr>
            </w:pPr>
          </w:p>
          <w:p w14:paraId="2C4972FE" w14:textId="77777777" w:rsidR="00B71C56" w:rsidRPr="005D73B0" w:rsidRDefault="00B71C56" w:rsidP="00B71C56">
            <w:pPr>
              <w:spacing w:before="120" w:after="120"/>
              <w:ind w:right="-3"/>
              <w:jc w:val="both"/>
              <w:rPr>
                <w:rFonts w:ascii="Arial" w:hAnsi="Arial" w:cs="Arial"/>
                <w:color w:val="000000"/>
                <w:sz w:val="20"/>
                <w:szCs w:val="20"/>
              </w:rPr>
            </w:pPr>
          </w:p>
          <w:p w14:paraId="18CD3EE9" w14:textId="77777777" w:rsidR="00B71C56" w:rsidRPr="005D73B0" w:rsidRDefault="00B71C56" w:rsidP="00B71C56">
            <w:pPr>
              <w:spacing w:before="120" w:after="120"/>
              <w:ind w:right="-3"/>
              <w:jc w:val="both"/>
              <w:rPr>
                <w:rFonts w:ascii="Arial" w:hAnsi="Arial" w:cs="Arial"/>
                <w:color w:val="000000"/>
                <w:sz w:val="20"/>
                <w:szCs w:val="20"/>
              </w:rPr>
            </w:pPr>
          </w:p>
        </w:tc>
        <w:tc>
          <w:tcPr>
            <w:tcW w:w="2410" w:type="dxa"/>
          </w:tcPr>
          <w:p w14:paraId="14F332CF" w14:textId="77777777" w:rsidR="00B71C56" w:rsidRPr="005D73B0" w:rsidRDefault="00B71C56" w:rsidP="00B71C56">
            <w:pPr>
              <w:spacing w:before="120" w:after="120"/>
              <w:ind w:right="-3"/>
              <w:jc w:val="center"/>
              <w:rPr>
                <w:rFonts w:ascii="Arial" w:hAnsi="Arial" w:cs="Arial"/>
                <w:color w:val="000000"/>
                <w:sz w:val="20"/>
                <w:szCs w:val="20"/>
              </w:rPr>
            </w:pPr>
          </w:p>
        </w:tc>
        <w:tc>
          <w:tcPr>
            <w:tcW w:w="3327" w:type="dxa"/>
            <w:tcBorders>
              <w:top w:val="nil"/>
              <w:left w:val="nil"/>
              <w:bottom w:val="single" w:sz="4" w:space="0" w:color="auto"/>
              <w:right w:val="nil"/>
            </w:tcBorders>
          </w:tcPr>
          <w:p w14:paraId="50F0F196" w14:textId="77777777" w:rsidR="00B71C56" w:rsidRPr="005D73B0" w:rsidRDefault="00B71C56" w:rsidP="00B71C56">
            <w:pPr>
              <w:spacing w:before="120" w:after="120"/>
              <w:ind w:right="-3"/>
              <w:jc w:val="both"/>
              <w:rPr>
                <w:rFonts w:ascii="Arial" w:hAnsi="Arial" w:cs="Arial"/>
                <w:color w:val="000000"/>
                <w:sz w:val="20"/>
                <w:szCs w:val="20"/>
              </w:rPr>
            </w:pPr>
          </w:p>
        </w:tc>
      </w:tr>
    </w:tbl>
    <w:p w14:paraId="731F8FF2" w14:textId="77777777" w:rsidR="00B71C56" w:rsidRPr="005D73B0" w:rsidRDefault="00B71C56" w:rsidP="00B71C56">
      <w:pPr>
        <w:jc w:val="both"/>
        <w:rPr>
          <w:rFonts w:ascii="Arial" w:hAnsi="Arial" w:cs="Arial"/>
          <w:sz w:val="20"/>
          <w:szCs w:val="20"/>
        </w:rPr>
      </w:pPr>
    </w:p>
    <w:p w14:paraId="1CE22955" w14:textId="77777777" w:rsidR="00B71C56" w:rsidRPr="005D73B0" w:rsidRDefault="00B71C56" w:rsidP="00B71C56">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3189"/>
        <w:gridCol w:w="2410"/>
        <w:gridCol w:w="3327"/>
      </w:tblGrid>
      <w:tr w:rsidR="00B71C56" w:rsidRPr="005D73B0" w14:paraId="3BA1E493" w14:textId="77777777" w:rsidTr="00E10FB2">
        <w:tc>
          <w:tcPr>
            <w:tcW w:w="3189" w:type="dxa"/>
          </w:tcPr>
          <w:p w14:paraId="2B586371"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Kraj, datum:</w:t>
            </w:r>
          </w:p>
        </w:tc>
        <w:tc>
          <w:tcPr>
            <w:tcW w:w="2410" w:type="dxa"/>
          </w:tcPr>
          <w:p w14:paraId="78EBBD6A" w14:textId="77777777" w:rsidR="00B71C56" w:rsidRPr="005D73B0" w:rsidRDefault="00B71C56" w:rsidP="00B71C56">
            <w:pPr>
              <w:spacing w:before="120" w:after="120"/>
              <w:ind w:left="-70" w:right="-3"/>
              <w:jc w:val="center"/>
              <w:rPr>
                <w:rFonts w:ascii="Arial" w:hAnsi="Arial" w:cs="Arial"/>
                <w:color w:val="000000"/>
                <w:sz w:val="20"/>
                <w:szCs w:val="20"/>
              </w:rPr>
            </w:pPr>
            <w:r w:rsidRPr="005D73B0">
              <w:rPr>
                <w:rFonts w:ascii="Arial" w:hAnsi="Arial" w:cs="Arial"/>
                <w:color w:val="000000"/>
                <w:sz w:val="20"/>
                <w:szCs w:val="20"/>
              </w:rPr>
              <w:t>Žig:</w:t>
            </w:r>
          </w:p>
        </w:tc>
        <w:tc>
          <w:tcPr>
            <w:tcW w:w="3327" w:type="dxa"/>
          </w:tcPr>
          <w:p w14:paraId="06CE83C6"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Podpis pooblastitelja:</w:t>
            </w:r>
          </w:p>
        </w:tc>
      </w:tr>
      <w:tr w:rsidR="00B71C56" w:rsidRPr="005D73B0" w14:paraId="0D98D384" w14:textId="77777777" w:rsidTr="00E10FB2">
        <w:tc>
          <w:tcPr>
            <w:tcW w:w="3189" w:type="dxa"/>
            <w:tcBorders>
              <w:top w:val="nil"/>
              <w:left w:val="nil"/>
              <w:bottom w:val="single" w:sz="4" w:space="0" w:color="auto"/>
              <w:right w:val="nil"/>
            </w:tcBorders>
          </w:tcPr>
          <w:p w14:paraId="4CCAA43B" w14:textId="77777777" w:rsidR="00B71C56" w:rsidRPr="005D73B0" w:rsidRDefault="00B71C56" w:rsidP="00B71C56">
            <w:pPr>
              <w:spacing w:before="120" w:after="120"/>
              <w:ind w:right="-3"/>
              <w:jc w:val="both"/>
              <w:rPr>
                <w:rFonts w:ascii="Arial" w:hAnsi="Arial" w:cs="Arial"/>
                <w:color w:val="000000"/>
                <w:sz w:val="20"/>
                <w:szCs w:val="20"/>
              </w:rPr>
            </w:pPr>
          </w:p>
          <w:p w14:paraId="150B5A8E" w14:textId="77777777" w:rsidR="00B71C56" w:rsidRPr="005D73B0" w:rsidRDefault="00B71C56" w:rsidP="00B71C56">
            <w:pPr>
              <w:spacing w:before="120" w:after="120"/>
              <w:ind w:right="-3"/>
              <w:jc w:val="both"/>
              <w:rPr>
                <w:rFonts w:ascii="Arial" w:hAnsi="Arial" w:cs="Arial"/>
                <w:color w:val="000000"/>
                <w:sz w:val="20"/>
                <w:szCs w:val="20"/>
              </w:rPr>
            </w:pPr>
          </w:p>
          <w:p w14:paraId="6F9DBB5F" w14:textId="77777777" w:rsidR="00B71C56" w:rsidRPr="005D73B0" w:rsidRDefault="00B71C56" w:rsidP="00B71C56">
            <w:pPr>
              <w:spacing w:before="120" w:after="120"/>
              <w:ind w:right="-3"/>
              <w:jc w:val="both"/>
              <w:rPr>
                <w:rFonts w:ascii="Arial" w:hAnsi="Arial" w:cs="Arial"/>
                <w:color w:val="000000"/>
                <w:sz w:val="20"/>
                <w:szCs w:val="20"/>
              </w:rPr>
            </w:pPr>
          </w:p>
        </w:tc>
        <w:tc>
          <w:tcPr>
            <w:tcW w:w="2410" w:type="dxa"/>
          </w:tcPr>
          <w:p w14:paraId="112A17C9" w14:textId="77777777" w:rsidR="00B71C56" w:rsidRPr="005D73B0" w:rsidRDefault="00B71C56" w:rsidP="00B71C56">
            <w:pPr>
              <w:spacing w:before="120" w:after="120"/>
              <w:ind w:right="-3"/>
              <w:jc w:val="center"/>
              <w:rPr>
                <w:rFonts w:ascii="Arial" w:hAnsi="Arial" w:cs="Arial"/>
                <w:color w:val="000000"/>
                <w:sz w:val="20"/>
                <w:szCs w:val="20"/>
              </w:rPr>
            </w:pPr>
          </w:p>
        </w:tc>
        <w:tc>
          <w:tcPr>
            <w:tcW w:w="3327" w:type="dxa"/>
            <w:tcBorders>
              <w:top w:val="nil"/>
              <w:left w:val="nil"/>
              <w:bottom w:val="single" w:sz="4" w:space="0" w:color="auto"/>
              <w:right w:val="nil"/>
            </w:tcBorders>
          </w:tcPr>
          <w:p w14:paraId="16DF3FA1" w14:textId="77777777" w:rsidR="00B71C56" w:rsidRPr="005D73B0" w:rsidRDefault="00B71C56" w:rsidP="00B71C56">
            <w:pPr>
              <w:spacing w:before="120" w:after="120"/>
              <w:ind w:right="-3"/>
              <w:jc w:val="both"/>
              <w:rPr>
                <w:rFonts w:ascii="Arial" w:hAnsi="Arial" w:cs="Arial"/>
                <w:color w:val="000000"/>
                <w:sz w:val="20"/>
                <w:szCs w:val="20"/>
              </w:rPr>
            </w:pPr>
          </w:p>
        </w:tc>
      </w:tr>
    </w:tbl>
    <w:p w14:paraId="3AF72221" w14:textId="77777777" w:rsidR="00B71C56" w:rsidRPr="005D73B0" w:rsidRDefault="00B71C56" w:rsidP="00B71C56">
      <w:pPr>
        <w:jc w:val="both"/>
        <w:rPr>
          <w:rFonts w:ascii="Arial" w:hAnsi="Arial" w:cs="Arial"/>
          <w:sz w:val="20"/>
          <w:szCs w:val="20"/>
        </w:rPr>
      </w:pPr>
    </w:p>
    <w:p w14:paraId="35E52827" w14:textId="77777777" w:rsidR="00B71C56" w:rsidRPr="005D73B0" w:rsidRDefault="00B71C56" w:rsidP="00B71C56">
      <w:pPr>
        <w:jc w:val="both"/>
        <w:rPr>
          <w:rFonts w:ascii="Arial" w:hAnsi="Arial" w:cs="Arial"/>
          <w:color w:val="000000"/>
          <w:sz w:val="20"/>
          <w:szCs w:val="20"/>
        </w:rPr>
      </w:pPr>
    </w:p>
    <w:p w14:paraId="334223AE" w14:textId="77777777" w:rsidR="00B71C56" w:rsidRPr="005D73B0" w:rsidRDefault="00B71C56" w:rsidP="00B71C56">
      <w:pPr>
        <w:jc w:val="both"/>
        <w:rPr>
          <w:rFonts w:ascii="Arial" w:hAnsi="Arial" w:cs="Arial"/>
          <w:color w:val="000000"/>
          <w:sz w:val="20"/>
          <w:szCs w:val="20"/>
        </w:rPr>
      </w:pPr>
    </w:p>
    <w:p w14:paraId="0B5F96F1" w14:textId="77777777" w:rsidR="00B71C56" w:rsidRPr="006B1B2F" w:rsidRDefault="00B71C56" w:rsidP="00B71C56">
      <w:pPr>
        <w:spacing w:before="120" w:after="120"/>
        <w:jc w:val="both"/>
        <w:rPr>
          <w:rFonts w:ascii="Arial" w:hAnsi="Arial" w:cs="Arial"/>
          <w:b/>
          <w:i/>
          <w:iCs/>
          <w:sz w:val="18"/>
          <w:szCs w:val="18"/>
        </w:rPr>
      </w:pPr>
      <w:r w:rsidRPr="006B1B2F">
        <w:rPr>
          <w:rFonts w:ascii="Arial" w:hAnsi="Arial" w:cs="Arial"/>
          <w:b/>
          <w:i/>
          <w:iCs/>
          <w:sz w:val="18"/>
          <w:szCs w:val="18"/>
        </w:rPr>
        <w:t>NAVODILO:</w:t>
      </w:r>
      <w:r w:rsidRPr="006B1B2F">
        <w:rPr>
          <w:rFonts w:ascii="Arial" w:hAnsi="Arial" w:cs="Arial"/>
          <w:i/>
          <w:iCs/>
          <w:sz w:val="18"/>
          <w:szCs w:val="18"/>
        </w:rPr>
        <w:t xml:space="preserve"> Ponudniki pooblastilo izpolnijo. Pooblastilo mora biti datirano, žigosano in podpisano s strani vseh pooblastiteljev. </w:t>
      </w:r>
      <w:r w:rsidRPr="006B1B2F">
        <w:rPr>
          <w:rFonts w:ascii="Arial" w:hAnsi="Arial" w:cs="Arial"/>
          <w:b/>
          <w:i/>
          <w:iCs/>
          <w:sz w:val="18"/>
          <w:szCs w:val="18"/>
        </w:rPr>
        <w:t>Pooblastilo se izpolni samo v primeru skupne ponudbe.</w:t>
      </w:r>
    </w:p>
    <w:p w14:paraId="6D2E4F06" w14:textId="77777777" w:rsidR="00B71C56" w:rsidRPr="005D73B0" w:rsidRDefault="00B71C56" w:rsidP="00B71C56">
      <w:pPr>
        <w:spacing w:before="120" w:after="120"/>
        <w:jc w:val="both"/>
        <w:rPr>
          <w:rFonts w:ascii="Arial" w:hAnsi="Arial" w:cs="Arial"/>
          <w:b/>
          <w:sz w:val="20"/>
          <w:szCs w:val="20"/>
        </w:rPr>
      </w:pPr>
    </w:p>
    <w:p w14:paraId="249A9138" w14:textId="77777777" w:rsidR="00B71C56" w:rsidRPr="005D73B0" w:rsidRDefault="00B71C56" w:rsidP="00B71C56">
      <w:pPr>
        <w:rPr>
          <w:rFonts w:ascii="Arial" w:hAnsi="Arial" w:cs="Arial"/>
        </w:rPr>
      </w:pPr>
    </w:p>
    <w:p w14:paraId="58C1C485" w14:textId="77777777" w:rsidR="00B71C56" w:rsidRPr="005D73B0" w:rsidRDefault="00B71C56" w:rsidP="00516EE4">
      <w:pPr>
        <w:keepNext/>
        <w:numPr>
          <w:ilvl w:val="0"/>
          <w:numId w:val="19"/>
        </w:numPr>
        <w:spacing w:before="240" w:after="60"/>
        <w:jc w:val="right"/>
        <w:outlineLvl w:val="0"/>
        <w:rPr>
          <w:rFonts w:ascii="Arial" w:hAnsi="Arial" w:cs="Arial"/>
          <w:kern w:val="28"/>
          <w:sz w:val="20"/>
          <w:szCs w:val="20"/>
        </w:rPr>
      </w:pPr>
      <w:r w:rsidRPr="005D73B0">
        <w:rPr>
          <w:rFonts w:ascii="Arial" w:hAnsi="Arial" w:cs="Arial"/>
          <w:b/>
          <w:bCs/>
          <w:color w:val="000000"/>
          <w:kern w:val="28"/>
          <w:sz w:val="28"/>
          <w:szCs w:val="28"/>
        </w:rPr>
        <w:br w:type="page"/>
      </w:r>
    </w:p>
    <w:p w14:paraId="1C9CFE7B" w14:textId="77777777" w:rsidR="00B71C56" w:rsidRPr="005D73B0" w:rsidRDefault="00B71C56" w:rsidP="00B71C56">
      <w:pPr>
        <w:jc w:val="right"/>
        <w:rPr>
          <w:rFonts w:ascii="Arial" w:hAnsi="Arial" w:cs="Arial"/>
          <w:b/>
          <w:bCs/>
        </w:rPr>
      </w:pPr>
      <w:r w:rsidRPr="005D73B0">
        <w:rPr>
          <w:rFonts w:ascii="Arial" w:hAnsi="Arial" w:cs="Arial"/>
          <w:b/>
          <w:bCs/>
        </w:rPr>
        <w:lastRenderedPageBreak/>
        <w:t>OBRAZEC ŠT. 4</w:t>
      </w:r>
    </w:p>
    <w:p w14:paraId="4DDB7832" w14:textId="77777777" w:rsidR="00B71C56" w:rsidRPr="005D73B0" w:rsidRDefault="00B71C56" w:rsidP="00B71C56">
      <w:pPr>
        <w:jc w:val="both"/>
        <w:rPr>
          <w:rFonts w:ascii="Arial" w:hAnsi="Arial" w:cs="Arial"/>
          <w:b/>
          <w:bCs/>
        </w:rPr>
      </w:pPr>
    </w:p>
    <w:p w14:paraId="779EE2E3" w14:textId="77777777" w:rsidR="00B71C56" w:rsidRPr="005D73B0" w:rsidRDefault="00B71C56" w:rsidP="00B71C56">
      <w:pPr>
        <w:keepNext/>
        <w:ind w:left="1296" w:hanging="1296"/>
        <w:jc w:val="center"/>
        <w:outlineLvl w:val="6"/>
        <w:rPr>
          <w:rFonts w:ascii="Arial" w:hAnsi="Arial" w:cs="Arial"/>
          <w:b/>
          <w:bCs/>
        </w:rPr>
      </w:pPr>
      <w:r w:rsidRPr="005D73B0">
        <w:rPr>
          <w:rFonts w:ascii="Arial" w:hAnsi="Arial" w:cs="Arial"/>
          <w:b/>
          <w:bCs/>
        </w:rPr>
        <w:t>UDELEŽBA PODIZVAJALCEV</w:t>
      </w:r>
    </w:p>
    <w:p w14:paraId="25731EAB" w14:textId="77777777" w:rsidR="00B71C56" w:rsidRPr="005D73B0" w:rsidRDefault="00B71C56" w:rsidP="00B71C56">
      <w:pPr>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B71C56" w:rsidRPr="005D73B0" w14:paraId="3A99D6D5" w14:textId="77777777" w:rsidTr="00E10FB2">
        <w:trPr>
          <w:trHeight w:val="834"/>
          <w:jc w:val="center"/>
        </w:trPr>
        <w:tc>
          <w:tcPr>
            <w:tcW w:w="1934" w:type="dxa"/>
            <w:vAlign w:val="center"/>
          </w:tcPr>
          <w:p w14:paraId="4C6C57DE"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7373C001" w14:textId="5D156285" w:rsidR="00B71C56" w:rsidRPr="005D73B0" w:rsidRDefault="00063363" w:rsidP="00403F58">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Pr>
                <w:rFonts w:ascii="Arial" w:eastAsiaTheme="minorEastAsia" w:hAnsi="Arial" w:cs="Arial"/>
                <w:b/>
                <w:sz w:val="20"/>
                <w:szCs w:val="20"/>
              </w:rPr>
              <w:t>Bivalne enote VDC v Cerknici</w:t>
            </w:r>
            <w:r w:rsidR="00403F58">
              <w:rPr>
                <w:rFonts w:ascii="Arial" w:eastAsiaTheme="minorEastAsia" w:hAnsi="Arial" w:cs="Arial"/>
                <w:b/>
                <w:sz w:val="20"/>
                <w:szCs w:val="20"/>
              </w:rPr>
              <w:t xml:space="preserve"> 2 faza</w:t>
            </w:r>
            <w:r>
              <w:rPr>
                <w:rFonts w:ascii="Arial" w:eastAsiaTheme="minorEastAsia" w:hAnsi="Arial" w:cs="Arial"/>
                <w:b/>
                <w:sz w:val="20"/>
                <w:szCs w:val="20"/>
              </w:rPr>
              <w:t>«</w:t>
            </w:r>
          </w:p>
        </w:tc>
      </w:tr>
      <w:tr w:rsidR="00B71C56" w:rsidRPr="005D73B0" w14:paraId="467FA3BE" w14:textId="77777777" w:rsidTr="00E10FB2">
        <w:trPr>
          <w:trHeight w:val="645"/>
          <w:jc w:val="center"/>
        </w:trPr>
        <w:tc>
          <w:tcPr>
            <w:tcW w:w="1934" w:type="dxa"/>
            <w:vAlign w:val="center"/>
          </w:tcPr>
          <w:p w14:paraId="3AD37595"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5D52A48D"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4D74DA42" w14:textId="77777777" w:rsidR="00B71C56" w:rsidRPr="005D73B0" w:rsidRDefault="00B71C56" w:rsidP="00B71C56">
      <w:pPr>
        <w:jc w:val="both"/>
        <w:rPr>
          <w:rFonts w:ascii="Arial" w:hAnsi="Arial" w:cs="Arial"/>
          <w:b/>
          <w:bCs/>
        </w:rPr>
      </w:pPr>
    </w:p>
    <w:p w14:paraId="16E5FEE1" w14:textId="77777777" w:rsidR="00B71C56" w:rsidRPr="005D73B0" w:rsidRDefault="00B71C56" w:rsidP="00B71C56">
      <w:pPr>
        <w:jc w:val="both"/>
        <w:rPr>
          <w:rFonts w:ascii="Arial" w:hAnsi="Arial" w:cs="Arial"/>
          <w:b/>
          <w:bCs/>
        </w:rPr>
      </w:pPr>
    </w:p>
    <w:p w14:paraId="106FBC9B"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V zvezi z oddajo predmetnega javnega naročila izjavljamo, da </w:t>
      </w:r>
    </w:p>
    <w:p w14:paraId="29A348FF" w14:textId="77777777" w:rsidR="00B71C56" w:rsidRPr="005D73B0" w:rsidRDefault="00B71C56" w:rsidP="00B71C56">
      <w:pPr>
        <w:jc w:val="both"/>
        <w:rPr>
          <w:rFonts w:ascii="Arial" w:hAnsi="Arial" w:cs="Arial"/>
          <w:sz w:val="20"/>
          <w:szCs w:val="20"/>
        </w:rPr>
      </w:pPr>
    </w:p>
    <w:p w14:paraId="78342B6F" w14:textId="77777777" w:rsidR="00B71C56" w:rsidRPr="005D73B0" w:rsidRDefault="00B71C56" w:rsidP="00516EE4">
      <w:pPr>
        <w:numPr>
          <w:ilvl w:val="0"/>
          <w:numId w:val="20"/>
        </w:numPr>
        <w:tabs>
          <w:tab w:val="num" w:pos="426"/>
        </w:tabs>
        <w:ind w:left="426" w:hanging="426"/>
        <w:jc w:val="both"/>
        <w:rPr>
          <w:rFonts w:ascii="Arial" w:hAnsi="Arial" w:cs="Arial"/>
          <w:sz w:val="20"/>
          <w:szCs w:val="20"/>
        </w:rPr>
      </w:pPr>
      <w:r w:rsidRPr="005D73B0">
        <w:rPr>
          <w:rFonts w:ascii="Arial" w:hAnsi="Arial" w:cs="Arial"/>
          <w:sz w:val="20"/>
          <w:szCs w:val="20"/>
        </w:rPr>
        <w:t>NE BOMO SODELOVALI S PODIZVAJALCI</w:t>
      </w:r>
    </w:p>
    <w:p w14:paraId="04734880" w14:textId="77777777" w:rsidR="00B71C56" w:rsidRPr="005D73B0" w:rsidRDefault="00B71C56" w:rsidP="00B71C56">
      <w:pPr>
        <w:tabs>
          <w:tab w:val="num" w:pos="426"/>
        </w:tabs>
        <w:ind w:left="426" w:hanging="426"/>
        <w:jc w:val="both"/>
        <w:rPr>
          <w:rFonts w:ascii="Arial" w:hAnsi="Arial" w:cs="Arial"/>
          <w:sz w:val="20"/>
          <w:szCs w:val="20"/>
        </w:rPr>
      </w:pPr>
    </w:p>
    <w:p w14:paraId="55B0FDB0" w14:textId="77777777" w:rsidR="00B71C56" w:rsidRPr="005D73B0" w:rsidRDefault="00B71C56" w:rsidP="00516EE4">
      <w:pPr>
        <w:numPr>
          <w:ilvl w:val="0"/>
          <w:numId w:val="20"/>
        </w:numPr>
        <w:tabs>
          <w:tab w:val="num" w:pos="426"/>
        </w:tabs>
        <w:ind w:left="426" w:hanging="426"/>
        <w:jc w:val="both"/>
        <w:rPr>
          <w:rFonts w:ascii="Arial" w:hAnsi="Arial" w:cs="Arial"/>
          <w:sz w:val="20"/>
          <w:szCs w:val="20"/>
        </w:rPr>
      </w:pPr>
      <w:r w:rsidRPr="005D73B0">
        <w:rPr>
          <w:rFonts w:ascii="Arial" w:hAnsi="Arial" w:cs="Arial"/>
          <w:sz w:val="20"/>
          <w:szCs w:val="20"/>
        </w:rPr>
        <w:t>BOMO SODELOVALI Z NASLEDNJIMI PODIZVAJALCI:</w:t>
      </w:r>
    </w:p>
    <w:p w14:paraId="020122B5" w14:textId="77777777" w:rsidR="00B71C56" w:rsidRPr="005D73B0" w:rsidRDefault="00B71C56" w:rsidP="00B71C56">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2249"/>
        <w:gridCol w:w="2086"/>
        <w:gridCol w:w="2099"/>
        <w:gridCol w:w="2239"/>
      </w:tblGrid>
      <w:tr w:rsidR="00B71C56" w:rsidRPr="005D73B0" w14:paraId="4CE7A4C1" w14:textId="77777777" w:rsidTr="00D46384">
        <w:trPr>
          <w:trHeight w:val="713"/>
        </w:trPr>
        <w:tc>
          <w:tcPr>
            <w:tcW w:w="390" w:type="dxa"/>
          </w:tcPr>
          <w:p w14:paraId="009D1E19" w14:textId="77777777" w:rsidR="00B71C56" w:rsidRPr="005D73B0" w:rsidRDefault="00B71C56" w:rsidP="00B71C56">
            <w:pPr>
              <w:jc w:val="center"/>
              <w:rPr>
                <w:rFonts w:ascii="Arial" w:hAnsi="Arial" w:cs="Arial"/>
                <w:sz w:val="18"/>
                <w:szCs w:val="18"/>
              </w:rPr>
            </w:pPr>
          </w:p>
        </w:tc>
        <w:tc>
          <w:tcPr>
            <w:tcW w:w="2270" w:type="dxa"/>
            <w:vAlign w:val="center"/>
          </w:tcPr>
          <w:p w14:paraId="26985C3C" w14:textId="77777777" w:rsidR="00B71C56" w:rsidRPr="005D73B0" w:rsidRDefault="00B71C56" w:rsidP="00D46384">
            <w:pPr>
              <w:jc w:val="center"/>
              <w:rPr>
                <w:rFonts w:ascii="Arial" w:hAnsi="Arial" w:cs="Arial"/>
                <w:sz w:val="18"/>
                <w:szCs w:val="18"/>
              </w:rPr>
            </w:pPr>
            <w:r w:rsidRPr="005D73B0">
              <w:rPr>
                <w:rFonts w:ascii="Arial" w:hAnsi="Arial" w:cs="Arial"/>
                <w:sz w:val="18"/>
                <w:szCs w:val="18"/>
              </w:rPr>
              <w:t>PODIZVAJALEC</w:t>
            </w:r>
          </w:p>
        </w:tc>
        <w:tc>
          <w:tcPr>
            <w:tcW w:w="2126" w:type="dxa"/>
            <w:vAlign w:val="center"/>
          </w:tcPr>
          <w:p w14:paraId="3E172848" w14:textId="77777777" w:rsidR="00B71C56" w:rsidRPr="005D73B0" w:rsidRDefault="00B71C56" w:rsidP="00D46384">
            <w:pPr>
              <w:jc w:val="center"/>
              <w:rPr>
                <w:rFonts w:ascii="Arial" w:hAnsi="Arial" w:cs="Arial"/>
                <w:sz w:val="18"/>
                <w:szCs w:val="18"/>
              </w:rPr>
            </w:pPr>
            <w:r w:rsidRPr="005D73B0">
              <w:rPr>
                <w:rFonts w:ascii="Arial" w:hAnsi="Arial" w:cs="Arial"/>
                <w:sz w:val="18"/>
                <w:szCs w:val="18"/>
              </w:rPr>
              <w:t>VRSTA DEL</w:t>
            </w:r>
          </w:p>
        </w:tc>
        <w:tc>
          <w:tcPr>
            <w:tcW w:w="2126" w:type="dxa"/>
            <w:vAlign w:val="center"/>
          </w:tcPr>
          <w:p w14:paraId="19712B96" w14:textId="77777777" w:rsidR="00B71C56" w:rsidRPr="005D73B0" w:rsidRDefault="00B71C56" w:rsidP="00D46384">
            <w:pPr>
              <w:jc w:val="center"/>
              <w:rPr>
                <w:rFonts w:ascii="Arial" w:hAnsi="Arial" w:cs="Arial"/>
                <w:sz w:val="18"/>
                <w:szCs w:val="18"/>
              </w:rPr>
            </w:pPr>
            <w:r w:rsidRPr="005D73B0">
              <w:rPr>
                <w:rFonts w:ascii="Arial" w:hAnsi="Arial" w:cs="Arial"/>
                <w:sz w:val="18"/>
                <w:szCs w:val="18"/>
              </w:rPr>
              <w:t>VREDNOST DEL</w:t>
            </w:r>
          </w:p>
        </w:tc>
        <w:tc>
          <w:tcPr>
            <w:tcW w:w="2268" w:type="dxa"/>
            <w:vAlign w:val="center"/>
          </w:tcPr>
          <w:p w14:paraId="25A1D7FC" w14:textId="77777777" w:rsidR="00B71C56" w:rsidRPr="005D73B0" w:rsidRDefault="00B71C56" w:rsidP="00D46384">
            <w:pPr>
              <w:jc w:val="center"/>
              <w:rPr>
                <w:rFonts w:ascii="Arial" w:hAnsi="Arial" w:cs="Arial"/>
                <w:caps/>
                <w:sz w:val="18"/>
                <w:szCs w:val="18"/>
              </w:rPr>
            </w:pPr>
            <w:r w:rsidRPr="005D73B0">
              <w:rPr>
                <w:rFonts w:ascii="Arial" w:hAnsi="Arial" w:cs="Arial"/>
                <w:caps/>
                <w:sz w:val="18"/>
                <w:szCs w:val="18"/>
              </w:rPr>
              <w:t>Izpolnjuje kriterije za povezano družbo: da/ne</w:t>
            </w:r>
          </w:p>
        </w:tc>
      </w:tr>
      <w:tr w:rsidR="00B71C56" w:rsidRPr="005D73B0" w14:paraId="1E098B8B" w14:textId="77777777" w:rsidTr="00E10FB2">
        <w:trPr>
          <w:trHeight w:val="851"/>
        </w:trPr>
        <w:tc>
          <w:tcPr>
            <w:tcW w:w="390" w:type="dxa"/>
          </w:tcPr>
          <w:p w14:paraId="6DA86185" w14:textId="77777777" w:rsidR="00B71C56" w:rsidRPr="005D73B0" w:rsidRDefault="00B71C56" w:rsidP="00B71C56">
            <w:pPr>
              <w:jc w:val="both"/>
              <w:rPr>
                <w:rFonts w:ascii="Arial" w:hAnsi="Arial" w:cs="Arial"/>
              </w:rPr>
            </w:pPr>
            <w:r w:rsidRPr="005D73B0">
              <w:rPr>
                <w:rFonts w:ascii="Arial" w:hAnsi="Arial" w:cs="Arial"/>
              </w:rPr>
              <w:t>1</w:t>
            </w:r>
          </w:p>
        </w:tc>
        <w:tc>
          <w:tcPr>
            <w:tcW w:w="2270" w:type="dxa"/>
          </w:tcPr>
          <w:p w14:paraId="6FB20A3F" w14:textId="77777777" w:rsidR="00B71C56" w:rsidRPr="005D73B0" w:rsidRDefault="00B71C56" w:rsidP="00B71C56">
            <w:pPr>
              <w:jc w:val="both"/>
              <w:rPr>
                <w:rFonts w:ascii="Arial" w:hAnsi="Arial" w:cs="Arial"/>
              </w:rPr>
            </w:pPr>
          </w:p>
        </w:tc>
        <w:tc>
          <w:tcPr>
            <w:tcW w:w="2126" w:type="dxa"/>
          </w:tcPr>
          <w:p w14:paraId="1C40187D" w14:textId="77777777" w:rsidR="00B71C56" w:rsidRPr="005D73B0" w:rsidRDefault="00B71C56" w:rsidP="00B71C56">
            <w:pPr>
              <w:jc w:val="both"/>
              <w:rPr>
                <w:rFonts w:ascii="Arial" w:hAnsi="Arial" w:cs="Arial"/>
              </w:rPr>
            </w:pPr>
          </w:p>
        </w:tc>
        <w:tc>
          <w:tcPr>
            <w:tcW w:w="2126" w:type="dxa"/>
          </w:tcPr>
          <w:p w14:paraId="61F821CA" w14:textId="77777777" w:rsidR="00B71C56" w:rsidRPr="005D73B0" w:rsidRDefault="00B71C56" w:rsidP="00B71C56">
            <w:pPr>
              <w:jc w:val="both"/>
              <w:rPr>
                <w:rFonts w:ascii="Arial" w:hAnsi="Arial" w:cs="Arial"/>
              </w:rPr>
            </w:pPr>
          </w:p>
        </w:tc>
        <w:tc>
          <w:tcPr>
            <w:tcW w:w="2268" w:type="dxa"/>
          </w:tcPr>
          <w:p w14:paraId="07352CEF" w14:textId="77777777" w:rsidR="00B71C56" w:rsidRPr="005D73B0" w:rsidRDefault="00B71C56" w:rsidP="00B71C56">
            <w:pPr>
              <w:jc w:val="both"/>
              <w:rPr>
                <w:rFonts w:ascii="Arial" w:hAnsi="Arial" w:cs="Arial"/>
              </w:rPr>
            </w:pPr>
          </w:p>
        </w:tc>
      </w:tr>
      <w:tr w:rsidR="00B71C56" w:rsidRPr="005D73B0" w14:paraId="78750722" w14:textId="77777777" w:rsidTr="00E10FB2">
        <w:trPr>
          <w:trHeight w:val="851"/>
        </w:trPr>
        <w:tc>
          <w:tcPr>
            <w:tcW w:w="390" w:type="dxa"/>
          </w:tcPr>
          <w:p w14:paraId="6F3B083E" w14:textId="77777777" w:rsidR="00B71C56" w:rsidRPr="005D73B0" w:rsidRDefault="00B71C56" w:rsidP="00B71C56">
            <w:pPr>
              <w:jc w:val="both"/>
              <w:rPr>
                <w:rFonts w:ascii="Arial" w:hAnsi="Arial" w:cs="Arial"/>
              </w:rPr>
            </w:pPr>
            <w:r w:rsidRPr="005D73B0">
              <w:rPr>
                <w:rFonts w:ascii="Arial" w:hAnsi="Arial" w:cs="Arial"/>
              </w:rPr>
              <w:t>2</w:t>
            </w:r>
          </w:p>
        </w:tc>
        <w:tc>
          <w:tcPr>
            <w:tcW w:w="2270" w:type="dxa"/>
          </w:tcPr>
          <w:p w14:paraId="46B82DEE" w14:textId="77777777" w:rsidR="00B71C56" w:rsidRPr="005D73B0" w:rsidRDefault="00B71C56" w:rsidP="00B71C56">
            <w:pPr>
              <w:jc w:val="both"/>
              <w:rPr>
                <w:rFonts w:ascii="Arial" w:hAnsi="Arial" w:cs="Arial"/>
              </w:rPr>
            </w:pPr>
          </w:p>
        </w:tc>
        <w:tc>
          <w:tcPr>
            <w:tcW w:w="2126" w:type="dxa"/>
          </w:tcPr>
          <w:p w14:paraId="22C6E399" w14:textId="77777777" w:rsidR="00B71C56" w:rsidRPr="005D73B0" w:rsidRDefault="00B71C56" w:rsidP="00B71C56">
            <w:pPr>
              <w:jc w:val="both"/>
              <w:rPr>
                <w:rFonts w:ascii="Arial" w:hAnsi="Arial" w:cs="Arial"/>
              </w:rPr>
            </w:pPr>
          </w:p>
        </w:tc>
        <w:tc>
          <w:tcPr>
            <w:tcW w:w="2126" w:type="dxa"/>
          </w:tcPr>
          <w:p w14:paraId="431619C8" w14:textId="77777777" w:rsidR="00B71C56" w:rsidRPr="005D73B0" w:rsidRDefault="00B71C56" w:rsidP="00B71C56">
            <w:pPr>
              <w:jc w:val="both"/>
              <w:rPr>
                <w:rFonts w:ascii="Arial" w:hAnsi="Arial" w:cs="Arial"/>
              </w:rPr>
            </w:pPr>
          </w:p>
        </w:tc>
        <w:tc>
          <w:tcPr>
            <w:tcW w:w="2268" w:type="dxa"/>
          </w:tcPr>
          <w:p w14:paraId="41E7E626" w14:textId="77777777" w:rsidR="00B71C56" w:rsidRPr="005D73B0" w:rsidRDefault="00B71C56" w:rsidP="00B71C56">
            <w:pPr>
              <w:jc w:val="both"/>
              <w:rPr>
                <w:rFonts w:ascii="Arial" w:hAnsi="Arial" w:cs="Arial"/>
              </w:rPr>
            </w:pPr>
          </w:p>
        </w:tc>
      </w:tr>
      <w:tr w:rsidR="00B71C56" w:rsidRPr="005D73B0" w14:paraId="286D0A94" w14:textId="77777777" w:rsidTr="00E10FB2">
        <w:trPr>
          <w:trHeight w:val="851"/>
        </w:trPr>
        <w:tc>
          <w:tcPr>
            <w:tcW w:w="390" w:type="dxa"/>
          </w:tcPr>
          <w:p w14:paraId="3C9FA08F" w14:textId="77777777" w:rsidR="00B71C56" w:rsidRPr="005D73B0" w:rsidRDefault="00B71C56" w:rsidP="00B71C56">
            <w:pPr>
              <w:jc w:val="both"/>
              <w:rPr>
                <w:rFonts w:ascii="Arial" w:hAnsi="Arial" w:cs="Arial"/>
              </w:rPr>
            </w:pPr>
            <w:r w:rsidRPr="005D73B0">
              <w:rPr>
                <w:rFonts w:ascii="Arial" w:hAnsi="Arial" w:cs="Arial"/>
              </w:rPr>
              <w:t>3</w:t>
            </w:r>
          </w:p>
        </w:tc>
        <w:tc>
          <w:tcPr>
            <w:tcW w:w="2270" w:type="dxa"/>
          </w:tcPr>
          <w:p w14:paraId="52DF5581" w14:textId="77777777" w:rsidR="00B71C56" w:rsidRPr="005D73B0" w:rsidRDefault="00B71C56" w:rsidP="00B71C56">
            <w:pPr>
              <w:jc w:val="both"/>
              <w:rPr>
                <w:rFonts w:ascii="Arial" w:hAnsi="Arial" w:cs="Arial"/>
              </w:rPr>
            </w:pPr>
          </w:p>
        </w:tc>
        <w:tc>
          <w:tcPr>
            <w:tcW w:w="2126" w:type="dxa"/>
          </w:tcPr>
          <w:p w14:paraId="5CE0219C" w14:textId="77777777" w:rsidR="00B71C56" w:rsidRPr="005D73B0" w:rsidRDefault="00B71C56" w:rsidP="00B71C56">
            <w:pPr>
              <w:jc w:val="both"/>
              <w:rPr>
                <w:rFonts w:ascii="Arial" w:hAnsi="Arial" w:cs="Arial"/>
              </w:rPr>
            </w:pPr>
          </w:p>
        </w:tc>
        <w:tc>
          <w:tcPr>
            <w:tcW w:w="2126" w:type="dxa"/>
          </w:tcPr>
          <w:p w14:paraId="1D763F28" w14:textId="77777777" w:rsidR="00B71C56" w:rsidRPr="005D73B0" w:rsidRDefault="00B71C56" w:rsidP="00B71C56">
            <w:pPr>
              <w:jc w:val="both"/>
              <w:rPr>
                <w:rFonts w:ascii="Arial" w:hAnsi="Arial" w:cs="Arial"/>
              </w:rPr>
            </w:pPr>
          </w:p>
        </w:tc>
        <w:tc>
          <w:tcPr>
            <w:tcW w:w="2268" w:type="dxa"/>
          </w:tcPr>
          <w:p w14:paraId="5C61A112" w14:textId="77777777" w:rsidR="00B71C56" w:rsidRPr="005D73B0" w:rsidRDefault="00B71C56" w:rsidP="00B71C56">
            <w:pPr>
              <w:jc w:val="both"/>
              <w:rPr>
                <w:rFonts w:ascii="Arial" w:hAnsi="Arial" w:cs="Arial"/>
              </w:rPr>
            </w:pPr>
          </w:p>
        </w:tc>
      </w:tr>
      <w:tr w:rsidR="00B71C56" w:rsidRPr="005D73B0" w14:paraId="16151565" w14:textId="77777777" w:rsidTr="00E10FB2">
        <w:trPr>
          <w:trHeight w:val="851"/>
        </w:trPr>
        <w:tc>
          <w:tcPr>
            <w:tcW w:w="390" w:type="dxa"/>
          </w:tcPr>
          <w:p w14:paraId="7A3B9DD6" w14:textId="77777777" w:rsidR="00B71C56" w:rsidRPr="005D73B0" w:rsidRDefault="00B71C56" w:rsidP="00B71C56">
            <w:pPr>
              <w:jc w:val="both"/>
              <w:rPr>
                <w:rFonts w:ascii="Arial" w:hAnsi="Arial" w:cs="Arial"/>
              </w:rPr>
            </w:pPr>
            <w:r w:rsidRPr="005D73B0">
              <w:rPr>
                <w:rFonts w:ascii="Arial" w:hAnsi="Arial" w:cs="Arial"/>
              </w:rPr>
              <w:t>4</w:t>
            </w:r>
          </w:p>
        </w:tc>
        <w:tc>
          <w:tcPr>
            <w:tcW w:w="2270" w:type="dxa"/>
          </w:tcPr>
          <w:p w14:paraId="5C232549" w14:textId="77777777" w:rsidR="00B71C56" w:rsidRPr="005D73B0" w:rsidRDefault="00B71C56" w:rsidP="00B71C56">
            <w:pPr>
              <w:jc w:val="both"/>
              <w:rPr>
                <w:rFonts w:ascii="Arial" w:hAnsi="Arial" w:cs="Arial"/>
              </w:rPr>
            </w:pPr>
          </w:p>
        </w:tc>
        <w:tc>
          <w:tcPr>
            <w:tcW w:w="2126" w:type="dxa"/>
          </w:tcPr>
          <w:p w14:paraId="4B5A35D0" w14:textId="77777777" w:rsidR="00B71C56" w:rsidRPr="005D73B0" w:rsidRDefault="00B71C56" w:rsidP="00B71C56">
            <w:pPr>
              <w:jc w:val="both"/>
              <w:rPr>
                <w:rFonts w:ascii="Arial" w:hAnsi="Arial" w:cs="Arial"/>
              </w:rPr>
            </w:pPr>
          </w:p>
        </w:tc>
        <w:tc>
          <w:tcPr>
            <w:tcW w:w="2126" w:type="dxa"/>
          </w:tcPr>
          <w:p w14:paraId="5ECF53AA" w14:textId="77777777" w:rsidR="00B71C56" w:rsidRPr="005D73B0" w:rsidRDefault="00B71C56" w:rsidP="00B71C56">
            <w:pPr>
              <w:jc w:val="both"/>
              <w:rPr>
                <w:rFonts w:ascii="Arial" w:hAnsi="Arial" w:cs="Arial"/>
              </w:rPr>
            </w:pPr>
          </w:p>
        </w:tc>
        <w:tc>
          <w:tcPr>
            <w:tcW w:w="2268" w:type="dxa"/>
          </w:tcPr>
          <w:p w14:paraId="52C97833" w14:textId="77777777" w:rsidR="00B71C56" w:rsidRPr="005D73B0" w:rsidRDefault="00B71C56" w:rsidP="00B71C56">
            <w:pPr>
              <w:jc w:val="both"/>
              <w:rPr>
                <w:rFonts w:ascii="Arial" w:hAnsi="Arial" w:cs="Arial"/>
              </w:rPr>
            </w:pPr>
          </w:p>
        </w:tc>
      </w:tr>
      <w:tr w:rsidR="00B71C56" w:rsidRPr="005D73B0" w14:paraId="3CD6D56B" w14:textId="77777777" w:rsidTr="00E10FB2">
        <w:trPr>
          <w:trHeight w:val="851"/>
        </w:trPr>
        <w:tc>
          <w:tcPr>
            <w:tcW w:w="390" w:type="dxa"/>
          </w:tcPr>
          <w:p w14:paraId="41E28780" w14:textId="77777777" w:rsidR="00B71C56" w:rsidRPr="005D73B0" w:rsidRDefault="00B71C56" w:rsidP="00B71C56">
            <w:pPr>
              <w:jc w:val="both"/>
              <w:rPr>
                <w:rFonts w:ascii="Arial" w:hAnsi="Arial" w:cs="Arial"/>
              </w:rPr>
            </w:pPr>
            <w:r w:rsidRPr="005D73B0">
              <w:rPr>
                <w:rFonts w:ascii="Arial" w:hAnsi="Arial" w:cs="Arial"/>
              </w:rPr>
              <w:t>5</w:t>
            </w:r>
          </w:p>
        </w:tc>
        <w:tc>
          <w:tcPr>
            <w:tcW w:w="2270" w:type="dxa"/>
          </w:tcPr>
          <w:p w14:paraId="2A75221A" w14:textId="77777777" w:rsidR="00B71C56" w:rsidRPr="005D73B0" w:rsidRDefault="00B71C56" w:rsidP="00B71C56">
            <w:pPr>
              <w:jc w:val="both"/>
              <w:rPr>
                <w:rFonts w:ascii="Arial" w:hAnsi="Arial" w:cs="Arial"/>
              </w:rPr>
            </w:pPr>
          </w:p>
        </w:tc>
        <w:tc>
          <w:tcPr>
            <w:tcW w:w="2126" w:type="dxa"/>
          </w:tcPr>
          <w:p w14:paraId="6AAA08CC" w14:textId="77777777" w:rsidR="00B71C56" w:rsidRPr="005D73B0" w:rsidRDefault="00B71C56" w:rsidP="00B71C56">
            <w:pPr>
              <w:jc w:val="both"/>
              <w:rPr>
                <w:rFonts w:ascii="Arial" w:hAnsi="Arial" w:cs="Arial"/>
              </w:rPr>
            </w:pPr>
          </w:p>
        </w:tc>
        <w:tc>
          <w:tcPr>
            <w:tcW w:w="2126" w:type="dxa"/>
          </w:tcPr>
          <w:p w14:paraId="182073A5" w14:textId="77777777" w:rsidR="00B71C56" w:rsidRPr="005D73B0" w:rsidRDefault="00B71C56" w:rsidP="00B71C56">
            <w:pPr>
              <w:jc w:val="both"/>
              <w:rPr>
                <w:rFonts w:ascii="Arial" w:hAnsi="Arial" w:cs="Arial"/>
              </w:rPr>
            </w:pPr>
          </w:p>
        </w:tc>
        <w:tc>
          <w:tcPr>
            <w:tcW w:w="2268" w:type="dxa"/>
          </w:tcPr>
          <w:p w14:paraId="30014C3F" w14:textId="77777777" w:rsidR="00B71C56" w:rsidRPr="005D73B0" w:rsidRDefault="00B71C56" w:rsidP="00B71C56">
            <w:pPr>
              <w:jc w:val="both"/>
              <w:rPr>
                <w:rFonts w:ascii="Arial" w:hAnsi="Arial" w:cs="Arial"/>
              </w:rPr>
            </w:pPr>
          </w:p>
        </w:tc>
      </w:tr>
    </w:tbl>
    <w:p w14:paraId="18C63D1F" w14:textId="77777777" w:rsidR="00B71C56" w:rsidRPr="005D73B0" w:rsidRDefault="00B71C56" w:rsidP="00B71C56">
      <w:pPr>
        <w:jc w:val="both"/>
        <w:rPr>
          <w:rFonts w:ascii="Arial" w:hAnsi="Arial" w:cs="Arial"/>
        </w:rPr>
      </w:pPr>
      <w:r w:rsidRPr="005D73B0">
        <w:rPr>
          <w:rFonts w:ascii="Arial" w:hAnsi="Arial" w:cs="Arial"/>
        </w:rPr>
        <w:t xml:space="preserve"> </w:t>
      </w:r>
    </w:p>
    <w:p w14:paraId="08237A2C" w14:textId="77777777" w:rsidR="00B71C56" w:rsidRPr="005D73B0" w:rsidRDefault="00B71C56" w:rsidP="00B71C56">
      <w:pPr>
        <w:jc w:val="both"/>
        <w:rPr>
          <w:rFonts w:ascii="Arial" w:hAnsi="Arial" w:cs="Arial"/>
        </w:rPr>
      </w:pPr>
    </w:p>
    <w:p w14:paraId="5412AE65"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Obvezujemo se, da bomo v primeru morebitne zamenjave podizvajalca, pred zamenjavo pridobili o tem pisno soglasje naročnika.</w:t>
      </w:r>
    </w:p>
    <w:p w14:paraId="6BB92C4F" w14:textId="77777777" w:rsidR="00B71C56" w:rsidRPr="005D73B0" w:rsidRDefault="00B71C56" w:rsidP="00B71C56">
      <w:pPr>
        <w:jc w:val="both"/>
        <w:rPr>
          <w:rFonts w:ascii="Arial" w:hAnsi="Arial" w:cs="Arial"/>
          <w:sz w:val="20"/>
          <w:szCs w:val="20"/>
        </w:rPr>
      </w:pPr>
    </w:p>
    <w:p w14:paraId="39E5C7D0" w14:textId="77777777" w:rsidR="00B71C56" w:rsidRPr="005D73B0" w:rsidRDefault="00B71C56" w:rsidP="00B71C56">
      <w:pPr>
        <w:jc w:val="both"/>
        <w:rPr>
          <w:rFonts w:ascii="Arial" w:hAnsi="Arial" w:cs="Arial"/>
          <w:sz w:val="20"/>
          <w:szCs w:val="20"/>
        </w:rPr>
      </w:pPr>
    </w:p>
    <w:p w14:paraId="5D4D7B6D"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0084DE97" w14:textId="77777777" w:rsidR="00AC1A40" w:rsidRPr="005D73B0" w:rsidRDefault="00AC1A40" w:rsidP="00AC1A40">
      <w:pPr>
        <w:jc w:val="both"/>
        <w:rPr>
          <w:rFonts w:ascii="Arial" w:hAnsi="Arial" w:cs="Arial"/>
          <w:sz w:val="20"/>
          <w:szCs w:val="20"/>
        </w:rPr>
      </w:pPr>
    </w:p>
    <w:p w14:paraId="045C001B" w14:textId="54BFB3BA" w:rsidR="00AC1A40" w:rsidRPr="005D73B0" w:rsidRDefault="00AC1A40" w:rsidP="00AC1A40">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t>podpis odgovorne osebe naročnika</w:t>
      </w:r>
    </w:p>
    <w:p w14:paraId="587CB698" w14:textId="77777777" w:rsidR="00AC1A40" w:rsidRPr="005D73B0" w:rsidRDefault="00AC1A40" w:rsidP="00AC1A40">
      <w:pPr>
        <w:jc w:val="both"/>
        <w:rPr>
          <w:rFonts w:ascii="Arial" w:hAnsi="Arial" w:cs="Arial"/>
          <w:sz w:val="20"/>
          <w:szCs w:val="20"/>
        </w:rPr>
      </w:pPr>
    </w:p>
    <w:p w14:paraId="4375BFB1" w14:textId="77777777" w:rsidR="00AC1A40" w:rsidRPr="005D73B0" w:rsidRDefault="00AC1A40" w:rsidP="00AC1A40">
      <w:pPr>
        <w:jc w:val="both"/>
        <w:rPr>
          <w:rFonts w:ascii="Arial" w:hAnsi="Arial" w:cs="Arial"/>
          <w:sz w:val="20"/>
          <w:szCs w:val="20"/>
        </w:rPr>
      </w:pPr>
    </w:p>
    <w:p w14:paraId="1747B50E"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0E648AE5" w14:textId="4160074F" w:rsidR="00B71C56" w:rsidRPr="005D73B0" w:rsidRDefault="00AC1A40" w:rsidP="00B71C56">
      <w:pPr>
        <w:rPr>
          <w:rFonts w:ascii="Arial" w:hAnsi="Arial" w:cs="Arial"/>
          <w:b/>
          <w:bCs/>
        </w:rPr>
      </w:pPr>
      <w:r w:rsidRPr="005D73B0">
        <w:rPr>
          <w:rFonts w:ascii="Arial" w:hAnsi="Arial" w:cs="Arial"/>
          <w:b/>
          <w:bCs/>
        </w:rPr>
        <w:br w:type="page"/>
      </w:r>
    </w:p>
    <w:p w14:paraId="4231228C" w14:textId="2072A117" w:rsidR="00B71C56" w:rsidRPr="005D73B0" w:rsidRDefault="00B71C56" w:rsidP="00B71C56">
      <w:pPr>
        <w:jc w:val="right"/>
        <w:rPr>
          <w:rFonts w:ascii="Arial" w:hAnsi="Arial" w:cs="Arial"/>
          <w:b/>
          <w:bCs/>
        </w:rPr>
      </w:pPr>
      <w:r w:rsidRPr="005D73B0">
        <w:rPr>
          <w:rFonts w:ascii="Arial" w:hAnsi="Arial" w:cs="Arial"/>
          <w:b/>
          <w:bCs/>
        </w:rPr>
        <w:lastRenderedPageBreak/>
        <w:t>OBRAZEC št.</w:t>
      </w:r>
      <w:r w:rsidR="003D192E" w:rsidRPr="005D73B0">
        <w:rPr>
          <w:rFonts w:ascii="Arial" w:hAnsi="Arial" w:cs="Arial"/>
          <w:b/>
          <w:bCs/>
        </w:rPr>
        <w:t xml:space="preserve"> </w:t>
      </w:r>
      <w:r w:rsidRPr="005D73B0">
        <w:rPr>
          <w:rFonts w:ascii="Arial" w:hAnsi="Arial" w:cs="Arial"/>
          <w:b/>
          <w:bCs/>
        </w:rPr>
        <w:t>5</w:t>
      </w:r>
    </w:p>
    <w:p w14:paraId="720726E7" w14:textId="77777777" w:rsidR="00B71C56" w:rsidRPr="005D73B0" w:rsidRDefault="00B71C56" w:rsidP="00B71C56">
      <w:pPr>
        <w:keepNext/>
        <w:ind w:left="1296" w:hanging="1296"/>
        <w:jc w:val="center"/>
        <w:outlineLvl w:val="6"/>
        <w:rPr>
          <w:rFonts w:ascii="Arial" w:hAnsi="Arial" w:cs="Arial"/>
          <w:b/>
          <w:bCs/>
        </w:rPr>
      </w:pPr>
      <w:r w:rsidRPr="005D73B0">
        <w:rPr>
          <w:rFonts w:ascii="Arial" w:hAnsi="Arial" w:cs="Arial"/>
          <w:b/>
          <w:bCs/>
        </w:rPr>
        <w:t>PODATKI O PODIZVAJALCU</w:t>
      </w:r>
    </w:p>
    <w:p w14:paraId="176C6827" w14:textId="77777777" w:rsidR="00B71C56" w:rsidRPr="005D73B0" w:rsidRDefault="00B71C56" w:rsidP="00B71C56">
      <w:pPr>
        <w:rPr>
          <w:rFonts w:ascii="Arial" w:hAnsi="Arial" w:cs="Aria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7"/>
        <w:gridCol w:w="7397"/>
      </w:tblGrid>
      <w:tr w:rsidR="00B71C56" w:rsidRPr="005D73B0" w14:paraId="3F10C93E" w14:textId="77777777" w:rsidTr="00E72AAF">
        <w:trPr>
          <w:trHeight w:val="834"/>
          <w:jc w:val="center"/>
        </w:trPr>
        <w:tc>
          <w:tcPr>
            <w:tcW w:w="1797" w:type="dxa"/>
            <w:vAlign w:val="center"/>
          </w:tcPr>
          <w:p w14:paraId="34E459F0"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375B27C0" w14:textId="076D82D4" w:rsidR="00B71C56" w:rsidRPr="005D73B0" w:rsidRDefault="00063363" w:rsidP="00403F58">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Pr>
                <w:rFonts w:ascii="Arial" w:eastAsiaTheme="minorEastAsia" w:hAnsi="Arial" w:cs="Arial"/>
                <w:b/>
                <w:sz w:val="20"/>
                <w:szCs w:val="20"/>
              </w:rPr>
              <w:t>Bivalne enote VDC v Cerknici</w:t>
            </w:r>
            <w:r w:rsidR="00403F58">
              <w:rPr>
                <w:rFonts w:ascii="Arial" w:eastAsiaTheme="minorEastAsia" w:hAnsi="Arial" w:cs="Arial"/>
                <w:b/>
                <w:sz w:val="20"/>
                <w:szCs w:val="20"/>
              </w:rPr>
              <w:t xml:space="preserve"> 2 faza</w:t>
            </w:r>
            <w:r>
              <w:rPr>
                <w:rFonts w:ascii="Arial" w:eastAsiaTheme="minorEastAsia" w:hAnsi="Arial" w:cs="Arial"/>
                <w:b/>
                <w:sz w:val="20"/>
                <w:szCs w:val="20"/>
              </w:rPr>
              <w:t>«</w:t>
            </w:r>
          </w:p>
        </w:tc>
      </w:tr>
    </w:tbl>
    <w:p w14:paraId="020516DC" w14:textId="77777777" w:rsidR="00B71C56" w:rsidRPr="005D73B0" w:rsidRDefault="00B71C56" w:rsidP="00B71C56">
      <w:pPr>
        <w:rPr>
          <w:rFonts w:ascii="Arial" w:hAnsi="Arial" w:cs="Arial"/>
        </w:rPr>
      </w:pPr>
    </w:p>
    <w:p w14:paraId="184AA667" w14:textId="77777777" w:rsidR="00B71C56" w:rsidRPr="005D73B0" w:rsidRDefault="00B71C56" w:rsidP="00B71C56">
      <w:pPr>
        <w:rPr>
          <w:rFonts w:ascii="Arial" w:hAnsi="Arial" w:cs="Arial"/>
        </w:rPr>
      </w:pPr>
    </w:p>
    <w:p w14:paraId="02DE84E8" w14:textId="77777777" w:rsidR="00B71C56" w:rsidRPr="005D73B0" w:rsidRDefault="00B71C56" w:rsidP="00B71C56">
      <w:pPr>
        <w:rPr>
          <w:rFonts w:ascii="Arial" w:hAnsi="Arial" w:cs="Arial"/>
        </w:rPr>
      </w:pPr>
    </w:p>
    <w:tbl>
      <w:tblPr>
        <w:tblW w:w="91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5"/>
        <w:gridCol w:w="5043"/>
      </w:tblGrid>
      <w:tr w:rsidR="00B71C56" w:rsidRPr="005D73B0" w14:paraId="248011A6" w14:textId="77777777" w:rsidTr="00E10FB2">
        <w:trPr>
          <w:trHeight w:val="537"/>
        </w:trPr>
        <w:tc>
          <w:tcPr>
            <w:tcW w:w="4075" w:type="dxa"/>
            <w:vAlign w:val="center"/>
          </w:tcPr>
          <w:p w14:paraId="2D9D6756"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PODIZVAJALEC</w:t>
            </w:r>
          </w:p>
        </w:tc>
        <w:tc>
          <w:tcPr>
            <w:tcW w:w="5043" w:type="dxa"/>
            <w:vAlign w:val="center"/>
          </w:tcPr>
          <w:p w14:paraId="0A922AC9" w14:textId="77777777" w:rsidR="00B71C56" w:rsidRPr="005D73B0" w:rsidRDefault="00B71C56" w:rsidP="00B71C56">
            <w:pPr>
              <w:rPr>
                <w:rFonts w:ascii="Arial" w:eastAsia="MS Mincho" w:hAnsi="Arial" w:cs="Arial"/>
                <w:sz w:val="20"/>
                <w:szCs w:val="20"/>
              </w:rPr>
            </w:pPr>
          </w:p>
        </w:tc>
      </w:tr>
      <w:tr w:rsidR="00B71C56" w:rsidRPr="005D73B0" w14:paraId="7809F25F" w14:textId="77777777" w:rsidTr="00E10FB2">
        <w:trPr>
          <w:trHeight w:val="537"/>
        </w:trPr>
        <w:tc>
          <w:tcPr>
            <w:tcW w:w="4075" w:type="dxa"/>
            <w:vAlign w:val="center"/>
          </w:tcPr>
          <w:p w14:paraId="6031E2B9"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NASLOV PODIZVAJALCA</w:t>
            </w:r>
          </w:p>
        </w:tc>
        <w:tc>
          <w:tcPr>
            <w:tcW w:w="5043" w:type="dxa"/>
            <w:vAlign w:val="center"/>
          </w:tcPr>
          <w:p w14:paraId="74D3AFBE" w14:textId="77777777" w:rsidR="00B71C56" w:rsidRPr="005D73B0" w:rsidRDefault="00B71C56" w:rsidP="00B71C56">
            <w:pPr>
              <w:rPr>
                <w:rFonts w:ascii="Arial" w:eastAsia="MS Mincho" w:hAnsi="Arial" w:cs="Arial"/>
                <w:sz w:val="20"/>
                <w:szCs w:val="20"/>
              </w:rPr>
            </w:pPr>
          </w:p>
        </w:tc>
      </w:tr>
      <w:tr w:rsidR="00B71C56" w:rsidRPr="005D73B0" w14:paraId="45D06C0B" w14:textId="77777777" w:rsidTr="00E10FB2">
        <w:trPr>
          <w:trHeight w:val="537"/>
        </w:trPr>
        <w:tc>
          <w:tcPr>
            <w:tcW w:w="4075" w:type="dxa"/>
            <w:vAlign w:val="center"/>
          </w:tcPr>
          <w:p w14:paraId="30A42B83"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ZAKONITI ZASTOPNIK</w:t>
            </w:r>
          </w:p>
        </w:tc>
        <w:tc>
          <w:tcPr>
            <w:tcW w:w="5043" w:type="dxa"/>
            <w:vAlign w:val="center"/>
          </w:tcPr>
          <w:p w14:paraId="252603F4" w14:textId="77777777" w:rsidR="00B71C56" w:rsidRPr="005D73B0" w:rsidRDefault="00B71C56" w:rsidP="00B71C56">
            <w:pPr>
              <w:rPr>
                <w:rFonts w:ascii="Arial" w:eastAsia="MS Mincho" w:hAnsi="Arial" w:cs="Arial"/>
                <w:sz w:val="20"/>
                <w:szCs w:val="20"/>
              </w:rPr>
            </w:pPr>
          </w:p>
          <w:p w14:paraId="3E72666E" w14:textId="77777777" w:rsidR="00B71C56" w:rsidRPr="005D73B0" w:rsidRDefault="00B71C56" w:rsidP="00B71C56">
            <w:pPr>
              <w:rPr>
                <w:rFonts w:ascii="Arial" w:eastAsia="MS Mincho" w:hAnsi="Arial" w:cs="Arial"/>
                <w:sz w:val="20"/>
                <w:szCs w:val="20"/>
              </w:rPr>
            </w:pPr>
          </w:p>
        </w:tc>
      </w:tr>
      <w:tr w:rsidR="00B71C56" w:rsidRPr="005D73B0" w14:paraId="49F8CCE8" w14:textId="77777777" w:rsidTr="00E10FB2">
        <w:trPr>
          <w:trHeight w:val="537"/>
        </w:trPr>
        <w:tc>
          <w:tcPr>
            <w:tcW w:w="4075" w:type="dxa"/>
            <w:vAlign w:val="center"/>
          </w:tcPr>
          <w:p w14:paraId="67CDB2EB"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 xml:space="preserve">MATIČNA ŠTEVILKA </w:t>
            </w:r>
          </w:p>
        </w:tc>
        <w:tc>
          <w:tcPr>
            <w:tcW w:w="5043" w:type="dxa"/>
            <w:vAlign w:val="center"/>
          </w:tcPr>
          <w:p w14:paraId="5955C1CD" w14:textId="77777777" w:rsidR="00B71C56" w:rsidRPr="005D73B0" w:rsidRDefault="00B71C56" w:rsidP="00B71C56">
            <w:pPr>
              <w:tabs>
                <w:tab w:val="center" w:pos="4320"/>
                <w:tab w:val="right" w:pos="8640"/>
              </w:tabs>
              <w:rPr>
                <w:rFonts w:ascii="Arial" w:eastAsia="MS Mincho" w:hAnsi="Arial" w:cs="Arial"/>
                <w:sz w:val="20"/>
                <w:szCs w:val="20"/>
              </w:rPr>
            </w:pPr>
          </w:p>
        </w:tc>
      </w:tr>
      <w:tr w:rsidR="00B71C56" w:rsidRPr="005D73B0" w14:paraId="66AEE841" w14:textId="77777777" w:rsidTr="00E10FB2">
        <w:trPr>
          <w:trHeight w:val="537"/>
        </w:trPr>
        <w:tc>
          <w:tcPr>
            <w:tcW w:w="4075" w:type="dxa"/>
            <w:vAlign w:val="center"/>
          </w:tcPr>
          <w:p w14:paraId="68D9CEA6"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IDENTIFIKACIJSKA ŠTEVILKA ZA DDV</w:t>
            </w:r>
          </w:p>
        </w:tc>
        <w:tc>
          <w:tcPr>
            <w:tcW w:w="5043" w:type="dxa"/>
            <w:vAlign w:val="center"/>
          </w:tcPr>
          <w:p w14:paraId="06D9A581" w14:textId="77777777" w:rsidR="00B71C56" w:rsidRPr="005D73B0" w:rsidRDefault="00B71C56" w:rsidP="00B71C56">
            <w:pPr>
              <w:rPr>
                <w:rFonts w:ascii="Arial" w:eastAsia="MS Mincho" w:hAnsi="Arial" w:cs="Arial"/>
                <w:sz w:val="20"/>
                <w:szCs w:val="20"/>
              </w:rPr>
            </w:pPr>
          </w:p>
        </w:tc>
      </w:tr>
      <w:tr w:rsidR="00B71C56" w:rsidRPr="005D73B0" w14:paraId="3121A412" w14:textId="77777777" w:rsidTr="00E10FB2">
        <w:trPr>
          <w:trHeight w:val="537"/>
        </w:trPr>
        <w:tc>
          <w:tcPr>
            <w:tcW w:w="4075" w:type="dxa"/>
            <w:vAlign w:val="center"/>
          </w:tcPr>
          <w:p w14:paraId="5F10EDC3"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TRR PODIZVAJALCA</w:t>
            </w:r>
          </w:p>
        </w:tc>
        <w:tc>
          <w:tcPr>
            <w:tcW w:w="5043" w:type="dxa"/>
            <w:vAlign w:val="center"/>
          </w:tcPr>
          <w:p w14:paraId="277E3E1D" w14:textId="77777777" w:rsidR="00B71C56" w:rsidRPr="005D73B0" w:rsidRDefault="00B71C56" w:rsidP="00B71C56">
            <w:pPr>
              <w:rPr>
                <w:rFonts w:ascii="Arial" w:eastAsia="MS Mincho" w:hAnsi="Arial" w:cs="Arial"/>
                <w:sz w:val="20"/>
                <w:szCs w:val="20"/>
              </w:rPr>
            </w:pPr>
          </w:p>
        </w:tc>
      </w:tr>
      <w:tr w:rsidR="00B71C56" w:rsidRPr="005D73B0" w14:paraId="1D37EEAE" w14:textId="77777777" w:rsidTr="00E10FB2">
        <w:trPr>
          <w:trHeight w:val="537"/>
        </w:trPr>
        <w:tc>
          <w:tcPr>
            <w:tcW w:w="4075" w:type="dxa"/>
            <w:vAlign w:val="center"/>
          </w:tcPr>
          <w:p w14:paraId="72A00F97"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KONTAKTNA OSEBA</w:t>
            </w:r>
          </w:p>
        </w:tc>
        <w:tc>
          <w:tcPr>
            <w:tcW w:w="5043" w:type="dxa"/>
            <w:vAlign w:val="center"/>
          </w:tcPr>
          <w:p w14:paraId="018317E2" w14:textId="77777777" w:rsidR="00B71C56" w:rsidRPr="005D73B0" w:rsidRDefault="00B71C56" w:rsidP="00B71C56">
            <w:pPr>
              <w:rPr>
                <w:rFonts w:ascii="Arial" w:eastAsia="MS Mincho" w:hAnsi="Arial" w:cs="Arial"/>
                <w:sz w:val="20"/>
                <w:szCs w:val="20"/>
              </w:rPr>
            </w:pPr>
          </w:p>
        </w:tc>
      </w:tr>
      <w:tr w:rsidR="00B71C56" w:rsidRPr="005D73B0" w14:paraId="65267C51" w14:textId="77777777" w:rsidTr="00E10FB2">
        <w:trPr>
          <w:trHeight w:val="537"/>
        </w:trPr>
        <w:tc>
          <w:tcPr>
            <w:tcW w:w="4075" w:type="dxa"/>
            <w:vAlign w:val="center"/>
          </w:tcPr>
          <w:p w14:paraId="05CC37D2"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E-NASLOV KONTAKTNE OSEBE</w:t>
            </w:r>
          </w:p>
        </w:tc>
        <w:tc>
          <w:tcPr>
            <w:tcW w:w="5043" w:type="dxa"/>
            <w:vAlign w:val="center"/>
          </w:tcPr>
          <w:p w14:paraId="06863185" w14:textId="77777777" w:rsidR="00B71C56" w:rsidRPr="005D73B0" w:rsidRDefault="00B71C56" w:rsidP="00B71C56">
            <w:pPr>
              <w:rPr>
                <w:rFonts w:ascii="Arial" w:eastAsia="MS Mincho" w:hAnsi="Arial" w:cs="Arial"/>
                <w:sz w:val="20"/>
                <w:szCs w:val="20"/>
              </w:rPr>
            </w:pPr>
          </w:p>
        </w:tc>
      </w:tr>
      <w:tr w:rsidR="00B71C56" w:rsidRPr="005D73B0" w14:paraId="3F1CFA1A" w14:textId="77777777" w:rsidTr="00E10FB2">
        <w:trPr>
          <w:trHeight w:val="537"/>
        </w:trPr>
        <w:tc>
          <w:tcPr>
            <w:tcW w:w="4075" w:type="dxa"/>
            <w:vAlign w:val="center"/>
          </w:tcPr>
          <w:p w14:paraId="107C0C14"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TELEFON KONTAKTNE OSEBE</w:t>
            </w:r>
          </w:p>
        </w:tc>
        <w:tc>
          <w:tcPr>
            <w:tcW w:w="5043" w:type="dxa"/>
            <w:vAlign w:val="center"/>
          </w:tcPr>
          <w:p w14:paraId="01E81291" w14:textId="77777777" w:rsidR="00B71C56" w:rsidRPr="005D73B0" w:rsidRDefault="00B71C56" w:rsidP="00B71C56">
            <w:pPr>
              <w:rPr>
                <w:rFonts w:ascii="Arial" w:eastAsia="MS Mincho" w:hAnsi="Arial" w:cs="Arial"/>
                <w:sz w:val="20"/>
                <w:szCs w:val="20"/>
              </w:rPr>
            </w:pPr>
          </w:p>
        </w:tc>
      </w:tr>
      <w:tr w:rsidR="00B71C56" w:rsidRPr="005D73B0" w14:paraId="68F429EE" w14:textId="77777777" w:rsidTr="00E10FB2">
        <w:trPr>
          <w:trHeight w:val="537"/>
        </w:trPr>
        <w:tc>
          <w:tcPr>
            <w:tcW w:w="4075" w:type="dxa"/>
            <w:vAlign w:val="center"/>
          </w:tcPr>
          <w:p w14:paraId="55B37E7B"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ODGOVORNA OSEBA ZA PODPIS PONUDBE</w:t>
            </w:r>
          </w:p>
        </w:tc>
        <w:tc>
          <w:tcPr>
            <w:tcW w:w="5043" w:type="dxa"/>
            <w:vAlign w:val="center"/>
          </w:tcPr>
          <w:p w14:paraId="620806A7" w14:textId="77777777" w:rsidR="00B71C56" w:rsidRPr="005D73B0" w:rsidRDefault="00B71C56" w:rsidP="00B71C56">
            <w:pPr>
              <w:rPr>
                <w:rFonts w:ascii="Arial" w:eastAsia="MS Mincho" w:hAnsi="Arial" w:cs="Arial"/>
                <w:sz w:val="20"/>
                <w:szCs w:val="20"/>
              </w:rPr>
            </w:pPr>
          </w:p>
        </w:tc>
      </w:tr>
    </w:tbl>
    <w:p w14:paraId="79F97390" w14:textId="77777777" w:rsidR="00B71C56" w:rsidRPr="005D73B0" w:rsidRDefault="00B71C56" w:rsidP="00B71C56">
      <w:pPr>
        <w:rPr>
          <w:rFonts w:ascii="Arial" w:hAnsi="Arial" w:cs="Arial"/>
        </w:rPr>
      </w:pPr>
    </w:p>
    <w:p w14:paraId="71D34EED" w14:textId="77777777" w:rsidR="00B71C56" w:rsidRPr="005D73B0" w:rsidRDefault="00B71C56" w:rsidP="00B71C56">
      <w:pPr>
        <w:jc w:val="both"/>
        <w:rPr>
          <w:rFonts w:ascii="Arial" w:hAnsi="Arial" w:cs="Arial"/>
          <w:i/>
          <w:iCs/>
        </w:rPr>
      </w:pPr>
      <w:r w:rsidRPr="005D73B0">
        <w:rPr>
          <w:rFonts w:ascii="Arial" w:hAnsi="Arial" w:cs="Arial"/>
          <w:i/>
          <w:iCs/>
        </w:rPr>
        <w:t>V primeru, da podpisnik ponudbenih dokumentov ni zakonit zastopnik podizvajalca, je potrebno priložiti pooblastilo, s katerim zakoniti zastopnik pooblašča podpisnika prijavnih dokumentov.</w:t>
      </w:r>
    </w:p>
    <w:p w14:paraId="5287BE6D" w14:textId="77777777" w:rsidR="00B71C56" w:rsidRPr="005D73B0" w:rsidRDefault="00B71C56" w:rsidP="00B71C56">
      <w:pPr>
        <w:rPr>
          <w:rFonts w:ascii="Arial" w:hAnsi="Arial" w:cs="Arial"/>
        </w:rPr>
      </w:pPr>
    </w:p>
    <w:p w14:paraId="3CA13DD4" w14:textId="77777777" w:rsidR="00B71C56" w:rsidRPr="005D73B0" w:rsidRDefault="00B71C56" w:rsidP="00B71C56">
      <w:pPr>
        <w:rPr>
          <w:rFonts w:ascii="Arial" w:hAnsi="Arial" w:cs="Arial"/>
        </w:rPr>
      </w:pPr>
    </w:p>
    <w:p w14:paraId="10CDCCE1" w14:textId="77777777" w:rsidR="00B71C56" w:rsidRPr="005D73B0" w:rsidRDefault="00B71C56" w:rsidP="00B71C56">
      <w:pPr>
        <w:rPr>
          <w:rFonts w:ascii="Arial" w:hAnsi="Arial" w:cs="Arial"/>
        </w:rPr>
      </w:pPr>
    </w:p>
    <w:p w14:paraId="42398591"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 xml:space="preserve">____________________ </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zakonitega zastopnika podizvajalca</w:t>
      </w:r>
    </w:p>
    <w:p w14:paraId="33C5DD80" w14:textId="77777777" w:rsidR="00B71C56" w:rsidRPr="005D73B0" w:rsidRDefault="00B71C56" w:rsidP="00B71C56">
      <w:pPr>
        <w:jc w:val="both"/>
        <w:rPr>
          <w:rFonts w:ascii="Arial" w:hAnsi="Arial" w:cs="Arial"/>
          <w:sz w:val="20"/>
          <w:szCs w:val="20"/>
        </w:rPr>
      </w:pPr>
    </w:p>
    <w:p w14:paraId="48CF3876" w14:textId="77777777" w:rsidR="00B71C56" w:rsidRPr="005D73B0" w:rsidRDefault="00B71C56" w:rsidP="00B71C56">
      <w:pPr>
        <w:jc w:val="both"/>
        <w:rPr>
          <w:rFonts w:ascii="Arial" w:hAnsi="Arial" w:cs="Arial"/>
          <w:sz w:val="20"/>
          <w:szCs w:val="20"/>
        </w:rPr>
      </w:pPr>
    </w:p>
    <w:p w14:paraId="50B5F336"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w:t>
      </w:r>
    </w:p>
    <w:p w14:paraId="6F40517B" w14:textId="77777777" w:rsidR="00B71C56" w:rsidRPr="005D73B0" w:rsidRDefault="00B71C56" w:rsidP="00B71C56">
      <w:pPr>
        <w:rPr>
          <w:rFonts w:ascii="Arial" w:hAnsi="Arial" w:cs="Arial"/>
          <w:i/>
          <w:sz w:val="20"/>
          <w:szCs w:val="20"/>
        </w:rPr>
      </w:pPr>
    </w:p>
    <w:p w14:paraId="1182C6FC" w14:textId="3ED12722" w:rsidR="00B71C56" w:rsidRDefault="00B71C56" w:rsidP="00B71C56">
      <w:pPr>
        <w:rPr>
          <w:rFonts w:ascii="Arial" w:hAnsi="Arial" w:cs="Arial"/>
          <w:i/>
          <w:sz w:val="20"/>
          <w:szCs w:val="20"/>
        </w:rPr>
      </w:pPr>
    </w:p>
    <w:p w14:paraId="78D72594" w14:textId="70C9A3FC" w:rsidR="006B1B2F" w:rsidRDefault="006B1B2F" w:rsidP="00B71C56">
      <w:pPr>
        <w:rPr>
          <w:rFonts w:ascii="Arial" w:hAnsi="Arial" w:cs="Arial"/>
          <w:i/>
          <w:sz w:val="20"/>
          <w:szCs w:val="20"/>
        </w:rPr>
      </w:pPr>
    </w:p>
    <w:p w14:paraId="02A4F941" w14:textId="77777777" w:rsidR="006B1B2F" w:rsidRPr="005D73B0" w:rsidRDefault="006B1B2F" w:rsidP="00B71C56">
      <w:pPr>
        <w:rPr>
          <w:rFonts w:ascii="Arial" w:hAnsi="Arial" w:cs="Arial"/>
          <w:i/>
          <w:sz w:val="20"/>
          <w:szCs w:val="20"/>
        </w:rPr>
      </w:pPr>
    </w:p>
    <w:p w14:paraId="61186938" w14:textId="77777777" w:rsidR="00B71C56" w:rsidRPr="005D73B0" w:rsidRDefault="00B71C56" w:rsidP="00B71C56">
      <w:pPr>
        <w:rPr>
          <w:rFonts w:ascii="Arial" w:hAnsi="Arial" w:cs="Arial"/>
          <w:i/>
          <w:sz w:val="20"/>
          <w:szCs w:val="20"/>
        </w:rPr>
      </w:pPr>
    </w:p>
    <w:p w14:paraId="0089619D" w14:textId="77777777" w:rsidR="00B71C56" w:rsidRPr="005D73B0" w:rsidRDefault="00B71C56" w:rsidP="00B71C56">
      <w:pPr>
        <w:rPr>
          <w:rFonts w:ascii="Arial" w:hAnsi="Arial" w:cs="Arial"/>
          <w:i/>
          <w:sz w:val="20"/>
          <w:szCs w:val="20"/>
        </w:rPr>
      </w:pPr>
    </w:p>
    <w:p w14:paraId="31727677" w14:textId="0E4B267F" w:rsidR="00B71C56" w:rsidRPr="006B1B2F" w:rsidRDefault="00B71C56" w:rsidP="00B71C56">
      <w:pPr>
        <w:rPr>
          <w:rFonts w:ascii="Arial" w:hAnsi="Arial" w:cs="Arial"/>
          <w:i/>
          <w:sz w:val="18"/>
          <w:szCs w:val="18"/>
        </w:rPr>
      </w:pPr>
      <w:r w:rsidRPr="006B1B2F">
        <w:rPr>
          <w:rFonts w:ascii="Arial" w:hAnsi="Arial" w:cs="Arial"/>
          <w:i/>
          <w:sz w:val="18"/>
          <w:szCs w:val="18"/>
        </w:rPr>
        <w:t xml:space="preserve">Navodilo: Obrazec se fotokopira, v kolikor </w:t>
      </w:r>
      <w:r w:rsidR="00332F3D" w:rsidRPr="006B1B2F">
        <w:rPr>
          <w:rFonts w:ascii="Arial" w:hAnsi="Arial" w:cs="Arial"/>
          <w:i/>
          <w:sz w:val="18"/>
          <w:szCs w:val="18"/>
        </w:rPr>
        <w:t>ponudnik</w:t>
      </w:r>
      <w:r w:rsidRPr="006B1B2F">
        <w:rPr>
          <w:rFonts w:ascii="Arial" w:hAnsi="Arial" w:cs="Arial"/>
          <w:i/>
          <w:sz w:val="18"/>
          <w:szCs w:val="18"/>
        </w:rPr>
        <w:t xml:space="preserve"> nastopa z več podizvajalci.</w:t>
      </w:r>
    </w:p>
    <w:p w14:paraId="0F377014" w14:textId="77777777" w:rsidR="00B71C56" w:rsidRPr="005D73B0" w:rsidRDefault="00B71C56" w:rsidP="00B71C56">
      <w:pPr>
        <w:rPr>
          <w:rFonts w:ascii="Arial" w:hAnsi="Arial" w:cs="Arial"/>
          <w:i/>
          <w:sz w:val="20"/>
          <w:szCs w:val="20"/>
        </w:rPr>
      </w:pPr>
    </w:p>
    <w:p w14:paraId="5CD35AC3" w14:textId="77777777" w:rsidR="00B71C56" w:rsidRPr="005D73B0" w:rsidRDefault="00B71C56" w:rsidP="00B71C56">
      <w:pPr>
        <w:jc w:val="right"/>
        <w:rPr>
          <w:rFonts w:ascii="Arial" w:hAnsi="Arial" w:cs="Arial"/>
          <w:i/>
          <w:iCs/>
        </w:rPr>
      </w:pPr>
    </w:p>
    <w:p w14:paraId="334DC278" w14:textId="77777777" w:rsidR="00B71C56" w:rsidRPr="005D73B0" w:rsidRDefault="00B71C56" w:rsidP="00B71C56">
      <w:pPr>
        <w:jc w:val="right"/>
        <w:rPr>
          <w:rFonts w:ascii="Arial" w:hAnsi="Arial" w:cs="Arial"/>
          <w:i/>
          <w:iCs/>
        </w:rPr>
      </w:pPr>
      <w:r w:rsidRPr="005D73B0">
        <w:rPr>
          <w:rFonts w:ascii="Arial" w:hAnsi="Arial" w:cs="Arial"/>
          <w:i/>
          <w:iCs/>
        </w:rPr>
        <w:br w:type="page"/>
      </w:r>
    </w:p>
    <w:p w14:paraId="492A4CA9" w14:textId="77777777" w:rsidR="00B71C56" w:rsidRPr="005D73B0" w:rsidRDefault="00B71C56" w:rsidP="00B71C56">
      <w:pPr>
        <w:jc w:val="right"/>
        <w:rPr>
          <w:rFonts w:ascii="Arial" w:hAnsi="Arial" w:cs="Arial"/>
          <w:b/>
          <w:bCs/>
        </w:rPr>
      </w:pPr>
      <w:r w:rsidRPr="005D73B0">
        <w:rPr>
          <w:rFonts w:ascii="Arial" w:hAnsi="Arial" w:cs="Arial"/>
          <w:b/>
          <w:bCs/>
        </w:rPr>
        <w:lastRenderedPageBreak/>
        <w:t>OBRAZEC št. 6</w:t>
      </w:r>
    </w:p>
    <w:p w14:paraId="76CBCBC7" w14:textId="77777777" w:rsidR="00B71C56" w:rsidRPr="005D73B0" w:rsidRDefault="00B71C56" w:rsidP="00B71C56">
      <w:pPr>
        <w:jc w:val="both"/>
        <w:rPr>
          <w:rFonts w:ascii="Arial" w:hAnsi="Arial" w:cs="Arial"/>
          <w:b/>
          <w:bCs/>
        </w:rPr>
      </w:pPr>
    </w:p>
    <w:p w14:paraId="03559013" w14:textId="77777777" w:rsidR="00B71C56" w:rsidRPr="005D73B0" w:rsidRDefault="00B71C56" w:rsidP="00B71C56">
      <w:pPr>
        <w:keepNext/>
        <w:ind w:left="1296" w:hanging="1296"/>
        <w:jc w:val="center"/>
        <w:outlineLvl w:val="6"/>
        <w:rPr>
          <w:rFonts w:ascii="Arial" w:hAnsi="Arial" w:cs="Arial"/>
          <w:b/>
          <w:bCs/>
        </w:rPr>
      </w:pPr>
      <w:r w:rsidRPr="005D73B0">
        <w:rPr>
          <w:rFonts w:ascii="Arial" w:hAnsi="Arial" w:cs="Arial"/>
          <w:b/>
          <w:bCs/>
        </w:rPr>
        <w:t>ZAHTEVA PODIZVAJALCA ZA NEPOSREDNO PLAČILO IN SOGLASJE  PODIZVAJALCA</w:t>
      </w:r>
    </w:p>
    <w:p w14:paraId="0484E945" w14:textId="77777777" w:rsidR="00B71C56" w:rsidRPr="005D73B0" w:rsidRDefault="00B71C56" w:rsidP="00B71C56">
      <w:pPr>
        <w:jc w:val="both"/>
        <w:rPr>
          <w:rFonts w:ascii="Arial" w:hAnsi="Arial" w:cs="Arial"/>
          <w:b/>
          <w:bCs/>
          <w:u w:val="single"/>
        </w:rPr>
      </w:pP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B71C56" w:rsidRPr="005D73B0" w14:paraId="202A3473" w14:textId="77777777" w:rsidTr="00E10FB2">
        <w:trPr>
          <w:trHeight w:val="834"/>
          <w:jc w:val="center"/>
        </w:trPr>
        <w:tc>
          <w:tcPr>
            <w:tcW w:w="1934" w:type="dxa"/>
            <w:vAlign w:val="center"/>
          </w:tcPr>
          <w:p w14:paraId="79F5B0AA"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6187573A" w14:textId="5E9D3AB2" w:rsidR="00B71C56" w:rsidRPr="005D73B0" w:rsidRDefault="00063363" w:rsidP="00403F58">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Pr>
                <w:rFonts w:ascii="Arial" w:eastAsiaTheme="minorEastAsia" w:hAnsi="Arial" w:cs="Arial"/>
                <w:b/>
                <w:sz w:val="20"/>
                <w:szCs w:val="20"/>
              </w:rPr>
              <w:t xml:space="preserve">Bivalne enote VDC v Cerknici </w:t>
            </w:r>
            <w:r w:rsidR="00403F58">
              <w:rPr>
                <w:rFonts w:ascii="Arial" w:eastAsiaTheme="minorEastAsia" w:hAnsi="Arial" w:cs="Arial"/>
                <w:b/>
                <w:sz w:val="20"/>
                <w:szCs w:val="20"/>
              </w:rPr>
              <w:t>2 faza</w:t>
            </w:r>
            <w:r>
              <w:rPr>
                <w:rFonts w:ascii="Arial" w:eastAsiaTheme="minorEastAsia" w:hAnsi="Arial" w:cs="Arial"/>
                <w:b/>
                <w:sz w:val="20"/>
                <w:szCs w:val="20"/>
              </w:rPr>
              <w:t>«</w:t>
            </w:r>
          </w:p>
        </w:tc>
      </w:tr>
      <w:tr w:rsidR="00B71C56" w:rsidRPr="005D73B0" w14:paraId="0F7DC87E" w14:textId="77777777" w:rsidTr="00E10FB2">
        <w:trPr>
          <w:trHeight w:val="645"/>
          <w:jc w:val="center"/>
        </w:trPr>
        <w:tc>
          <w:tcPr>
            <w:tcW w:w="1934" w:type="dxa"/>
            <w:vAlign w:val="center"/>
          </w:tcPr>
          <w:p w14:paraId="0E2AD43B"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1C1C949B"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67813681" w14:textId="77777777" w:rsidR="00B71C56" w:rsidRPr="005D73B0" w:rsidRDefault="00B71C56" w:rsidP="00B71C56">
      <w:pPr>
        <w:jc w:val="both"/>
        <w:rPr>
          <w:rFonts w:ascii="Arial" w:hAnsi="Arial" w:cs="Arial"/>
          <w:b/>
          <w:bCs/>
          <w:sz w:val="20"/>
          <w:szCs w:val="20"/>
          <w:u w:val="single"/>
        </w:rPr>
      </w:pPr>
    </w:p>
    <w:p w14:paraId="6314DD8F" w14:textId="77777777" w:rsidR="00B71C56" w:rsidRPr="005D73B0" w:rsidRDefault="00B71C56" w:rsidP="00B71C56">
      <w:pPr>
        <w:jc w:val="both"/>
        <w:rPr>
          <w:rFonts w:ascii="Arial" w:hAnsi="Arial" w:cs="Arial"/>
          <w:b/>
          <w:bCs/>
          <w:sz w:val="20"/>
          <w:szCs w:val="20"/>
          <w:u w:val="single"/>
        </w:rPr>
      </w:pPr>
    </w:p>
    <w:p w14:paraId="3284A9F7" w14:textId="77777777" w:rsidR="00B71C56" w:rsidRPr="005D73B0" w:rsidRDefault="00B71C56" w:rsidP="00B71C56">
      <w:pPr>
        <w:jc w:val="both"/>
        <w:rPr>
          <w:rFonts w:ascii="Arial" w:hAnsi="Arial" w:cs="Arial"/>
        </w:rPr>
      </w:pPr>
      <w:r w:rsidRPr="005D73B0">
        <w:rPr>
          <w:rFonts w:ascii="Arial" w:hAnsi="Arial" w:cs="Arial"/>
        </w:rPr>
        <w:t>V skladu z 5. odstavkom 94. člena ZJN-3 izjavljamo (ustrezno označite):</w:t>
      </w:r>
    </w:p>
    <w:p w14:paraId="26793B9A" w14:textId="77777777" w:rsidR="00B71C56" w:rsidRPr="005D73B0" w:rsidRDefault="00B71C56" w:rsidP="00B71C56">
      <w:pPr>
        <w:ind w:left="720"/>
        <w:jc w:val="both"/>
        <w:rPr>
          <w:rFonts w:ascii="Arial" w:hAnsi="Arial" w:cs="Arial"/>
        </w:rPr>
      </w:pPr>
      <w:r w:rsidRPr="005D73B0">
        <w:rPr>
          <w:rFonts w:ascii="Cambria Math" w:hAnsi="Cambria Math" w:cs="Cambria Math"/>
        </w:rPr>
        <w:t>⃝</w:t>
      </w:r>
      <w:r w:rsidRPr="005D73B0">
        <w:rPr>
          <w:rFonts w:ascii="Arial" w:hAnsi="Arial" w:cs="Arial"/>
        </w:rPr>
        <w:tab/>
        <w:t>DA zahtevamo izvedbo neposrednih plačil s strani naročnika;</w:t>
      </w:r>
    </w:p>
    <w:p w14:paraId="13F058BE" w14:textId="77777777" w:rsidR="00B71C56" w:rsidRPr="005D73B0" w:rsidRDefault="00B71C56" w:rsidP="00B71C56">
      <w:pPr>
        <w:ind w:left="720"/>
        <w:jc w:val="both"/>
        <w:rPr>
          <w:rFonts w:ascii="Arial" w:hAnsi="Arial" w:cs="Arial"/>
        </w:rPr>
      </w:pPr>
      <w:r w:rsidRPr="005D73B0">
        <w:rPr>
          <w:rFonts w:ascii="Cambria Math" w:hAnsi="Cambria Math" w:cs="Cambria Math"/>
        </w:rPr>
        <w:t>⃝</w:t>
      </w:r>
      <w:r w:rsidRPr="005D73B0">
        <w:rPr>
          <w:rFonts w:ascii="Arial" w:hAnsi="Arial" w:cs="Arial"/>
        </w:rPr>
        <w:tab/>
        <w:t>NE zahtevamo izvedbe neposrednih plačil s strani naročnika.</w:t>
      </w:r>
    </w:p>
    <w:p w14:paraId="068923AE"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62A7598" w14:textId="77777777" w:rsidR="00B71C56" w:rsidRPr="005D73B0" w:rsidRDefault="00B71C56" w:rsidP="00B71C56">
      <w:pPr>
        <w:jc w:val="both"/>
        <w:rPr>
          <w:rFonts w:ascii="Arial" w:hAnsi="Arial" w:cs="Arial"/>
        </w:rPr>
      </w:pPr>
      <w:r w:rsidRPr="005D73B0">
        <w:rPr>
          <w:rFonts w:ascii="Arial" w:hAnsi="Arial" w:cs="Arial"/>
        </w:rPr>
        <w:t>Podizvajalci, ki podajo pisno zahtevo za neposredna plačila in zgoraj obkrožijo DA, s podpisom te izjave podajajo soglasje, da sme naročnik namesto ponudnika poravnati podizvajalčeve terjatve do ponudnika.</w:t>
      </w:r>
    </w:p>
    <w:p w14:paraId="35EE2894"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C977FE0"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2B115A24"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3BBDF88"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97B570B" w14:textId="77777777" w:rsidR="00B71C56" w:rsidRPr="005D73B0" w:rsidRDefault="00B71C56" w:rsidP="00B71C56">
      <w:pPr>
        <w:jc w:val="both"/>
        <w:rPr>
          <w:rFonts w:ascii="Arial" w:hAnsi="Arial" w:cs="Arial"/>
          <w:i/>
          <w:iCs/>
          <w:sz w:val="20"/>
          <w:szCs w:val="20"/>
        </w:rPr>
      </w:pPr>
    </w:p>
    <w:p w14:paraId="3BC73DC1"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6598D925" w14:textId="77777777" w:rsidR="00B71C56" w:rsidRPr="005D73B0" w:rsidRDefault="00B71C56" w:rsidP="00B71C56">
      <w:pPr>
        <w:jc w:val="both"/>
        <w:rPr>
          <w:rFonts w:ascii="Arial" w:hAnsi="Arial" w:cs="Arial"/>
          <w:sz w:val="20"/>
          <w:szCs w:val="20"/>
        </w:rPr>
      </w:pPr>
    </w:p>
    <w:p w14:paraId="33CF5DF3"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t>podpis odgovorne osebe podizvajalca</w:t>
      </w:r>
    </w:p>
    <w:p w14:paraId="3553F045" w14:textId="77777777" w:rsidR="00B71C56" w:rsidRPr="005D73B0" w:rsidRDefault="00B71C56" w:rsidP="00B71C56">
      <w:pPr>
        <w:jc w:val="both"/>
        <w:rPr>
          <w:rFonts w:ascii="Arial" w:hAnsi="Arial" w:cs="Arial"/>
          <w:sz w:val="20"/>
          <w:szCs w:val="20"/>
        </w:rPr>
      </w:pPr>
    </w:p>
    <w:p w14:paraId="70355B5C" w14:textId="77777777" w:rsidR="00B71C56" w:rsidRPr="005D73B0" w:rsidRDefault="00B71C56" w:rsidP="00B71C56">
      <w:pPr>
        <w:jc w:val="both"/>
        <w:rPr>
          <w:rFonts w:ascii="Arial" w:hAnsi="Arial" w:cs="Arial"/>
          <w:sz w:val="20"/>
          <w:szCs w:val="20"/>
        </w:rPr>
      </w:pPr>
    </w:p>
    <w:p w14:paraId="49FEBF86"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4D064F1F" w14:textId="77777777" w:rsidR="00B71C56" w:rsidRPr="005D73B0" w:rsidRDefault="00B71C56" w:rsidP="00B71C56">
      <w:pPr>
        <w:jc w:val="both"/>
        <w:rPr>
          <w:rFonts w:ascii="Arial" w:hAnsi="Arial" w:cs="Arial"/>
        </w:rPr>
      </w:pPr>
    </w:p>
    <w:p w14:paraId="06163121" w14:textId="77777777" w:rsidR="00B71C56" w:rsidRPr="005D73B0" w:rsidRDefault="00B71C56" w:rsidP="00B71C56">
      <w:pPr>
        <w:jc w:val="both"/>
        <w:rPr>
          <w:rFonts w:ascii="Arial" w:hAnsi="Arial" w:cs="Arial"/>
          <w:b/>
          <w:sz w:val="20"/>
          <w:szCs w:val="20"/>
        </w:rPr>
      </w:pPr>
    </w:p>
    <w:p w14:paraId="1C6782CD" w14:textId="77777777" w:rsidR="00B71C56" w:rsidRPr="005D73B0" w:rsidRDefault="00B71C56" w:rsidP="00B71C56">
      <w:pPr>
        <w:jc w:val="both"/>
        <w:rPr>
          <w:rFonts w:ascii="Arial" w:hAnsi="Arial" w:cs="Arial"/>
          <w:b/>
          <w:sz w:val="20"/>
          <w:szCs w:val="20"/>
        </w:rPr>
      </w:pPr>
    </w:p>
    <w:p w14:paraId="4A11B4B5" w14:textId="77777777" w:rsidR="00B71C56" w:rsidRPr="005D73B0" w:rsidRDefault="00B71C56" w:rsidP="00B71C56">
      <w:pPr>
        <w:jc w:val="both"/>
        <w:rPr>
          <w:rFonts w:ascii="Arial" w:hAnsi="Arial" w:cs="Arial"/>
          <w:b/>
          <w:sz w:val="20"/>
          <w:szCs w:val="20"/>
        </w:rPr>
      </w:pPr>
    </w:p>
    <w:p w14:paraId="70B0BC20" w14:textId="77777777" w:rsidR="00B71C56" w:rsidRPr="005D73B0" w:rsidRDefault="00B71C56" w:rsidP="00B71C56">
      <w:pPr>
        <w:jc w:val="both"/>
        <w:rPr>
          <w:rFonts w:ascii="Arial" w:hAnsi="Arial" w:cs="Arial"/>
        </w:rPr>
      </w:pPr>
    </w:p>
    <w:p w14:paraId="472E094B" w14:textId="77777777" w:rsidR="00B71C56" w:rsidRPr="005D73B0" w:rsidRDefault="00B71C56" w:rsidP="00B71C56">
      <w:pPr>
        <w:jc w:val="both"/>
        <w:rPr>
          <w:rFonts w:ascii="Arial" w:hAnsi="Arial" w:cs="Arial"/>
          <w:b/>
          <w:bCs/>
          <w:u w:val="single"/>
        </w:rPr>
      </w:pPr>
    </w:p>
    <w:p w14:paraId="4C274ADA" w14:textId="43D1B26E" w:rsidR="00B71C56" w:rsidRDefault="00B71C56" w:rsidP="00B71C56">
      <w:pPr>
        <w:jc w:val="both"/>
        <w:rPr>
          <w:rFonts w:ascii="Arial" w:hAnsi="Arial" w:cs="Arial"/>
          <w:i/>
          <w:iCs/>
          <w:sz w:val="20"/>
          <w:szCs w:val="20"/>
        </w:rPr>
      </w:pPr>
    </w:p>
    <w:p w14:paraId="5EB6F310" w14:textId="2B978322" w:rsidR="006B1B2F" w:rsidRDefault="006B1B2F" w:rsidP="00B71C56">
      <w:pPr>
        <w:jc w:val="both"/>
        <w:rPr>
          <w:rFonts w:ascii="Arial" w:hAnsi="Arial" w:cs="Arial"/>
          <w:i/>
          <w:iCs/>
          <w:sz w:val="20"/>
          <w:szCs w:val="20"/>
        </w:rPr>
      </w:pPr>
    </w:p>
    <w:p w14:paraId="6E8E6C6A" w14:textId="77777777" w:rsidR="006B1B2F" w:rsidRPr="005D73B0" w:rsidRDefault="006B1B2F" w:rsidP="00B71C56">
      <w:pPr>
        <w:jc w:val="both"/>
        <w:rPr>
          <w:rFonts w:ascii="Arial" w:hAnsi="Arial" w:cs="Arial"/>
          <w:i/>
          <w:iCs/>
          <w:sz w:val="20"/>
          <w:szCs w:val="20"/>
        </w:rPr>
      </w:pPr>
    </w:p>
    <w:p w14:paraId="1A6F6769" w14:textId="77777777" w:rsidR="00B71C56" w:rsidRPr="005D73B0" w:rsidRDefault="00B71C56" w:rsidP="00B71C56">
      <w:pPr>
        <w:jc w:val="both"/>
        <w:rPr>
          <w:rFonts w:ascii="Arial" w:hAnsi="Arial" w:cs="Arial"/>
          <w:i/>
          <w:iCs/>
          <w:sz w:val="20"/>
          <w:szCs w:val="20"/>
        </w:rPr>
      </w:pPr>
    </w:p>
    <w:p w14:paraId="3EDEF54C" w14:textId="77777777" w:rsidR="00B71C56" w:rsidRPr="005D73B0" w:rsidRDefault="00B71C56" w:rsidP="00B71C56">
      <w:pPr>
        <w:jc w:val="both"/>
        <w:rPr>
          <w:rFonts w:ascii="Arial" w:hAnsi="Arial" w:cs="Arial"/>
          <w:i/>
          <w:iCs/>
          <w:sz w:val="20"/>
          <w:szCs w:val="20"/>
        </w:rPr>
      </w:pPr>
    </w:p>
    <w:p w14:paraId="0A752966" w14:textId="77777777" w:rsidR="00B71C56" w:rsidRPr="006B1B2F" w:rsidRDefault="00B71C56" w:rsidP="00B71C56">
      <w:pPr>
        <w:jc w:val="both"/>
        <w:rPr>
          <w:rFonts w:ascii="Arial" w:hAnsi="Arial" w:cs="Arial"/>
          <w:i/>
          <w:iCs/>
          <w:sz w:val="18"/>
          <w:szCs w:val="18"/>
        </w:rPr>
      </w:pPr>
      <w:r w:rsidRPr="006B1B2F">
        <w:rPr>
          <w:rFonts w:ascii="Arial" w:hAnsi="Arial" w:cs="Arial"/>
          <w:i/>
          <w:iCs/>
          <w:sz w:val="18"/>
          <w:szCs w:val="18"/>
        </w:rPr>
        <w:t xml:space="preserve">Navodilo: Obrazec je potrebno izpolniti za vse podizvajalce. </w:t>
      </w:r>
    </w:p>
    <w:p w14:paraId="6DF716CA" w14:textId="2165D47B" w:rsidR="004852D3" w:rsidRPr="006B1B2F" w:rsidRDefault="00B71C56" w:rsidP="004852D3">
      <w:pPr>
        <w:jc w:val="both"/>
        <w:rPr>
          <w:rFonts w:ascii="Arial" w:hAnsi="Arial" w:cs="Arial"/>
          <w:b/>
          <w:bCs/>
          <w:sz w:val="18"/>
          <w:szCs w:val="18"/>
        </w:rPr>
      </w:pPr>
      <w:r w:rsidRPr="006B1B2F">
        <w:rPr>
          <w:rFonts w:ascii="Arial" w:hAnsi="Arial" w:cs="Arial"/>
          <w:i/>
          <w:iCs/>
          <w:sz w:val="18"/>
          <w:szCs w:val="18"/>
        </w:rPr>
        <w:t xml:space="preserve">Obrazec se fotokopira, v kolikor </w:t>
      </w:r>
      <w:r w:rsidR="00332F3D" w:rsidRPr="006B1B2F">
        <w:rPr>
          <w:rFonts w:ascii="Arial" w:hAnsi="Arial" w:cs="Arial"/>
          <w:i/>
          <w:iCs/>
          <w:sz w:val="18"/>
          <w:szCs w:val="18"/>
        </w:rPr>
        <w:t>ponudnik</w:t>
      </w:r>
      <w:r w:rsidRPr="006B1B2F">
        <w:rPr>
          <w:rFonts w:ascii="Arial" w:hAnsi="Arial" w:cs="Arial"/>
          <w:i/>
          <w:iCs/>
          <w:sz w:val="18"/>
          <w:szCs w:val="18"/>
        </w:rPr>
        <w:t xml:space="preserve"> nastopa z več podizvajalci.</w:t>
      </w:r>
    </w:p>
    <w:p w14:paraId="1069397C" w14:textId="77777777" w:rsidR="004852D3" w:rsidRPr="005D73B0" w:rsidRDefault="004852D3">
      <w:pPr>
        <w:rPr>
          <w:rFonts w:ascii="Arial" w:hAnsi="Arial" w:cs="Arial"/>
          <w:b/>
          <w:bCs/>
        </w:rPr>
      </w:pPr>
      <w:r w:rsidRPr="005D73B0">
        <w:rPr>
          <w:rFonts w:ascii="Arial" w:hAnsi="Arial" w:cs="Arial"/>
          <w:b/>
          <w:bCs/>
        </w:rPr>
        <w:br w:type="page"/>
      </w:r>
    </w:p>
    <w:p w14:paraId="2FCF1653" w14:textId="77777777" w:rsidR="004852D3" w:rsidRPr="005D73B0" w:rsidRDefault="004852D3" w:rsidP="004852D3">
      <w:pPr>
        <w:jc w:val="right"/>
        <w:rPr>
          <w:rFonts w:ascii="Arial" w:hAnsi="Arial" w:cs="Arial"/>
          <w:b/>
          <w:bCs/>
        </w:rPr>
      </w:pPr>
      <w:r w:rsidRPr="005D73B0">
        <w:rPr>
          <w:rFonts w:ascii="Arial" w:hAnsi="Arial" w:cs="Arial"/>
          <w:b/>
          <w:bCs/>
        </w:rPr>
        <w:lastRenderedPageBreak/>
        <w:t>OBRAZEC št. 7</w:t>
      </w:r>
    </w:p>
    <w:p w14:paraId="3698448C" w14:textId="77777777" w:rsidR="004852D3" w:rsidRPr="005D73B0" w:rsidRDefault="004852D3" w:rsidP="004852D3">
      <w:pPr>
        <w:jc w:val="center"/>
        <w:rPr>
          <w:rFonts w:ascii="Arial" w:hAnsi="Arial" w:cs="Arial"/>
          <w:b/>
          <w:bCs/>
        </w:rPr>
      </w:pPr>
    </w:p>
    <w:p w14:paraId="0A8A72E6" w14:textId="77777777" w:rsidR="004852D3" w:rsidRPr="005D73B0" w:rsidRDefault="004852D3" w:rsidP="004852D3">
      <w:pPr>
        <w:jc w:val="center"/>
        <w:rPr>
          <w:rFonts w:ascii="Arial" w:hAnsi="Arial" w:cs="Arial"/>
          <w:b/>
          <w:bCs/>
        </w:rPr>
      </w:pPr>
      <w:r w:rsidRPr="005D73B0">
        <w:rPr>
          <w:rFonts w:ascii="Arial" w:hAnsi="Arial" w:cs="Arial"/>
          <w:b/>
          <w:bCs/>
        </w:rPr>
        <w:t xml:space="preserve">SEZNAM REFERENČNIH DEL PONUDNIKA </w:t>
      </w:r>
    </w:p>
    <w:p w14:paraId="7C669254" w14:textId="77777777" w:rsidR="004852D3" w:rsidRPr="005D73B0" w:rsidRDefault="004852D3" w:rsidP="004852D3">
      <w:pPr>
        <w:jc w:val="center"/>
        <w:rPr>
          <w:rFonts w:ascii="Arial" w:hAnsi="Arial" w:cs="Arial"/>
          <w:b/>
          <w:bCs/>
        </w:rPr>
      </w:pPr>
      <w:r w:rsidRPr="005D73B0">
        <w:rPr>
          <w:rFonts w:ascii="Arial" w:hAnsi="Arial" w:cs="Arial"/>
          <w:b/>
          <w:bCs/>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063363" w:rsidRPr="005D73B0" w14:paraId="277EDD33" w14:textId="77777777" w:rsidTr="00163EA1">
        <w:trPr>
          <w:trHeight w:val="834"/>
          <w:jc w:val="center"/>
        </w:trPr>
        <w:tc>
          <w:tcPr>
            <w:tcW w:w="1934" w:type="dxa"/>
            <w:vAlign w:val="center"/>
          </w:tcPr>
          <w:p w14:paraId="0608AA3D" w14:textId="77777777" w:rsidR="00063363" w:rsidRPr="005D73B0" w:rsidRDefault="00063363" w:rsidP="00063363">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1577943E" w14:textId="1DAE9890" w:rsidR="00063363" w:rsidRPr="005D73B0" w:rsidRDefault="00063363" w:rsidP="00403F58">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Pr>
                <w:rFonts w:ascii="Arial" w:eastAsiaTheme="minorEastAsia" w:hAnsi="Arial" w:cs="Arial"/>
                <w:b/>
                <w:sz w:val="20"/>
                <w:szCs w:val="20"/>
              </w:rPr>
              <w:t xml:space="preserve">Bivalne enote VDC v Cerknici </w:t>
            </w:r>
            <w:r w:rsidR="00403F58">
              <w:rPr>
                <w:rFonts w:ascii="Arial" w:eastAsiaTheme="minorEastAsia" w:hAnsi="Arial" w:cs="Arial"/>
                <w:b/>
                <w:sz w:val="20"/>
                <w:szCs w:val="20"/>
              </w:rPr>
              <w:t xml:space="preserve">2 </w:t>
            </w:r>
            <w:r>
              <w:rPr>
                <w:rFonts w:ascii="Arial" w:eastAsiaTheme="minorEastAsia" w:hAnsi="Arial" w:cs="Arial"/>
                <w:b/>
                <w:sz w:val="20"/>
                <w:szCs w:val="20"/>
              </w:rPr>
              <w:t>faza«</w:t>
            </w:r>
          </w:p>
        </w:tc>
      </w:tr>
      <w:tr w:rsidR="00063363" w:rsidRPr="005D73B0" w14:paraId="366CBF35" w14:textId="77777777" w:rsidTr="00163EA1">
        <w:trPr>
          <w:trHeight w:val="645"/>
          <w:jc w:val="center"/>
        </w:trPr>
        <w:tc>
          <w:tcPr>
            <w:tcW w:w="1934" w:type="dxa"/>
            <w:vAlign w:val="center"/>
          </w:tcPr>
          <w:p w14:paraId="48F8BCBA" w14:textId="77777777" w:rsidR="00063363" w:rsidRPr="005D73B0" w:rsidRDefault="00063363" w:rsidP="00063363">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096D0530" w14:textId="77777777" w:rsidR="00063363" w:rsidRPr="005D73B0" w:rsidRDefault="00063363" w:rsidP="00063363">
            <w:pPr>
              <w:tabs>
                <w:tab w:val="center" w:pos="4320"/>
                <w:tab w:val="right" w:pos="8640"/>
              </w:tabs>
              <w:spacing w:before="60" w:after="60"/>
              <w:jc w:val="center"/>
              <w:rPr>
                <w:rFonts w:ascii="Arial" w:eastAsia="MS ??" w:hAnsi="Arial" w:cs="Arial"/>
                <w:sz w:val="20"/>
                <w:szCs w:val="20"/>
              </w:rPr>
            </w:pPr>
          </w:p>
        </w:tc>
      </w:tr>
    </w:tbl>
    <w:p w14:paraId="04F013A6" w14:textId="0E479FEE" w:rsidR="004852D3" w:rsidRDefault="004852D3" w:rsidP="004852D3">
      <w:pPr>
        <w:jc w:val="center"/>
        <w:rPr>
          <w:rFonts w:ascii="Arial" w:hAnsi="Arial" w:cs="Arial"/>
          <w:b/>
          <w:bCs/>
        </w:rPr>
      </w:pPr>
    </w:p>
    <w:p w14:paraId="619F83D0" w14:textId="3C766966" w:rsidR="00EA5B4A" w:rsidRPr="003B05E2" w:rsidRDefault="00EA5B4A" w:rsidP="00EA5B4A">
      <w:pPr>
        <w:tabs>
          <w:tab w:val="center" w:pos="4536"/>
          <w:tab w:val="right" w:pos="9000"/>
        </w:tabs>
        <w:spacing w:line="264" w:lineRule="auto"/>
        <w:jc w:val="both"/>
        <w:rPr>
          <w:rFonts w:ascii="Calibri" w:hAnsi="Calibri" w:cs="Tahoma"/>
        </w:rPr>
      </w:pPr>
      <w:r w:rsidRPr="003B05E2">
        <w:rPr>
          <w:rFonts w:ascii="Calibri" w:hAnsi="Calibri" w:cs="Tahoma"/>
        </w:rPr>
        <w:t>Izjavljamo, da smo v zadnjih petih letih</w:t>
      </w:r>
      <w:r w:rsidR="00231F29" w:rsidRPr="00231F29">
        <w:rPr>
          <w:rFonts w:ascii="Arial" w:hAnsi="Arial" w:cs="Arial"/>
          <w:bCs/>
          <w:sz w:val="20"/>
          <w:szCs w:val="20"/>
        </w:rPr>
        <w:t xml:space="preserve"> </w:t>
      </w:r>
      <w:r w:rsidR="00231F29">
        <w:rPr>
          <w:rFonts w:ascii="Arial" w:hAnsi="Arial" w:cs="Arial"/>
          <w:bCs/>
          <w:sz w:val="20"/>
          <w:szCs w:val="20"/>
        </w:rPr>
        <w:t xml:space="preserve">pred objavo tega naročila </w:t>
      </w:r>
      <w:r>
        <w:rPr>
          <w:rFonts w:ascii="Calibri" w:hAnsi="Calibri" w:cs="Tahoma"/>
        </w:rPr>
        <w:t xml:space="preserve">izvedli naslednje gradnje: </w:t>
      </w:r>
    </w:p>
    <w:p w14:paraId="092E6E0C" w14:textId="77777777" w:rsidR="004852D3" w:rsidRPr="005D73B0" w:rsidRDefault="004852D3" w:rsidP="004852D3">
      <w:pPr>
        <w:tabs>
          <w:tab w:val="left" w:pos="360"/>
        </w:tabs>
        <w:suppressAutoHyphens/>
        <w:spacing w:line="360" w:lineRule="auto"/>
        <w:jc w:val="both"/>
        <w:rPr>
          <w:rFonts w:ascii="Arial" w:hAnsi="Arial" w:cs="Arial"/>
          <w:b/>
          <w:bCs/>
          <w:sz w:val="20"/>
          <w:szCs w:val="20"/>
        </w:rPr>
      </w:pPr>
    </w:p>
    <w:p w14:paraId="55407250" w14:textId="77777777" w:rsidR="004852D3" w:rsidRPr="005D73B0" w:rsidRDefault="004852D3" w:rsidP="004852D3">
      <w:pPr>
        <w:tabs>
          <w:tab w:val="left" w:pos="360"/>
        </w:tabs>
        <w:suppressAutoHyphens/>
        <w:spacing w:line="360" w:lineRule="auto"/>
        <w:jc w:val="both"/>
        <w:rPr>
          <w:rFonts w:ascii="Arial" w:hAnsi="Arial" w:cs="Arial"/>
          <w:b/>
          <w:bCs/>
          <w:sz w:val="20"/>
          <w:szCs w:val="20"/>
        </w:rPr>
      </w:pPr>
      <w:r w:rsidRPr="005D73B0">
        <w:rPr>
          <w:rFonts w:ascii="Arial" w:hAnsi="Arial" w:cs="Arial"/>
          <w:b/>
          <w:bCs/>
          <w:sz w:val="20"/>
          <w:szCs w:val="20"/>
        </w:rPr>
        <w:t>Podatki o referenčnem delu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266"/>
        <w:gridCol w:w="2050"/>
        <w:gridCol w:w="1485"/>
        <w:gridCol w:w="1182"/>
        <w:gridCol w:w="1455"/>
      </w:tblGrid>
      <w:tr w:rsidR="00EA5B4A" w:rsidRPr="006B6501" w14:paraId="0FB22CA7" w14:textId="77777777" w:rsidTr="00FE1216">
        <w:trPr>
          <w:trHeight w:val="682"/>
        </w:trPr>
        <w:tc>
          <w:tcPr>
            <w:tcW w:w="622" w:type="dxa"/>
            <w:shd w:val="clear" w:color="auto" w:fill="auto"/>
            <w:vAlign w:val="center"/>
          </w:tcPr>
          <w:p w14:paraId="494B74DB" w14:textId="77777777" w:rsidR="00EA5B4A" w:rsidRPr="006B6501" w:rsidRDefault="00EA5B4A" w:rsidP="00FE1216">
            <w:pPr>
              <w:jc w:val="center"/>
              <w:rPr>
                <w:rFonts w:ascii="Calibri" w:hAnsi="Calibri"/>
                <w:sz w:val="20"/>
                <w:szCs w:val="20"/>
              </w:rPr>
            </w:pPr>
            <w:proofErr w:type="spellStart"/>
            <w:r w:rsidRPr="006B6501">
              <w:rPr>
                <w:rFonts w:ascii="Calibri" w:hAnsi="Calibri"/>
                <w:sz w:val="20"/>
                <w:szCs w:val="20"/>
              </w:rPr>
              <w:t>Zap</w:t>
            </w:r>
            <w:proofErr w:type="spellEnd"/>
            <w:r w:rsidRPr="006B6501">
              <w:rPr>
                <w:rFonts w:ascii="Calibri" w:hAnsi="Calibri"/>
                <w:sz w:val="20"/>
                <w:szCs w:val="20"/>
              </w:rPr>
              <w:t>. št.</w:t>
            </w:r>
          </w:p>
        </w:tc>
        <w:tc>
          <w:tcPr>
            <w:tcW w:w="2266" w:type="dxa"/>
            <w:shd w:val="clear" w:color="auto" w:fill="auto"/>
            <w:vAlign w:val="center"/>
          </w:tcPr>
          <w:p w14:paraId="6ECEC5BB" w14:textId="77777777" w:rsidR="00EA5B4A" w:rsidRPr="006B6501" w:rsidRDefault="00EA5B4A" w:rsidP="00FE1216">
            <w:pPr>
              <w:jc w:val="center"/>
              <w:rPr>
                <w:rFonts w:ascii="Calibri" w:hAnsi="Calibri"/>
                <w:sz w:val="20"/>
                <w:szCs w:val="20"/>
              </w:rPr>
            </w:pPr>
            <w:r w:rsidRPr="006B6501">
              <w:rPr>
                <w:rFonts w:ascii="Calibri" w:hAnsi="Calibri"/>
                <w:sz w:val="20"/>
                <w:szCs w:val="20"/>
              </w:rPr>
              <w:t>Naročnik</w:t>
            </w:r>
          </w:p>
        </w:tc>
        <w:tc>
          <w:tcPr>
            <w:tcW w:w="2050" w:type="dxa"/>
            <w:shd w:val="clear" w:color="auto" w:fill="auto"/>
            <w:vAlign w:val="center"/>
          </w:tcPr>
          <w:p w14:paraId="0D847E6A" w14:textId="77777777" w:rsidR="00EA5B4A" w:rsidRPr="006B6501" w:rsidRDefault="00EA5B4A" w:rsidP="00FE1216">
            <w:pPr>
              <w:jc w:val="center"/>
              <w:rPr>
                <w:rFonts w:ascii="Calibri" w:hAnsi="Calibri"/>
                <w:sz w:val="20"/>
                <w:szCs w:val="20"/>
              </w:rPr>
            </w:pPr>
            <w:r w:rsidRPr="006B6501">
              <w:rPr>
                <w:rFonts w:ascii="Calibri" w:hAnsi="Calibri"/>
                <w:sz w:val="20"/>
                <w:szCs w:val="20"/>
              </w:rPr>
              <w:t>Objekt</w:t>
            </w:r>
          </w:p>
        </w:tc>
        <w:tc>
          <w:tcPr>
            <w:tcW w:w="1485" w:type="dxa"/>
            <w:shd w:val="clear" w:color="auto" w:fill="auto"/>
            <w:vAlign w:val="center"/>
          </w:tcPr>
          <w:p w14:paraId="2EF25624" w14:textId="77777777" w:rsidR="00EA5B4A" w:rsidRPr="006B6501" w:rsidRDefault="00EA5B4A" w:rsidP="00FE1216">
            <w:pPr>
              <w:jc w:val="center"/>
              <w:rPr>
                <w:rFonts w:ascii="Calibri" w:hAnsi="Calibri"/>
                <w:sz w:val="20"/>
                <w:szCs w:val="20"/>
              </w:rPr>
            </w:pPr>
            <w:r>
              <w:rPr>
                <w:rFonts w:ascii="Calibri" w:hAnsi="Calibri"/>
                <w:sz w:val="20"/>
                <w:szCs w:val="20"/>
              </w:rPr>
              <w:t xml:space="preserve">Datum </w:t>
            </w:r>
            <w:r w:rsidRPr="006B6501">
              <w:rPr>
                <w:rFonts w:ascii="Calibri" w:hAnsi="Calibri"/>
                <w:sz w:val="20"/>
                <w:szCs w:val="20"/>
              </w:rPr>
              <w:t xml:space="preserve"> dokončanja del</w:t>
            </w:r>
          </w:p>
        </w:tc>
        <w:tc>
          <w:tcPr>
            <w:tcW w:w="1182" w:type="dxa"/>
          </w:tcPr>
          <w:p w14:paraId="21DF6E4F" w14:textId="77777777" w:rsidR="00EA5B4A" w:rsidRPr="004260D3" w:rsidRDefault="00EA5B4A" w:rsidP="00FE1216">
            <w:pPr>
              <w:jc w:val="center"/>
              <w:rPr>
                <w:rFonts w:ascii="Calibri" w:hAnsi="Calibri"/>
                <w:sz w:val="20"/>
                <w:szCs w:val="20"/>
              </w:rPr>
            </w:pPr>
            <w:r>
              <w:rPr>
                <w:rFonts w:ascii="Calibri" w:hAnsi="Calibri"/>
                <w:sz w:val="20"/>
                <w:szCs w:val="20"/>
              </w:rPr>
              <w:t>Klasifikacija objekta po CC-SI</w:t>
            </w:r>
          </w:p>
        </w:tc>
        <w:tc>
          <w:tcPr>
            <w:tcW w:w="1455" w:type="dxa"/>
            <w:shd w:val="clear" w:color="auto" w:fill="auto"/>
            <w:vAlign w:val="center"/>
          </w:tcPr>
          <w:p w14:paraId="13978E44" w14:textId="77777777" w:rsidR="00EA5B4A" w:rsidRDefault="00EA5B4A" w:rsidP="00FE1216">
            <w:pPr>
              <w:jc w:val="center"/>
              <w:rPr>
                <w:rFonts w:ascii="Calibri" w:hAnsi="Calibri"/>
                <w:sz w:val="20"/>
                <w:szCs w:val="20"/>
              </w:rPr>
            </w:pPr>
            <w:r>
              <w:rPr>
                <w:rFonts w:ascii="Calibri" w:hAnsi="Calibri"/>
                <w:sz w:val="20"/>
                <w:szCs w:val="20"/>
              </w:rPr>
              <w:t>Pogodbena vrednost</w:t>
            </w:r>
          </w:p>
          <w:p w14:paraId="383977B5" w14:textId="77777777" w:rsidR="00EA5B4A" w:rsidRPr="006B6501" w:rsidRDefault="00EA5B4A" w:rsidP="00FE1216">
            <w:pPr>
              <w:jc w:val="center"/>
              <w:rPr>
                <w:rFonts w:ascii="Calibri" w:hAnsi="Calibri"/>
                <w:sz w:val="20"/>
                <w:szCs w:val="20"/>
              </w:rPr>
            </w:pPr>
            <w:r>
              <w:rPr>
                <w:rFonts w:ascii="Calibri" w:hAnsi="Calibri"/>
                <w:sz w:val="20"/>
                <w:szCs w:val="20"/>
              </w:rPr>
              <w:t xml:space="preserve"> (z DDV)</w:t>
            </w:r>
          </w:p>
        </w:tc>
      </w:tr>
      <w:tr w:rsidR="00EA5B4A" w:rsidRPr="006B6501" w14:paraId="1F9235EB" w14:textId="77777777" w:rsidTr="00FE1216">
        <w:trPr>
          <w:trHeight w:val="715"/>
        </w:trPr>
        <w:tc>
          <w:tcPr>
            <w:tcW w:w="622" w:type="dxa"/>
            <w:shd w:val="clear" w:color="auto" w:fill="auto"/>
          </w:tcPr>
          <w:p w14:paraId="4167CA99" w14:textId="77777777" w:rsidR="00EA5B4A" w:rsidRPr="006B6501" w:rsidRDefault="00EA5B4A" w:rsidP="00FE1216">
            <w:pPr>
              <w:jc w:val="both"/>
              <w:rPr>
                <w:rFonts w:ascii="Calibri" w:hAnsi="Calibri"/>
              </w:rPr>
            </w:pPr>
          </w:p>
        </w:tc>
        <w:tc>
          <w:tcPr>
            <w:tcW w:w="2266" w:type="dxa"/>
            <w:shd w:val="clear" w:color="auto" w:fill="auto"/>
          </w:tcPr>
          <w:p w14:paraId="45D437CF" w14:textId="77777777" w:rsidR="00EA5B4A" w:rsidRPr="006B6501" w:rsidRDefault="00EA5B4A" w:rsidP="00FE1216">
            <w:pPr>
              <w:jc w:val="both"/>
              <w:rPr>
                <w:rFonts w:ascii="Calibri" w:hAnsi="Calibri"/>
              </w:rPr>
            </w:pPr>
          </w:p>
        </w:tc>
        <w:tc>
          <w:tcPr>
            <w:tcW w:w="2050" w:type="dxa"/>
            <w:shd w:val="clear" w:color="auto" w:fill="auto"/>
          </w:tcPr>
          <w:p w14:paraId="796DCD13" w14:textId="77777777" w:rsidR="00EA5B4A" w:rsidRPr="006B6501" w:rsidRDefault="00EA5B4A" w:rsidP="00FE1216">
            <w:pPr>
              <w:jc w:val="both"/>
              <w:rPr>
                <w:rFonts w:ascii="Calibri" w:hAnsi="Calibri"/>
              </w:rPr>
            </w:pPr>
          </w:p>
        </w:tc>
        <w:tc>
          <w:tcPr>
            <w:tcW w:w="1485" w:type="dxa"/>
            <w:shd w:val="clear" w:color="auto" w:fill="auto"/>
          </w:tcPr>
          <w:p w14:paraId="046139AF" w14:textId="77777777" w:rsidR="00EA5B4A" w:rsidRPr="006B6501" w:rsidRDefault="00EA5B4A" w:rsidP="00FE1216">
            <w:pPr>
              <w:jc w:val="both"/>
              <w:rPr>
                <w:rFonts w:ascii="Calibri" w:hAnsi="Calibri"/>
              </w:rPr>
            </w:pPr>
          </w:p>
        </w:tc>
        <w:tc>
          <w:tcPr>
            <w:tcW w:w="1182" w:type="dxa"/>
          </w:tcPr>
          <w:p w14:paraId="20EE91B8" w14:textId="77777777" w:rsidR="00EA5B4A" w:rsidRPr="006B6501" w:rsidRDefault="00EA5B4A" w:rsidP="00FE1216">
            <w:pPr>
              <w:jc w:val="both"/>
              <w:rPr>
                <w:rFonts w:ascii="Calibri" w:hAnsi="Calibri"/>
              </w:rPr>
            </w:pPr>
          </w:p>
        </w:tc>
        <w:tc>
          <w:tcPr>
            <w:tcW w:w="1455" w:type="dxa"/>
            <w:shd w:val="clear" w:color="auto" w:fill="auto"/>
          </w:tcPr>
          <w:p w14:paraId="7B58FA96" w14:textId="77777777" w:rsidR="00EA5B4A" w:rsidRPr="006B6501" w:rsidRDefault="00EA5B4A" w:rsidP="00FE1216">
            <w:pPr>
              <w:jc w:val="both"/>
              <w:rPr>
                <w:rFonts w:ascii="Calibri" w:hAnsi="Calibri"/>
              </w:rPr>
            </w:pPr>
          </w:p>
        </w:tc>
      </w:tr>
      <w:tr w:rsidR="00EA5B4A" w:rsidRPr="006B6501" w14:paraId="4A12CD8A" w14:textId="77777777" w:rsidTr="00FE1216">
        <w:trPr>
          <w:trHeight w:val="693"/>
        </w:trPr>
        <w:tc>
          <w:tcPr>
            <w:tcW w:w="622" w:type="dxa"/>
            <w:shd w:val="clear" w:color="auto" w:fill="auto"/>
          </w:tcPr>
          <w:p w14:paraId="472B41BA" w14:textId="77777777" w:rsidR="00EA5B4A" w:rsidRPr="006B6501" w:rsidRDefault="00EA5B4A" w:rsidP="00FE1216">
            <w:pPr>
              <w:jc w:val="both"/>
              <w:rPr>
                <w:rFonts w:ascii="Calibri" w:hAnsi="Calibri"/>
              </w:rPr>
            </w:pPr>
          </w:p>
        </w:tc>
        <w:tc>
          <w:tcPr>
            <w:tcW w:w="2266" w:type="dxa"/>
            <w:shd w:val="clear" w:color="auto" w:fill="auto"/>
          </w:tcPr>
          <w:p w14:paraId="61854FBD" w14:textId="77777777" w:rsidR="00EA5B4A" w:rsidRPr="006B6501" w:rsidRDefault="00EA5B4A" w:rsidP="00FE1216">
            <w:pPr>
              <w:jc w:val="both"/>
              <w:rPr>
                <w:rFonts w:ascii="Calibri" w:hAnsi="Calibri"/>
              </w:rPr>
            </w:pPr>
          </w:p>
        </w:tc>
        <w:tc>
          <w:tcPr>
            <w:tcW w:w="2050" w:type="dxa"/>
            <w:shd w:val="clear" w:color="auto" w:fill="auto"/>
          </w:tcPr>
          <w:p w14:paraId="5250F753" w14:textId="77777777" w:rsidR="00EA5B4A" w:rsidRPr="006B6501" w:rsidRDefault="00EA5B4A" w:rsidP="00FE1216">
            <w:pPr>
              <w:jc w:val="both"/>
              <w:rPr>
                <w:rFonts w:ascii="Calibri" w:hAnsi="Calibri"/>
              </w:rPr>
            </w:pPr>
          </w:p>
        </w:tc>
        <w:tc>
          <w:tcPr>
            <w:tcW w:w="1485" w:type="dxa"/>
            <w:shd w:val="clear" w:color="auto" w:fill="auto"/>
          </w:tcPr>
          <w:p w14:paraId="072D1A0D" w14:textId="77777777" w:rsidR="00EA5B4A" w:rsidRPr="006B6501" w:rsidRDefault="00EA5B4A" w:rsidP="00FE1216">
            <w:pPr>
              <w:jc w:val="both"/>
              <w:rPr>
                <w:rFonts w:ascii="Calibri" w:hAnsi="Calibri"/>
              </w:rPr>
            </w:pPr>
          </w:p>
        </w:tc>
        <w:tc>
          <w:tcPr>
            <w:tcW w:w="1182" w:type="dxa"/>
          </w:tcPr>
          <w:p w14:paraId="684D119A" w14:textId="77777777" w:rsidR="00EA5B4A" w:rsidRPr="006B6501" w:rsidRDefault="00EA5B4A" w:rsidP="00FE1216">
            <w:pPr>
              <w:jc w:val="both"/>
              <w:rPr>
                <w:rFonts w:ascii="Calibri" w:hAnsi="Calibri"/>
              </w:rPr>
            </w:pPr>
          </w:p>
        </w:tc>
        <w:tc>
          <w:tcPr>
            <w:tcW w:w="1455" w:type="dxa"/>
            <w:shd w:val="clear" w:color="auto" w:fill="auto"/>
          </w:tcPr>
          <w:p w14:paraId="6FA93994" w14:textId="77777777" w:rsidR="00EA5B4A" w:rsidRPr="006B6501" w:rsidRDefault="00EA5B4A" w:rsidP="00FE1216">
            <w:pPr>
              <w:jc w:val="both"/>
              <w:rPr>
                <w:rFonts w:ascii="Calibri" w:hAnsi="Calibri"/>
              </w:rPr>
            </w:pPr>
          </w:p>
        </w:tc>
      </w:tr>
      <w:tr w:rsidR="00EA5B4A" w:rsidRPr="006B6501" w14:paraId="06AB9DFE" w14:textId="77777777" w:rsidTr="00FE1216">
        <w:trPr>
          <w:trHeight w:val="700"/>
        </w:trPr>
        <w:tc>
          <w:tcPr>
            <w:tcW w:w="622" w:type="dxa"/>
            <w:shd w:val="clear" w:color="auto" w:fill="auto"/>
          </w:tcPr>
          <w:p w14:paraId="4E63FAD4" w14:textId="77777777" w:rsidR="00EA5B4A" w:rsidRPr="006B6501" w:rsidRDefault="00EA5B4A" w:rsidP="00FE1216">
            <w:pPr>
              <w:jc w:val="both"/>
              <w:rPr>
                <w:rFonts w:ascii="Calibri" w:hAnsi="Calibri"/>
              </w:rPr>
            </w:pPr>
          </w:p>
        </w:tc>
        <w:tc>
          <w:tcPr>
            <w:tcW w:w="2266" w:type="dxa"/>
            <w:shd w:val="clear" w:color="auto" w:fill="auto"/>
          </w:tcPr>
          <w:p w14:paraId="6C9A6CBB" w14:textId="77777777" w:rsidR="00EA5B4A" w:rsidRPr="006B6501" w:rsidRDefault="00EA5B4A" w:rsidP="00FE1216">
            <w:pPr>
              <w:jc w:val="both"/>
              <w:rPr>
                <w:rFonts w:ascii="Calibri" w:hAnsi="Calibri"/>
              </w:rPr>
            </w:pPr>
          </w:p>
        </w:tc>
        <w:tc>
          <w:tcPr>
            <w:tcW w:w="2050" w:type="dxa"/>
            <w:shd w:val="clear" w:color="auto" w:fill="auto"/>
          </w:tcPr>
          <w:p w14:paraId="7B4A3A57" w14:textId="77777777" w:rsidR="00EA5B4A" w:rsidRPr="006B6501" w:rsidRDefault="00EA5B4A" w:rsidP="00FE1216">
            <w:pPr>
              <w:jc w:val="both"/>
              <w:rPr>
                <w:rFonts w:ascii="Calibri" w:hAnsi="Calibri"/>
              </w:rPr>
            </w:pPr>
          </w:p>
        </w:tc>
        <w:tc>
          <w:tcPr>
            <w:tcW w:w="1485" w:type="dxa"/>
            <w:shd w:val="clear" w:color="auto" w:fill="auto"/>
          </w:tcPr>
          <w:p w14:paraId="69AD17E9" w14:textId="77777777" w:rsidR="00EA5B4A" w:rsidRPr="006B6501" w:rsidRDefault="00EA5B4A" w:rsidP="00FE1216">
            <w:pPr>
              <w:jc w:val="both"/>
              <w:rPr>
                <w:rFonts w:ascii="Calibri" w:hAnsi="Calibri"/>
              </w:rPr>
            </w:pPr>
          </w:p>
        </w:tc>
        <w:tc>
          <w:tcPr>
            <w:tcW w:w="1182" w:type="dxa"/>
          </w:tcPr>
          <w:p w14:paraId="307B2CAC" w14:textId="77777777" w:rsidR="00EA5B4A" w:rsidRPr="006B6501" w:rsidRDefault="00EA5B4A" w:rsidP="00FE1216">
            <w:pPr>
              <w:jc w:val="both"/>
              <w:rPr>
                <w:rFonts w:ascii="Calibri" w:hAnsi="Calibri"/>
              </w:rPr>
            </w:pPr>
          </w:p>
        </w:tc>
        <w:tc>
          <w:tcPr>
            <w:tcW w:w="1455" w:type="dxa"/>
            <w:shd w:val="clear" w:color="auto" w:fill="auto"/>
          </w:tcPr>
          <w:p w14:paraId="006D92F6" w14:textId="77777777" w:rsidR="00EA5B4A" w:rsidRPr="006B6501" w:rsidRDefault="00EA5B4A" w:rsidP="00FE1216">
            <w:pPr>
              <w:jc w:val="both"/>
              <w:rPr>
                <w:rFonts w:ascii="Calibri" w:hAnsi="Calibri"/>
              </w:rPr>
            </w:pPr>
          </w:p>
        </w:tc>
      </w:tr>
      <w:tr w:rsidR="00EA5B4A" w:rsidRPr="006B6501" w14:paraId="2C8A9B17" w14:textId="77777777" w:rsidTr="00FE1216">
        <w:trPr>
          <w:trHeight w:val="700"/>
        </w:trPr>
        <w:tc>
          <w:tcPr>
            <w:tcW w:w="622" w:type="dxa"/>
            <w:shd w:val="clear" w:color="auto" w:fill="auto"/>
          </w:tcPr>
          <w:p w14:paraId="33BC347F" w14:textId="77777777" w:rsidR="00EA5B4A" w:rsidRPr="006B6501" w:rsidRDefault="00EA5B4A" w:rsidP="00FE1216">
            <w:pPr>
              <w:jc w:val="both"/>
              <w:rPr>
                <w:rFonts w:ascii="Calibri" w:hAnsi="Calibri"/>
              </w:rPr>
            </w:pPr>
          </w:p>
        </w:tc>
        <w:tc>
          <w:tcPr>
            <w:tcW w:w="2266" w:type="dxa"/>
            <w:shd w:val="clear" w:color="auto" w:fill="auto"/>
          </w:tcPr>
          <w:p w14:paraId="5636CB12" w14:textId="77777777" w:rsidR="00EA5B4A" w:rsidRPr="006B6501" w:rsidRDefault="00EA5B4A" w:rsidP="00FE1216">
            <w:pPr>
              <w:jc w:val="both"/>
              <w:rPr>
                <w:rFonts w:ascii="Calibri" w:hAnsi="Calibri"/>
              </w:rPr>
            </w:pPr>
          </w:p>
        </w:tc>
        <w:tc>
          <w:tcPr>
            <w:tcW w:w="2050" w:type="dxa"/>
            <w:shd w:val="clear" w:color="auto" w:fill="auto"/>
          </w:tcPr>
          <w:p w14:paraId="0F1950B4" w14:textId="77777777" w:rsidR="00EA5B4A" w:rsidRPr="006B6501" w:rsidRDefault="00EA5B4A" w:rsidP="00FE1216">
            <w:pPr>
              <w:jc w:val="both"/>
              <w:rPr>
                <w:rFonts w:ascii="Calibri" w:hAnsi="Calibri"/>
              </w:rPr>
            </w:pPr>
          </w:p>
        </w:tc>
        <w:tc>
          <w:tcPr>
            <w:tcW w:w="1485" w:type="dxa"/>
            <w:shd w:val="clear" w:color="auto" w:fill="auto"/>
          </w:tcPr>
          <w:p w14:paraId="5939B0BA" w14:textId="77777777" w:rsidR="00EA5B4A" w:rsidRPr="006B6501" w:rsidRDefault="00EA5B4A" w:rsidP="00FE1216">
            <w:pPr>
              <w:jc w:val="both"/>
              <w:rPr>
                <w:rFonts w:ascii="Calibri" w:hAnsi="Calibri"/>
              </w:rPr>
            </w:pPr>
          </w:p>
        </w:tc>
        <w:tc>
          <w:tcPr>
            <w:tcW w:w="1182" w:type="dxa"/>
          </w:tcPr>
          <w:p w14:paraId="153DB746" w14:textId="77777777" w:rsidR="00EA5B4A" w:rsidRPr="006B6501" w:rsidRDefault="00EA5B4A" w:rsidP="00FE1216">
            <w:pPr>
              <w:jc w:val="both"/>
              <w:rPr>
                <w:rFonts w:ascii="Calibri" w:hAnsi="Calibri"/>
              </w:rPr>
            </w:pPr>
          </w:p>
        </w:tc>
        <w:tc>
          <w:tcPr>
            <w:tcW w:w="1455" w:type="dxa"/>
            <w:shd w:val="clear" w:color="auto" w:fill="auto"/>
          </w:tcPr>
          <w:p w14:paraId="7BACBAE3" w14:textId="77777777" w:rsidR="00EA5B4A" w:rsidRPr="006B6501" w:rsidRDefault="00EA5B4A" w:rsidP="00FE1216">
            <w:pPr>
              <w:jc w:val="both"/>
              <w:rPr>
                <w:rFonts w:ascii="Calibri" w:hAnsi="Calibri"/>
              </w:rPr>
            </w:pPr>
          </w:p>
        </w:tc>
      </w:tr>
      <w:tr w:rsidR="00EA5B4A" w:rsidRPr="006B6501" w14:paraId="49B730BF" w14:textId="77777777" w:rsidTr="00FE1216">
        <w:trPr>
          <w:trHeight w:val="700"/>
        </w:trPr>
        <w:tc>
          <w:tcPr>
            <w:tcW w:w="622" w:type="dxa"/>
            <w:shd w:val="clear" w:color="auto" w:fill="auto"/>
          </w:tcPr>
          <w:p w14:paraId="4113B4BF" w14:textId="77777777" w:rsidR="00EA5B4A" w:rsidRPr="006B6501" w:rsidRDefault="00EA5B4A" w:rsidP="00FE1216">
            <w:pPr>
              <w:jc w:val="both"/>
              <w:rPr>
                <w:rFonts w:ascii="Calibri" w:hAnsi="Calibri"/>
              </w:rPr>
            </w:pPr>
          </w:p>
        </w:tc>
        <w:tc>
          <w:tcPr>
            <w:tcW w:w="2266" w:type="dxa"/>
            <w:shd w:val="clear" w:color="auto" w:fill="auto"/>
          </w:tcPr>
          <w:p w14:paraId="2C09C9F9" w14:textId="77777777" w:rsidR="00EA5B4A" w:rsidRPr="006B6501" w:rsidRDefault="00EA5B4A" w:rsidP="00FE1216">
            <w:pPr>
              <w:jc w:val="both"/>
              <w:rPr>
                <w:rFonts w:ascii="Calibri" w:hAnsi="Calibri"/>
              </w:rPr>
            </w:pPr>
          </w:p>
        </w:tc>
        <w:tc>
          <w:tcPr>
            <w:tcW w:w="2050" w:type="dxa"/>
            <w:shd w:val="clear" w:color="auto" w:fill="auto"/>
          </w:tcPr>
          <w:p w14:paraId="0E960CFB" w14:textId="77777777" w:rsidR="00EA5B4A" w:rsidRPr="006B6501" w:rsidRDefault="00EA5B4A" w:rsidP="00FE1216">
            <w:pPr>
              <w:jc w:val="both"/>
              <w:rPr>
                <w:rFonts w:ascii="Calibri" w:hAnsi="Calibri"/>
              </w:rPr>
            </w:pPr>
          </w:p>
        </w:tc>
        <w:tc>
          <w:tcPr>
            <w:tcW w:w="1485" w:type="dxa"/>
            <w:shd w:val="clear" w:color="auto" w:fill="auto"/>
          </w:tcPr>
          <w:p w14:paraId="2D7CC384" w14:textId="77777777" w:rsidR="00EA5B4A" w:rsidRPr="006B6501" w:rsidRDefault="00EA5B4A" w:rsidP="00FE1216">
            <w:pPr>
              <w:jc w:val="both"/>
              <w:rPr>
                <w:rFonts w:ascii="Calibri" w:hAnsi="Calibri"/>
              </w:rPr>
            </w:pPr>
          </w:p>
        </w:tc>
        <w:tc>
          <w:tcPr>
            <w:tcW w:w="1182" w:type="dxa"/>
          </w:tcPr>
          <w:p w14:paraId="266559A0" w14:textId="77777777" w:rsidR="00EA5B4A" w:rsidRPr="006B6501" w:rsidRDefault="00EA5B4A" w:rsidP="00FE1216">
            <w:pPr>
              <w:jc w:val="both"/>
              <w:rPr>
                <w:rFonts w:ascii="Calibri" w:hAnsi="Calibri"/>
              </w:rPr>
            </w:pPr>
          </w:p>
        </w:tc>
        <w:tc>
          <w:tcPr>
            <w:tcW w:w="1455" w:type="dxa"/>
            <w:shd w:val="clear" w:color="auto" w:fill="auto"/>
          </w:tcPr>
          <w:p w14:paraId="192C0B38" w14:textId="77777777" w:rsidR="00EA5B4A" w:rsidRPr="006B6501" w:rsidRDefault="00EA5B4A" w:rsidP="00FE1216">
            <w:pPr>
              <w:jc w:val="both"/>
              <w:rPr>
                <w:rFonts w:ascii="Calibri" w:hAnsi="Calibri"/>
              </w:rPr>
            </w:pPr>
          </w:p>
        </w:tc>
      </w:tr>
    </w:tbl>
    <w:p w14:paraId="6983924A" w14:textId="77777777" w:rsidR="004852D3" w:rsidRPr="005D73B0" w:rsidRDefault="004852D3" w:rsidP="004852D3">
      <w:pPr>
        <w:rPr>
          <w:rFonts w:ascii="Arial" w:hAnsi="Arial" w:cs="Arial"/>
        </w:rPr>
      </w:pPr>
    </w:p>
    <w:p w14:paraId="134E34C0" w14:textId="77777777" w:rsidR="00EA5B4A" w:rsidRDefault="00EA5B4A" w:rsidP="00AC1A40">
      <w:pPr>
        <w:jc w:val="both"/>
        <w:rPr>
          <w:rFonts w:ascii="Arial" w:hAnsi="Arial" w:cs="Arial"/>
          <w:sz w:val="20"/>
          <w:szCs w:val="20"/>
        </w:rPr>
      </w:pPr>
    </w:p>
    <w:p w14:paraId="51E18C00" w14:textId="31EFAA52" w:rsidR="00EA5B4A" w:rsidRDefault="00EA5B4A" w:rsidP="00AC1A40">
      <w:pPr>
        <w:jc w:val="both"/>
        <w:rPr>
          <w:rFonts w:ascii="Arial" w:hAnsi="Arial" w:cs="Arial"/>
          <w:sz w:val="20"/>
          <w:szCs w:val="20"/>
        </w:rPr>
      </w:pPr>
    </w:p>
    <w:p w14:paraId="5265D73E" w14:textId="27FF3BFE" w:rsidR="00231F29" w:rsidRDefault="00231F29" w:rsidP="00AC1A40">
      <w:pPr>
        <w:jc w:val="both"/>
        <w:rPr>
          <w:rFonts w:ascii="Arial" w:hAnsi="Arial" w:cs="Arial"/>
          <w:sz w:val="20"/>
          <w:szCs w:val="20"/>
        </w:rPr>
      </w:pPr>
    </w:p>
    <w:p w14:paraId="05AD4A48" w14:textId="77777777" w:rsidR="00231F29" w:rsidRDefault="00231F29" w:rsidP="00AC1A40">
      <w:pPr>
        <w:jc w:val="both"/>
        <w:rPr>
          <w:rFonts w:ascii="Arial" w:hAnsi="Arial" w:cs="Arial"/>
          <w:sz w:val="20"/>
          <w:szCs w:val="20"/>
        </w:rPr>
      </w:pPr>
    </w:p>
    <w:p w14:paraId="1AABBD54" w14:textId="77777777" w:rsidR="00EA5B4A" w:rsidRDefault="00EA5B4A" w:rsidP="00AC1A40">
      <w:pPr>
        <w:jc w:val="both"/>
        <w:rPr>
          <w:rFonts w:ascii="Arial" w:hAnsi="Arial" w:cs="Arial"/>
          <w:sz w:val="20"/>
          <w:szCs w:val="20"/>
        </w:rPr>
      </w:pPr>
    </w:p>
    <w:p w14:paraId="4957FACE" w14:textId="77777777" w:rsidR="00EA5B4A" w:rsidRDefault="00EA5B4A" w:rsidP="00AC1A40">
      <w:pPr>
        <w:jc w:val="both"/>
        <w:rPr>
          <w:rFonts w:ascii="Arial" w:hAnsi="Arial" w:cs="Arial"/>
          <w:sz w:val="20"/>
          <w:szCs w:val="20"/>
        </w:rPr>
      </w:pPr>
    </w:p>
    <w:p w14:paraId="09D7FFAD" w14:textId="77777777" w:rsidR="00EA5B4A" w:rsidRDefault="00EA5B4A" w:rsidP="00AC1A40">
      <w:pPr>
        <w:jc w:val="both"/>
        <w:rPr>
          <w:rFonts w:ascii="Arial" w:hAnsi="Arial" w:cs="Arial"/>
          <w:sz w:val="20"/>
          <w:szCs w:val="20"/>
        </w:rPr>
      </w:pPr>
    </w:p>
    <w:p w14:paraId="2506AC7C" w14:textId="77777777" w:rsidR="00EA5B4A" w:rsidRDefault="00EA5B4A" w:rsidP="00AC1A40">
      <w:pPr>
        <w:jc w:val="both"/>
        <w:rPr>
          <w:rFonts w:ascii="Arial" w:hAnsi="Arial" w:cs="Arial"/>
          <w:sz w:val="20"/>
          <w:szCs w:val="20"/>
        </w:rPr>
      </w:pPr>
    </w:p>
    <w:p w14:paraId="6F38C566" w14:textId="77777777" w:rsidR="00EA5B4A" w:rsidRDefault="00EA5B4A" w:rsidP="00AC1A40">
      <w:pPr>
        <w:jc w:val="both"/>
        <w:rPr>
          <w:rFonts w:ascii="Arial" w:hAnsi="Arial" w:cs="Arial"/>
          <w:sz w:val="20"/>
          <w:szCs w:val="20"/>
        </w:rPr>
      </w:pPr>
    </w:p>
    <w:p w14:paraId="5CD58324" w14:textId="77777777" w:rsidR="00EA5B4A" w:rsidRDefault="00EA5B4A" w:rsidP="00AC1A40">
      <w:pPr>
        <w:jc w:val="both"/>
        <w:rPr>
          <w:rFonts w:ascii="Arial" w:hAnsi="Arial" w:cs="Arial"/>
          <w:sz w:val="20"/>
          <w:szCs w:val="20"/>
        </w:rPr>
      </w:pPr>
    </w:p>
    <w:p w14:paraId="46D1EF61" w14:textId="6FF9CA5F" w:rsidR="00AC1A40" w:rsidRPr="005D73B0" w:rsidRDefault="00AC1A40" w:rsidP="00AC1A40">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7ED93C25" w14:textId="77777777" w:rsidR="00AC1A40" w:rsidRPr="005D73B0" w:rsidRDefault="00AC1A40" w:rsidP="00AC1A40">
      <w:pPr>
        <w:jc w:val="both"/>
        <w:rPr>
          <w:rFonts w:ascii="Arial" w:hAnsi="Arial" w:cs="Arial"/>
          <w:sz w:val="20"/>
          <w:szCs w:val="20"/>
        </w:rPr>
      </w:pPr>
    </w:p>
    <w:p w14:paraId="6EE54476"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odgovorne osebe</w:t>
      </w:r>
    </w:p>
    <w:p w14:paraId="6C8047CB" w14:textId="77777777" w:rsidR="00AC1A40" w:rsidRPr="005D73B0" w:rsidRDefault="00AC1A40" w:rsidP="00AC1A40">
      <w:pPr>
        <w:jc w:val="both"/>
        <w:rPr>
          <w:rFonts w:ascii="Arial" w:hAnsi="Arial" w:cs="Arial"/>
          <w:sz w:val="20"/>
          <w:szCs w:val="20"/>
        </w:rPr>
      </w:pPr>
    </w:p>
    <w:p w14:paraId="104F2A5D" w14:textId="77777777" w:rsidR="00AC1A40" w:rsidRPr="005D73B0" w:rsidRDefault="00AC1A40" w:rsidP="00AC1A40">
      <w:pPr>
        <w:jc w:val="both"/>
        <w:rPr>
          <w:rFonts w:ascii="Arial" w:hAnsi="Arial" w:cs="Arial"/>
          <w:sz w:val="20"/>
          <w:szCs w:val="20"/>
        </w:rPr>
      </w:pPr>
    </w:p>
    <w:p w14:paraId="7FB27AE7" w14:textId="418548B2" w:rsidR="00AC1A40" w:rsidRPr="005D73B0" w:rsidRDefault="00AC1A40" w:rsidP="00AC1A40">
      <w:pPr>
        <w:jc w:val="both"/>
        <w:rPr>
          <w:rFonts w:ascii="Arial" w:hAnsi="Arial" w:cs="Arial"/>
          <w:b/>
          <w:bCs/>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1343B00A" w14:textId="77777777" w:rsidR="00D74E27" w:rsidRDefault="00D74E27">
      <w:pPr>
        <w:rPr>
          <w:rFonts w:ascii="Arial" w:hAnsi="Arial" w:cs="Arial"/>
          <w:b/>
          <w:bCs/>
        </w:rPr>
      </w:pPr>
      <w:r>
        <w:rPr>
          <w:rFonts w:ascii="Arial" w:hAnsi="Arial" w:cs="Arial"/>
          <w:b/>
          <w:bCs/>
        </w:rPr>
        <w:br w:type="page"/>
      </w:r>
    </w:p>
    <w:p w14:paraId="26C533AB"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lastRenderedPageBreak/>
        <w:t>Ime in sedež naročnika, ki potrjuje referenco:</w:t>
      </w:r>
    </w:p>
    <w:p w14:paraId="765BFE42" w14:textId="77777777" w:rsidR="00D74E27" w:rsidRPr="00D74E27" w:rsidRDefault="00D74E27" w:rsidP="00D74E27">
      <w:pPr>
        <w:jc w:val="both"/>
        <w:rPr>
          <w:rFonts w:ascii="Arial" w:hAnsi="Arial" w:cs="Arial"/>
          <w:i/>
          <w:sz w:val="20"/>
          <w:szCs w:val="20"/>
        </w:rPr>
      </w:pPr>
    </w:p>
    <w:p w14:paraId="423633B2"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____________________________________</w:t>
      </w:r>
    </w:p>
    <w:p w14:paraId="346A081C" w14:textId="77777777" w:rsidR="00D74E27" w:rsidRPr="00D74E27" w:rsidRDefault="00D74E27" w:rsidP="00D74E27">
      <w:pPr>
        <w:jc w:val="both"/>
        <w:rPr>
          <w:rFonts w:ascii="Arial" w:hAnsi="Arial" w:cs="Arial"/>
          <w:i/>
          <w:sz w:val="20"/>
          <w:szCs w:val="20"/>
        </w:rPr>
      </w:pPr>
    </w:p>
    <w:p w14:paraId="62C5E8D8"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____________________________________</w:t>
      </w:r>
    </w:p>
    <w:p w14:paraId="5D829C08" w14:textId="77777777" w:rsidR="00D74E27" w:rsidRPr="00D74E27" w:rsidRDefault="00D74E27" w:rsidP="00D74E27">
      <w:pPr>
        <w:jc w:val="both"/>
        <w:rPr>
          <w:rFonts w:ascii="Arial" w:hAnsi="Arial" w:cs="Arial"/>
          <w:i/>
          <w:sz w:val="20"/>
          <w:szCs w:val="20"/>
        </w:rPr>
      </w:pPr>
    </w:p>
    <w:p w14:paraId="2758FE98" w14:textId="51508229" w:rsidR="00D74E27" w:rsidRPr="00063363" w:rsidRDefault="00D74E27" w:rsidP="00063363">
      <w:pPr>
        <w:tabs>
          <w:tab w:val="center" w:pos="4320"/>
          <w:tab w:val="right" w:pos="8640"/>
        </w:tabs>
        <w:spacing w:before="60" w:after="60"/>
        <w:jc w:val="both"/>
        <w:rPr>
          <w:rFonts w:ascii="Arial" w:eastAsia="MS ??" w:hAnsi="Arial" w:cs="Arial"/>
          <w:b/>
          <w:sz w:val="20"/>
          <w:szCs w:val="20"/>
        </w:rPr>
      </w:pPr>
      <w:r w:rsidRPr="00D74E27">
        <w:rPr>
          <w:rFonts w:ascii="Arial" w:hAnsi="Arial" w:cs="Arial"/>
          <w:sz w:val="20"/>
          <w:szCs w:val="20"/>
        </w:rPr>
        <w:t xml:space="preserve">za prijavo na javni razpis, ki je bil objavljen na Portalu javnih naročil, za oddajo javnega naročila po odprtem postopku za objekt: </w:t>
      </w:r>
      <w:r w:rsidR="00E659C3" w:rsidRPr="005D73B0">
        <w:rPr>
          <w:rFonts w:ascii="Arial" w:eastAsiaTheme="minorEastAsia" w:hAnsi="Arial" w:cs="Arial"/>
          <w:b/>
          <w:sz w:val="20"/>
          <w:szCs w:val="20"/>
        </w:rPr>
        <w:t>»</w:t>
      </w:r>
      <w:r w:rsidR="00063363">
        <w:rPr>
          <w:rFonts w:ascii="Arial" w:eastAsiaTheme="minorEastAsia" w:hAnsi="Arial" w:cs="Arial"/>
          <w:b/>
          <w:sz w:val="20"/>
          <w:szCs w:val="20"/>
        </w:rPr>
        <w:t>Bivalne enote VDC v Cerknici</w:t>
      </w:r>
      <w:r w:rsidR="00403F58">
        <w:rPr>
          <w:rFonts w:ascii="Arial" w:eastAsiaTheme="minorEastAsia" w:hAnsi="Arial" w:cs="Arial"/>
          <w:b/>
          <w:sz w:val="20"/>
          <w:szCs w:val="20"/>
        </w:rPr>
        <w:t xml:space="preserve"> 2</w:t>
      </w:r>
      <w:r w:rsidR="00063363">
        <w:rPr>
          <w:rFonts w:ascii="Arial" w:eastAsiaTheme="minorEastAsia" w:hAnsi="Arial" w:cs="Arial"/>
          <w:b/>
          <w:sz w:val="20"/>
          <w:szCs w:val="20"/>
        </w:rPr>
        <w:t xml:space="preserve"> faza</w:t>
      </w:r>
      <w:r w:rsidR="00E659C3">
        <w:rPr>
          <w:rFonts w:ascii="Arial" w:eastAsiaTheme="minorEastAsia" w:hAnsi="Arial" w:cs="Arial"/>
          <w:b/>
          <w:sz w:val="20"/>
          <w:szCs w:val="20"/>
        </w:rPr>
        <w:t>«</w:t>
      </w:r>
      <w:r w:rsidR="00E659C3" w:rsidRPr="005D73B0">
        <w:rPr>
          <w:rFonts w:ascii="Arial" w:eastAsiaTheme="minorEastAsia" w:hAnsi="Arial" w:cs="Arial"/>
          <w:b/>
          <w:sz w:val="20"/>
          <w:szCs w:val="20"/>
        </w:rPr>
        <w:t xml:space="preserve"> </w:t>
      </w:r>
      <w:r w:rsidRPr="00D74E27">
        <w:rPr>
          <w:rFonts w:ascii="Arial" w:hAnsi="Arial" w:cs="Arial"/>
          <w:sz w:val="20"/>
          <w:szCs w:val="20"/>
        </w:rPr>
        <w:t xml:space="preserve">za naročnika </w:t>
      </w:r>
      <w:r w:rsidR="00063363">
        <w:rPr>
          <w:rFonts w:ascii="Arial" w:hAnsi="Arial" w:cs="Arial"/>
          <w:sz w:val="20"/>
          <w:szCs w:val="20"/>
        </w:rPr>
        <w:t>VDC Postojna</w:t>
      </w:r>
      <w:r w:rsidRPr="00D74E27">
        <w:rPr>
          <w:rFonts w:ascii="Arial" w:hAnsi="Arial" w:cs="Arial"/>
          <w:sz w:val="20"/>
          <w:szCs w:val="20"/>
        </w:rPr>
        <w:t xml:space="preserve">, izdajamo naslednje  </w:t>
      </w:r>
    </w:p>
    <w:p w14:paraId="1610F814" w14:textId="77777777" w:rsidR="007C2C13" w:rsidRPr="00D74E27" w:rsidRDefault="007C2C13" w:rsidP="00D74E27">
      <w:pPr>
        <w:jc w:val="both"/>
        <w:rPr>
          <w:rFonts w:ascii="Arial" w:hAnsi="Arial" w:cs="Arial"/>
          <w:i/>
          <w:sz w:val="20"/>
          <w:szCs w:val="20"/>
        </w:rPr>
      </w:pPr>
    </w:p>
    <w:p w14:paraId="1C2BDF6B" w14:textId="77777777" w:rsidR="00D74E27" w:rsidRPr="00D74E27" w:rsidRDefault="00D74E27" w:rsidP="00D74E27">
      <w:pPr>
        <w:jc w:val="center"/>
        <w:rPr>
          <w:rFonts w:ascii="Arial" w:hAnsi="Arial" w:cs="Arial"/>
          <w:b/>
          <w:iCs/>
          <w:sz w:val="20"/>
          <w:szCs w:val="20"/>
        </w:rPr>
      </w:pPr>
      <w:r w:rsidRPr="00D74E27">
        <w:rPr>
          <w:rFonts w:ascii="Arial" w:hAnsi="Arial" w:cs="Arial"/>
          <w:b/>
          <w:iCs/>
          <w:sz w:val="20"/>
          <w:szCs w:val="20"/>
        </w:rPr>
        <w:t>REFERENČNO POTRDILO</w:t>
      </w:r>
    </w:p>
    <w:p w14:paraId="5A26C950" w14:textId="77777777" w:rsidR="00D74E27" w:rsidRPr="00D74E27" w:rsidRDefault="00D74E27" w:rsidP="00D74E27">
      <w:pPr>
        <w:jc w:val="both"/>
        <w:rPr>
          <w:rFonts w:ascii="Arial" w:hAnsi="Arial" w:cs="Arial"/>
          <w:i/>
          <w:sz w:val="20"/>
          <w:szCs w:val="20"/>
        </w:rPr>
      </w:pPr>
    </w:p>
    <w:p w14:paraId="04818237"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Potrjujemo, da nam je ponudnik</w:t>
      </w:r>
    </w:p>
    <w:p w14:paraId="776D2B4E" w14:textId="77777777" w:rsidR="00D74E27" w:rsidRPr="00D74E27" w:rsidRDefault="00D74E27" w:rsidP="00D74E27">
      <w:pPr>
        <w:jc w:val="both"/>
        <w:rPr>
          <w:rFonts w:ascii="Arial" w:hAnsi="Arial" w:cs="Arial"/>
          <w:sz w:val="20"/>
          <w:szCs w:val="20"/>
        </w:rPr>
      </w:pPr>
    </w:p>
    <w:p w14:paraId="32233970"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_______________________________________________________________________</w:t>
      </w:r>
    </w:p>
    <w:p w14:paraId="0C5F38F6"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(naziv in sedež ponudnika/partnerja)</w:t>
      </w:r>
    </w:p>
    <w:p w14:paraId="3C18DC7B" w14:textId="77777777" w:rsidR="00D74E27" w:rsidRPr="00D74E27" w:rsidRDefault="00D74E27" w:rsidP="00D74E27">
      <w:pPr>
        <w:jc w:val="both"/>
        <w:rPr>
          <w:rFonts w:ascii="Arial" w:hAnsi="Arial" w:cs="Arial"/>
          <w:i/>
          <w:sz w:val="20"/>
          <w:szCs w:val="20"/>
        </w:rPr>
      </w:pPr>
    </w:p>
    <w:p w14:paraId="20CF2D7B"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uspešno izvedel:</w:t>
      </w:r>
    </w:p>
    <w:p w14:paraId="47109682" w14:textId="77777777" w:rsidR="00D74E27" w:rsidRPr="00D74E27" w:rsidRDefault="00D74E27" w:rsidP="00D74E27">
      <w:pPr>
        <w:jc w:val="both"/>
        <w:rPr>
          <w:rFonts w:ascii="Arial" w:hAnsi="Arial" w:cs="Arial"/>
          <w:sz w:val="20"/>
          <w:szCs w:val="20"/>
        </w:rPr>
      </w:pPr>
    </w:p>
    <w:p w14:paraId="626AD65C"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________________________________________________________________________</w:t>
      </w:r>
    </w:p>
    <w:p w14:paraId="37AE7F28" w14:textId="77777777" w:rsidR="00D74E27" w:rsidRPr="00D74E27" w:rsidRDefault="00D74E27" w:rsidP="00D74E27">
      <w:pPr>
        <w:jc w:val="center"/>
        <w:rPr>
          <w:rFonts w:ascii="Arial" w:hAnsi="Arial" w:cs="Arial"/>
          <w:sz w:val="20"/>
          <w:szCs w:val="20"/>
        </w:rPr>
      </w:pPr>
      <w:r w:rsidRPr="00D74E27">
        <w:rPr>
          <w:rFonts w:ascii="Arial" w:hAnsi="Arial" w:cs="Arial"/>
          <w:sz w:val="20"/>
          <w:szCs w:val="20"/>
        </w:rPr>
        <w:t>(naziv objekta)</w:t>
      </w:r>
    </w:p>
    <w:p w14:paraId="3C510569"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Klasifikacija objekta po CC – SI: ___________</w:t>
      </w:r>
    </w:p>
    <w:p w14:paraId="0B496BDC" w14:textId="77777777" w:rsidR="00D74E27" w:rsidRPr="00D74E27" w:rsidRDefault="00D74E27" w:rsidP="00D74E27">
      <w:pPr>
        <w:jc w:val="both"/>
        <w:rPr>
          <w:rFonts w:ascii="Arial" w:hAnsi="Arial" w:cs="Arial"/>
          <w:sz w:val="20"/>
          <w:szCs w:val="20"/>
        </w:rPr>
      </w:pPr>
    </w:p>
    <w:p w14:paraId="1ABB7AD1"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Pogodbena vrednost gradnje objekta (brez DDV): ____________________ €</w:t>
      </w:r>
    </w:p>
    <w:p w14:paraId="256357A1" w14:textId="77777777" w:rsidR="00D74E27" w:rsidRPr="00D74E27" w:rsidRDefault="00D74E27" w:rsidP="00D74E27">
      <w:pPr>
        <w:jc w:val="both"/>
        <w:rPr>
          <w:rFonts w:ascii="Arial" w:hAnsi="Arial" w:cs="Arial"/>
          <w:sz w:val="20"/>
          <w:szCs w:val="20"/>
        </w:rPr>
      </w:pPr>
    </w:p>
    <w:p w14:paraId="6F257BB3"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Dela so bila zaključena meseca ___________ leta  ______________.</w:t>
      </w:r>
    </w:p>
    <w:p w14:paraId="0C07756C" w14:textId="6BE11302" w:rsidR="00D74E27" w:rsidRDefault="00A4718E" w:rsidP="00D74E27">
      <w:pPr>
        <w:jc w:val="both"/>
        <w:rPr>
          <w:rFonts w:ascii="Arial" w:hAnsi="Arial" w:cs="Arial"/>
          <w:sz w:val="20"/>
          <w:szCs w:val="20"/>
        </w:rPr>
      </w:pPr>
      <w:r>
        <w:rPr>
          <w:rFonts w:ascii="Arial" w:hAnsi="Arial" w:cs="Arial"/>
          <w:sz w:val="20"/>
          <w:szCs w:val="20"/>
        </w:rPr>
        <w:t>(zaključena dela se štejejo ko je podpisan zapisnik o primopredaji ali pridobljeno uporabno dovoljenje ali uspešno izveden tehnični pregled z izjavo o odpravljenih pomanjkljivostmi)</w:t>
      </w:r>
    </w:p>
    <w:p w14:paraId="74EEFDAF" w14:textId="77777777" w:rsidR="00A4718E" w:rsidRPr="00D74E27" w:rsidRDefault="00A4718E" w:rsidP="00D74E27">
      <w:pPr>
        <w:jc w:val="both"/>
        <w:rPr>
          <w:rFonts w:ascii="Arial" w:hAnsi="Arial" w:cs="Arial"/>
          <w:sz w:val="20"/>
          <w:szCs w:val="20"/>
        </w:rPr>
      </w:pPr>
    </w:p>
    <w:p w14:paraId="15305939"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Datum izdaje uporabnega dovoljenja in št. odločbe: ________________________________ .</w:t>
      </w:r>
    </w:p>
    <w:p w14:paraId="7ADBA0E4"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(opomba: vpisati v primeru ko je to zahtevano skladno z veljavno zakonodajo)</w:t>
      </w:r>
    </w:p>
    <w:p w14:paraId="703C44BA" w14:textId="77777777" w:rsidR="00A4718E" w:rsidRPr="00D74E27" w:rsidRDefault="00A4718E" w:rsidP="00D74E27">
      <w:pPr>
        <w:jc w:val="both"/>
        <w:rPr>
          <w:rFonts w:ascii="Arial" w:hAnsi="Arial" w:cs="Arial"/>
          <w:sz w:val="20"/>
          <w:szCs w:val="20"/>
        </w:rPr>
      </w:pPr>
    </w:p>
    <w:p w14:paraId="774B81D7"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Datum uspešno izvedenega tehničnega pregleda: ________________________________ .</w:t>
      </w:r>
    </w:p>
    <w:p w14:paraId="26C1087F"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(opomba: vpisati v primeru ko uporabno dovoljenje še ni izdano)</w:t>
      </w:r>
    </w:p>
    <w:p w14:paraId="566FBF7C" w14:textId="77777777" w:rsidR="00D74E27" w:rsidRPr="00D74E27" w:rsidRDefault="00D74E27" w:rsidP="00D74E27">
      <w:pPr>
        <w:jc w:val="both"/>
        <w:rPr>
          <w:rFonts w:ascii="Arial" w:hAnsi="Arial" w:cs="Arial"/>
          <w:sz w:val="20"/>
          <w:szCs w:val="20"/>
        </w:rPr>
      </w:pPr>
    </w:p>
    <w:p w14:paraId="1811DF9A"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Datum opravljene primopredaje del: ________________________________ .</w:t>
      </w:r>
    </w:p>
    <w:p w14:paraId="00BBCB79"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(opomba: vpisati v primeru ko pridobitev uporabnega dovoljenja ni potrebna)</w:t>
      </w:r>
    </w:p>
    <w:p w14:paraId="3F79A119" w14:textId="77777777" w:rsidR="00D74E27" w:rsidRPr="00D74E27" w:rsidRDefault="00D74E27" w:rsidP="00D74E27">
      <w:pPr>
        <w:jc w:val="both"/>
        <w:rPr>
          <w:rFonts w:ascii="Arial" w:hAnsi="Arial" w:cs="Arial"/>
          <w:sz w:val="20"/>
          <w:szCs w:val="20"/>
        </w:rPr>
      </w:pPr>
    </w:p>
    <w:p w14:paraId="38260224"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S podpisom tega obrazca potrjujemo, da je ponudnik dela izvedel strokovno, pravočasno in kvalitetno ter skladno s pogodbenimi določili.</w:t>
      </w:r>
    </w:p>
    <w:p w14:paraId="252CFE04" w14:textId="77777777" w:rsidR="00D74E27" w:rsidRPr="00D74E27" w:rsidRDefault="00D74E27" w:rsidP="00D74E27">
      <w:pPr>
        <w:jc w:val="both"/>
        <w:rPr>
          <w:rFonts w:ascii="Arial" w:hAnsi="Arial" w:cs="Arial"/>
          <w:sz w:val="20"/>
          <w:szCs w:val="20"/>
        </w:rPr>
      </w:pPr>
    </w:p>
    <w:p w14:paraId="52F29CF3"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Odgovorna oseba naročnika, pri kateri se dobijo dodatne informacije:</w:t>
      </w:r>
    </w:p>
    <w:p w14:paraId="407BFDFA" w14:textId="77777777" w:rsidR="00D74E27" w:rsidRPr="00D74E27" w:rsidRDefault="00D74E27" w:rsidP="00D74E27">
      <w:pPr>
        <w:jc w:val="both"/>
        <w:rPr>
          <w:rFonts w:ascii="Arial" w:hAnsi="Arial" w:cs="Arial"/>
          <w:sz w:val="20"/>
          <w:szCs w:val="20"/>
        </w:rPr>
      </w:pPr>
    </w:p>
    <w:p w14:paraId="6FCB48A4"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 xml:space="preserve">ime in priimek: </w:t>
      </w:r>
      <w:r w:rsidRPr="00D74E27">
        <w:rPr>
          <w:rFonts w:ascii="Arial" w:hAnsi="Arial" w:cs="Arial"/>
          <w:sz w:val="20"/>
          <w:szCs w:val="20"/>
        </w:rPr>
        <w:tab/>
        <w:t>_____________________________,</w:t>
      </w:r>
    </w:p>
    <w:p w14:paraId="64AEC033" w14:textId="77777777" w:rsidR="00D74E27" w:rsidRPr="00D74E27" w:rsidRDefault="00D74E27" w:rsidP="00D74E27">
      <w:pPr>
        <w:jc w:val="both"/>
        <w:rPr>
          <w:rFonts w:ascii="Arial" w:hAnsi="Arial" w:cs="Arial"/>
          <w:sz w:val="20"/>
          <w:szCs w:val="20"/>
        </w:rPr>
      </w:pPr>
    </w:p>
    <w:p w14:paraId="1F1051DA"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telefon:</w:t>
      </w:r>
      <w:r w:rsidRPr="00D74E27">
        <w:rPr>
          <w:rFonts w:ascii="Arial" w:hAnsi="Arial" w:cs="Arial"/>
          <w:sz w:val="20"/>
          <w:szCs w:val="20"/>
        </w:rPr>
        <w:tab/>
      </w:r>
      <w:r w:rsidRPr="00D74E27">
        <w:rPr>
          <w:rFonts w:ascii="Arial" w:hAnsi="Arial" w:cs="Arial"/>
          <w:sz w:val="20"/>
          <w:szCs w:val="20"/>
        </w:rPr>
        <w:tab/>
        <w:t xml:space="preserve">_____________________________, </w:t>
      </w:r>
    </w:p>
    <w:p w14:paraId="5020CC32" w14:textId="77777777" w:rsidR="00D74E27" w:rsidRPr="00D74E27" w:rsidRDefault="00D74E27" w:rsidP="00D74E27">
      <w:pPr>
        <w:jc w:val="both"/>
        <w:rPr>
          <w:rFonts w:ascii="Arial" w:hAnsi="Arial" w:cs="Arial"/>
          <w:sz w:val="20"/>
          <w:szCs w:val="20"/>
        </w:rPr>
      </w:pPr>
    </w:p>
    <w:p w14:paraId="15467641"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elektronska pošta:</w:t>
      </w:r>
      <w:r w:rsidRPr="00D74E27">
        <w:rPr>
          <w:rFonts w:ascii="Arial" w:hAnsi="Arial" w:cs="Arial"/>
          <w:sz w:val="20"/>
          <w:szCs w:val="20"/>
        </w:rPr>
        <w:tab/>
        <w:t>_____________________________.</w:t>
      </w:r>
    </w:p>
    <w:p w14:paraId="36FEA796" w14:textId="677851EC" w:rsidR="00D74E27" w:rsidRDefault="00D74E27" w:rsidP="00D74E27">
      <w:pPr>
        <w:jc w:val="both"/>
        <w:rPr>
          <w:rFonts w:ascii="Arial" w:hAnsi="Arial" w:cs="Arial"/>
          <w:sz w:val="20"/>
          <w:szCs w:val="20"/>
        </w:rPr>
      </w:pPr>
    </w:p>
    <w:p w14:paraId="0DEBB164" w14:textId="77777777" w:rsidR="00B370A1" w:rsidRPr="00D74E27" w:rsidRDefault="00B370A1" w:rsidP="00D74E27">
      <w:pPr>
        <w:jc w:val="both"/>
        <w:rPr>
          <w:rFonts w:ascii="Arial" w:hAnsi="Arial" w:cs="Arial"/>
          <w:sz w:val="20"/>
          <w:szCs w:val="20"/>
        </w:rPr>
      </w:pPr>
    </w:p>
    <w:p w14:paraId="626FED1F"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Kraj, ________________</w:t>
      </w:r>
    </w:p>
    <w:p w14:paraId="7AE8B0F9" w14:textId="77777777" w:rsidR="00D74E27" w:rsidRPr="00D74E27" w:rsidRDefault="00D74E27" w:rsidP="00D74E27">
      <w:pPr>
        <w:ind w:left="4248" w:firstLine="708"/>
        <w:jc w:val="both"/>
        <w:rPr>
          <w:rFonts w:ascii="Arial" w:hAnsi="Arial" w:cs="Arial"/>
          <w:sz w:val="20"/>
          <w:szCs w:val="20"/>
        </w:rPr>
      </w:pPr>
      <w:r w:rsidRPr="00D74E27">
        <w:rPr>
          <w:rFonts w:ascii="Arial" w:hAnsi="Arial" w:cs="Arial"/>
          <w:sz w:val="20"/>
          <w:szCs w:val="20"/>
        </w:rPr>
        <w:t>_____________________________</w:t>
      </w:r>
    </w:p>
    <w:p w14:paraId="4BDA442E"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 xml:space="preserve">                 (ime in priimek odgovorne osebe naročnika)</w:t>
      </w:r>
    </w:p>
    <w:p w14:paraId="0F767F24"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Datum:_________</w:t>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 xml:space="preserve">    žig</w:t>
      </w:r>
    </w:p>
    <w:p w14:paraId="4FF8472B"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_____________________________</w:t>
      </w:r>
    </w:p>
    <w:p w14:paraId="11F9C528" w14:textId="58CEA4C1" w:rsidR="00B370A1" w:rsidRDefault="00D74E27" w:rsidP="00D74E27">
      <w:pPr>
        <w:jc w:val="both"/>
        <w:rPr>
          <w:rFonts w:ascii="Arial" w:hAnsi="Arial" w:cs="Arial"/>
          <w:sz w:val="20"/>
          <w:szCs w:val="20"/>
        </w:rPr>
      </w:pP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 xml:space="preserve">                        (podpis)</w:t>
      </w:r>
    </w:p>
    <w:p w14:paraId="38D8927B" w14:textId="77777777" w:rsidR="00B370A1" w:rsidRPr="00D74E27" w:rsidRDefault="00B370A1" w:rsidP="00D74E27">
      <w:pPr>
        <w:jc w:val="both"/>
        <w:rPr>
          <w:rFonts w:ascii="Arial" w:hAnsi="Arial" w:cs="Arial"/>
          <w:sz w:val="20"/>
          <w:szCs w:val="20"/>
        </w:rPr>
      </w:pPr>
    </w:p>
    <w:p w14:paraId="081C73AA" w14:textId="701BF313" w:rsidR="004852D3" w:rsidRPr="006B1B2F" w:rsidRDefault="00D74E27" w:rsidP="00B370A1">
      <w:pPr>
        <w:jc w:val="both"/>
        <w:rPr>
          <w:rFonts w:ascii="Arial" w:hAnsi="Arial" w:cs="Arial"/>
          <w:b/>
          <w:bCs/>
          <w:sz w:val="18"/>
          <w:szCs w:val="18"/>
        </w:rPr>
      </w:pPr>
      <w:r w:rsidRPr="006B1B2F">
        <w:rPr>
          <w:rFonts w:ascii="Arial" w:hAnsi="Arial" w:cs="Arial"/>
          <w:i/>
          <w:iCs/>
          <w:sz w:val="18"/>
          <w:szCs w:val="18"/>
        </w:rPr>
        <w:t>Obrazec mora biti v celoti izpolnjen, datiran, žigosan in podpisan s strani odgovorne osebe naročnika, za katerega je ponudnik v zadnjih petih letih pred objavo tega naročila izvedel istovrstni posel, ki ustreza pogoju. Obrazec se lahko kopira glede na število referenčnih del. Ponudnik v sistemu e-JN v razdelek »Drugi dokumenti«  naloži izpolnjen obrazec v .</w:t>
      </w:r>
      <w:proofErr w:type="spellStart"/>
      <w:r w:rsidRPr="006B1B2F">
        <w:rPr>
          <w:rFonts w:ascii="Arial" w:hAnsi="Arial" w:cs="Arial"/>
          <w:i/>
          <w:iCs/>
          <w:sz w:val="18"/>
          <w:szCs w:val="18"/>
        </w:rPr>
        <w:t>pdf</w:t>
      </w:r>
      <w:proofErr w:type="spellEnd"/>
      <w:r w:rsidRPr="006B1B2F">
        <w:rPr>
          <w:rFonts w:ascii="Arial" w:hAnsi="Arial" w:cs="Arial"/>
          <w:i/>
          <w:iCs/>
          <w:sz w:val="18"/>
          <w:szCs w:val="18"/>
        </w:rPr>
        <w:t xml:space="preserve"> datoteki.</w:t>
      </w:r>
      <w:r w:rsidR="004852D3" w:rsidRPr="006B1B2F">
        <w:rPr>
          <w:rFonts w:ascii="Arial" w:hAnsi="Arial" w:cs="Arial"/>
          <w:b/>
          <w:bCs/>
          <w:sz w:val="18"/>
          <w:szCs w:val="18"/>
        </w:rPr>
        <w:br w:type="page"/>
      </w:r>
    </w:p>
    <w:p w14:paraId="48A3A508" w14:textId="4D80C33F" w:rsidR="00B71C56" w:rsidRPr="005D73B0" w:rsidRDefault="00F8487A" w:rsidP="00B71C56">
      <w:pPr>
        <w:jc w:val="right"/>
        <w:rPr>
          <w:rFonts w:ascii="Arial" w:hAnsi="Arial" w:cs="Arial"/>
          <w:b/>
          <w:bCs/>
        </w:rPr>
      </w:pPr>
      <w:r w:rsidRPr="005D73B0">
        <w:rPr>
          <w:rFonts w:ascii="Arial" w:hAnsi="Arial" w:cs="Arial"/>
          <w:b/>
          <w:bCs/>
        </w:rPr>
        <w:lastRenderedPageBreak/>
        <w:t xml:space="preserve">OBRAZEC št. </w:t>
      </w:r>
      <w:r w:rsidR="004852D3" w:rsidRPr="005D73B0">
        <w:rPr>
          <w:rFonts w:ascii="Arial" w:hAnsi="Arial" w:cs="Arial"/>
          <w:b/>
          <w:bCs/>
        </w:rPr>
        <w:t>8</w:t>
      </w:r>
    </w:p>
    <w:p w14:paraId="48FEF9A0" w14:textId="77777777" w:rsidR="00B71C56" w:rsidRPr="005D73B0" w:rsidRDefault="00B71C56" w:rsidP="00B71C56">
      <w:pPr>
        <w:jc w:val="center"/>
        <w:rPr>
          <w:rFonts w:ascii="Arial" w:hAnsi="Arial" w:cs="Arial"/>
          <w:b/>
          <w:bCs/>
        </w:rPr>
      </w:pPr>
    </w:p>
    <w:p w14:paraId="4476DC89" w14:textId="77777777" w:rsidR="007557A4" w:rsidRPr="005D73B0" w:rsidRDefault="007557A4" w:rsidP="007557A4">
      <w:pPr>
        <w:jc w:val="center"/>
        <w:rPr>
          <w:rFonts w:ascii="Arial" w:hAnsi="Arial" w:cs="Arial"/>
          <w:b/>
          <w:bCs/>
        </w:rPr>
      </w:pPr>
      <w:r>
        <w:rPr>
          <w:rFonts w:ascii="Arial" w:hAnsi="Arial" w:cs="Arial"/>
          <w:b/>
          <w:bCs/>
        </w:rPr>
        <w:t>SEZNAM KADRA IN IMENOVANJE VODJE GRADNJE</w:t>
      </w:r>
      <w:r w:rsidRPr="00057ED8">
        <w:rPr>
          <w:rFonts w:ascii="Arial" w:hAnsi="Arial" w:cs="Arial"/>
          <w:b/>
          <w:bCs/>
        </w:rPr>
        <w:t xml:space="preserve"> </w:t>
      </w:r>
      <w:r>
        <w:rPr>
          <w:rFonts w:ascii="Arial" w:hAnsi="Arial" w:cs="Arial"/>
          <w:b/>
          <w:bCs/>
        </w:rPr>
        <w:t>Z REFERENCAMI</w:t>
      </w:r>
    </w:p>
    <w:p w14:paraId="1EF74BAA" w14:textId="77777777" w:rsidR="007557A4" w:rsidRPr="005D73B0" w:rsidRDefault="007557A4" w:rsidP="007557A4">
      <w:pPr>
        <w:jc w:val="center"/>
        <w:rPr>
          <w:rFonts w:ascii="Arial" w:hAnsi="Arial" w:cs="Arial"/>
          <w:b/>
          <w:bCs/>
        </w:rPr>
      </w:pPr>
      <w:r w:rsidRPr="005D73B0">
        <w:rPr>
          <w:rFonts w:ascii="Arial" w:hAnsi="Arial" w:cs="Arial"/>
          <w:b/>
          <w:bCs/>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063363" w:rsidRPr="005D73B0" w14:paraId="17777A61" w14:textId="77777777" w:rsidTr="007557A4">
        <w:trPr>
          <w:trHeight w:val="834"/>
          <w:jc w:val="center"/>
        </w:trPr>
        <w:tc>
          <w:tcPr>
            <w:tcW w:w="1934" w:type="dxa"/>
            <w:vAlign w:val="center"/>
          </w:tcPr>
          <w:p w14:paraId="101E6EB6" w14:textId="77777777" w:rsidR="00063363" w:rsidRPr="005D73B0" w:rsidRDefault="00063363" w:rsidP="00063363">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7A89E733" w14:textId="42E403E1" w:rsidR="00063363" w:rsidRPr="005D73B0" w:rsidRDefault="00063363" w:rsidP="00403F58">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Pr>
                <w:rFonts w:ascii="Arial" w:eastAsiaTheme="minorEastAsia" w:hAnsi="Arial" w:cs="Arial"/>
                <w:b/>
                <w:sz w:val="20"/>
                <w:szCs w:val="20"/>
              </w:rPr>
              <w:t xml:space="preserve">Bivalne enote VDC v Cerknici </w:t>
            </w:r>
            <w:r w:rsidR="00403F58">
              <w:rPr>
                <w:rFonts w:ascii="Arial" w:eastAsiaTheme="minorEastAsia" w:hAnsi="Arial" w:cs="Arial"/>
                <w:b/>
                <w:sz w:val="20"/>
                <w:szCs w:val="20"/>
              </w:rPr>
              <w:t xml:space="preserve">2 </w:t>
            </w:r>
            <w:r>
              <w:rPr>
                <w:rFonts w:ascii="Arial" w:eastAsiaTheme="minorEastAsia" w:hAnsi="Arial" w:cs="Arial"/>
                <w:b/>
                <w:sz w:val="20"/>
                <w:szCs w:val="20"/>
              </w:rPr>
              <w:t>faza«</w:t>
            </w:r>
          </w:p>
        </w:tc>
      </w:tr>
      <w:tr w:rsidR="007557A4" w:rsidRPr="005D73B0" w14:paraId="1F85AC3F" w14:textId="77777777" w:rsidTr="007557A4">
        <w:trPr>
          <w:trHeight w:val="645"/>
          <w:jc w:val="center"/>
        </w:trPr>
        <w:tc>
          <w:tcPr>
            <w:tcW w:w="1934" w:type="dxa"/>
            <w:vAlign w:val="center"/>
          </w:tcPr>
          <w:p w14:paraId="5D9E8F9D" w14:textId="77777777" w:rsidR="007557A4" w:rsidRPr="005D73B0" w:rsidRDefault="007557A4" w:rsidP="007557A4">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26F8529A" w14:textId="77777777" w:rsidR="007557A4" w:rsidRPr="005D73B0" w:rsidRDefault="007557A4" w:rsidP="007557A4">
            <w:pPr>
              <w:tabs>
                <w:tab w:val="center" w:pos="4320"/>
                <w:tab w:val="right" w:pos="8640"/>
              </w:tabs>
              <w:spacing w:before="60" w:after="60"/>
              <w:jc w:val="center"/>
              <w:rPr>
                <w:rFonts w:ascii="Arial" w:eastAsia="MS ??" w:hAnsi="Arial" w:cs="Arial"/>
                <w:sz w:val="20"/>
                <w:szCs w:val="20"/>
              </w:rPr>
            </w:pPr>
          </w:p>
        </w:tc>
      </w:tr>
    </w:tbl>
    <w:p w14:paraId="662DBF9B" w14:textId="77777777" w:rsidR="007557A4" w:rsidRDefault="007557A4" w:rsidP="007557A4">
      <w:pPr>
        <w:jc w:val="center"/>
        <w:rPr>
          <w:rFonts w:ascii="Arial" w:hAnsi="Arial" w:cs="Arial"/>
          <w:b/>
          <w:bCs/>
        </w:rPr>
      </w:pPr>
    </w:p>
    <w:p w14:paraId="041C8B88" w14:textId="77777777" w:rsidR="007557A4" w:rsidRDefault="007557A4" w:rsidP="007557A4">
      <w:pPr>
        <w:jc w:val="center"/>
        <w:rPr>
          <w:rFonts w:ascii="Arial" w:hAnsi="Arial" w:cs="Arial"/>
          <w:b/>
          <w:bCs/>
        </w:rPr>
      </w:pPr>
    </w:p>
    <w:p w14:paraId="56219B4D" w14:textId="77777777" w:rsidR="007557A4" w:rsidRPr="00057ED8" w:rsidRDefault="007557A4" w:rsidP="007557A4">
      <w:pPr>
        <w:jc w:val="both"/>
        <w:rPr>
          <w:rFonts w:ascii="Arial" w:hAnsi="Arial" w:cs="Arial"/>
          <w:b/>
          <w:bCs/>
          <w:sz w:val="20"/>
          <w:szCs w:val="20"/>
        </w:rPr>
      </w:pPr>
      <w:r w:rsidRPr="00057ED8">
        <w:rPr>
          <w:rFonts w:ascii="Arial" w:hAnsi="Arial" w:cs="Arial"/>
          <w:b/>
          <w:bCs/>
          <w:sz w:val="20"/>
          <w:szCs w:val="20"/>
        </w:rPr>
        <w:t>Pod kazensko in materialno odgovornostjo izjavljamo, da navedeni kadri izpolnjujejo zakonske pogoje za opravljanje razpisanih storitev skladno z gradbeno zakonodajo.</w:t>
      </w:r>
    </w:p>
    <w:p w14:paraId="624FA9F8" w14:textId="77777777" w:rsidR="007557A4" w:rsidRPr="00921815" w:rsidRDefault="007557A4" w:rsidP="007557A4">
      <w:pPr>
        <w:jc w:val="center"/>
        <w:rPr>
          <w:rFonts w:ascii="Arial" w:hAnsi="Arial" w:cs="Arial"/>
          <w:b/>
          <w:bCs/>
          <w:sz w:val="20"/>
          <w:szCs w:val="20"/>
        </w:rPr>
      </w:pPr>
    </w:p>
    <w:p w14:paraId="2538767F" w14:textId="77777777" w:rsidR="007557A4" w:rsidRPr="00921815" w:rsidRDefault="007557A4" w:rsidP="007557A4">
      <w:pPr>
        <w:pStyle w:val="ListParagraph"/>
        <w:numPr>
          <w:ilvl w:val="0"/>
          <w:numId w:val="39"/>
        </w:numPr>
        <w:jc w:val="both"/>
        <w:rPr>
          <w:rFonts w:ascii="Arial" w:hAnsi="Arial" w:cs="Arial"/>
          <w:b/>
          <w:sz w:val="20"/>
          <w:szCs w:val="20"/>
        </w:rPr>
      </w:pPr>
      <w:r w:rsidRPr="00921815">
        <w:rPr>
          <w:rFonts w:ascii="Arial" w:hAnsi="Arial" w:cs="Arial"/>
          <w:b/>
          <w:sz w:val="20"/>
          <w:szCs w:val="20"/>
        </w:rPr>
        <w:t>VODJA DEL</w:t>
      </w:r>
    </w:p>
    <w:tbl>
      <w:tblPr>
        <w:tblW w:w="83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5994"/>
      </w:tblGrid>
      <w:tr w:rsidR="007557A4" w:rsidRPr="00921815" w14:paraId="2833B4F9" w14:textId="77777777" w:rsidTr="007557A4">
        <w:trPr>
          <w:trHeight w:val="454"/>
        </w:trPr>
        <w:tc>
          <w:tcPr>
            <w:tcW w:w="2370" w:type="dxa"/>
            <w:shd w:val="clear" w:color="auto" w:fill="auto"/>
            <w:vAlign w:val="center"/>
          </w:tcPr>
          <w:p w14:paraId="0226B318" w14:textId="77777777" w:rsidR="007557A4" w:rsidRPr="00921815" w:rsidRDefault="007557A4" w:rsidP="007557A4">
            <w:pPr>
              <w:rPr>
                <w:rFonts w:ascii="Arial" w:hAnsi="Arial" w:cs="Arial"/>
                <w:sz w:val="20"/>
                <w:szCs w:val="20"/>
              </w:rPr>
            </w:pPr>
            <w:r w:rsidRPr="00921815">
              <w:rPr>
                <w:rFonts w:ascii="Arial" w:hAnsi="Arial" w:cs="Arial"/>
                <w:sz w:val="20"/>
                <w:szCs w:val="20"/>
              </w:rPr>
              <w:t>Ime in priimek</w:t>
            </w:r>
          </w:p>
        </w:tc>
        <w:tc>
          <w:tcPr>
            <w:tcW w:w="5994" w:type="dxa"/>
            <w:shd w:val="clear" w:color="auto" w:fill="auto"/>
            <w:vAlign w:val="center"/>
          </w:tcPr>
          <w:p w14:paraId="21B141BD" w14:textId="77777777" w:rsidR="007557A4" w:rsidRPr="00921815" w:rsidRDefault="007557A4" w:rsidP="007557A4">
            <w:pPr>
              <w:jc w:val="center"/>
              <w:rPr>
                <w:rFonts w:ascii="Arial" w:hAnsi="Arial" w:cs="Arial"/>
                <w:sz w:val="20"/>
                <w:szCs w:val="20"/>
              </w:rPr>
            </w:pPr>
          </w:p>
        </w:tc>
      </w:tr>
      <w:tr w:rsidR="007557A4" w:rsidRPr="00921815" w14:paraId="5FDF4FF9" w14:textId="77777777" w:rsidTr="007557A4">
        <w:trPr>
          <w:trHeight w:val="465"/>
        </w:trPr>
        <w:tc>
          <w:tcPr>
            <w:tcW w:w="2370" w:type="dxa"/>
            <w:shd w:val="clear" w:color="auto" w:fill="auto"/>
            <w:vAlign w:val="center"/>
          </w:tcPr>
          <w:p w14:paraId="62B27F9C" w14:textId="77777777" w:rsidR="007557A4" w:rsidRPr="00921815" w:rsidRDefault="007557A4" w:rsidP="007557A4">
            <w:pPr>
              <w:rPr>
                <w:rFonts w:ascii="Arial" w:hAnsi="Arial" w:cs="Arial"/>
                <w:sz w:val="20"/>
                <w:szCs w:val="20"/>
              </w:rPr>
            </w:pPr>
            <w:r w:rsidRPr="00921815">
              <w:rPr>
                <w:rFonts w:ascii="Arial" w:hAnsi="Arial" w:cs="Arial"/>
                <w:sz w:val="20"/>
                <w:szCs w:val="20"/>
              </w:rPr>
              <w:t>Strokovna izobrazba</w:t>
            </w:r>
          </w:p>
        </w:tc>
        <w:tc>
          <w:tcPr>
            <w:tcW w:w="5994" w:type="dxa"/>
            <w:shd w:val="clear" w:color="auto" w:fill="auto"/>
          </w:tcPr>
          <w:p w14:paraId="74D664A0" w14:textId="77777777" w:rsidR="007557A4" w:rsidRPr="00921815" w:rsidRDefault="007557A4" w:rsidP="007557A4">
            <w:pPr>
              <w:jc w:val="both"/>
              <w:rPr>
                <w:rFonts w:ascii="Arial" w:hAnsi="Arial" w:cs="Arial"/>
                <w:sz w:val="20"/>
                <w:szCs w:val="20"/>
              </w:rPr>
            </w:pPr>
          </w:p>
        </w:tc>
      </w:tr>
      <w:tr w:rsidR="007557A4" w:rsidRPr="00921815" w14:paraId="60CCB197" w14:textId="77777777" w:rsidTr="007557A4">
        <w:trPr>
          <w:trHeight w:val="355"/>
        </w:trPr>
        <w:tc>
          <w:tcPr>
            <w:tcW w:w="2370" w:type="dxa"/>
            <w:shd w:val="clear" w:color="auto" w:fill="auto"/>
            <w:vAlign w:val="center"/>
          </w:tcPr>
          <w:p w14:paraId="150BFB6C" w14:textId="77777777" w:rsidR="007557A4" w:rsidRPr="00921815" w:rsidRDefault="007557A4" w:rsidP="007557A4">
            <w:pPr>
              <w:rPr>
                <w:rFonts w:ascii="Arial" w:hAnsi="Arial" w:cs="Arial"/>
                <w:sz w:val="20"/>
                <w:szCs w:val="20"/>
              </w:rPr>
            </w:pPr>
            <w:r w:rsidRPr="00921815">
              <w:rPr>
                <w:rFonts w:ascii="Arial" w:hAnsi="Arial" w:cs="Arial"/>
                <w:sz w:val="20"/>
                <w:szCs w:val="20"/>
              </w:rPr>
              <w:t>Strokovni izpit</w:t>
            </w:r>
          </w:p>
        </w:tc>
        <w:tc>
          <w:tcPr>
            <w:tcW w:w="5994" w:type="dxa"/>
            <w:shd w:val="clear" w:color="auto" w:fill="auto"/>
          </w:tcPr>
          <w:p w14:paraId="07B90A4C" w14:textId="77777777" w:rsidR="007557A4" w:rsidRPr="00921815" w:rsidRDefault="007557A4" w:rsidP="007557A4">
            <w:pPr>
              <w:jc w:val="both"/>
              <w:rPr>
                <w:rFonts w:ascii="Arial" w:hAnsi="Arial" w:cs="Arial"/>
                <w:sz w:val="20"/>
                <w:szCs w:val="20"/>
              </w:rPr>
            </w:pPr>
            <w:r w:rsidRPr="00921815">
              <w:rPr>
                <w:rFonts w:ascii="Arial" w:hAnsi="Arial" w:cs="Arial"/>
                <w:sz w:val="20"/>
                <w:szCs w:val="20"/>
              </w:rPr>
              <w:t>ŠT.                           DATUM:</w:t>
            </w:r>
          </w:p>
        </w:tc>
      </w:tr>
      <w:tr w:rsidR="007557A4" w:rsidRPr="00921815" w14:paraId="7618B4C0" w14:textId="77777777" w:rsidTr="007557A4">
        <w:trPr>
          <w:trHeight w:val="417"/>
        </w:trPr>
        <w:tc>
          <w:tcPr>
            <w:tcW w:w="2370" w:type="dxa"/>
            <w:shd w:val="clear" w:color="auto" w:fill="auto"/>
            <w:vAlign w:val="center"/>
          </w:tcPr>
          <w:p w14:paraId="27C5DF99" w14:textId="77777777" w:rsidR="007557A4" w:rsidRPr="00921815" w:rsidRDefault="007557A4" w:rsidP="007557A4">
            <w:pPr>
              <w:rPr>
                <w:rFonts w:ascii="Arial" w:hAnsi="Arial" w:cs="Arial"/>
                <w:sz w:val="20"/>
                <w:szCs w:val="20"/>
              </w:rPr>
            </w:pPr>
            <w:r w:rsidRPr="00921815">
              <w:rPr>
                <w:rFonts w:ascii="Arial" w:hAnsi="Arial" w:cs="Arial"/>
                <w:sz w:val="20"/>
                <w:szCs w:val="20"/>
              </w:rPr>
              <w:t>Potrdilo o članstvu IZS</w:t>
            </w:r>
          </w:p>
        </w:tc>
        <w:tc>
          <w:tcPr>
            <w:tcW w:w="5994" w:type="dxa"/>
            <w:shd w:val="clear" w:color="auto" w:fill="auto"/>
          </w:tcPr>
          <w:p w14:paraId="6D1FC014" w14:textId="77777777" w:rsidR="007557A4" w:rsidRPr="00921815" w:rsidRDefault="007557A4" w:rsidP="007557A4">
            <w:pPr>
              <w:jc w:val="both"/>
              <w:rPr>
                <w:rFonts w:ascii="Arial" w:hAnsi="Arial" w:cs="Arial"/>
                <w:sz w:val="20"/>
                <w:szCs w:val="20"/>
              </w:rPr>
            </w:pPr>
            <w:r w:rsidRPr="00921815">
              <w:rPr>
                <w:rFonts w:ascii="Arial" w:hAnsi="Arial" w:cs="Arial"/>
                <w:sz w:val="20"/>
                <w:szCs w:val="20"/>
              </w:rPr>
              <w:t>ŠT.                           DATUM:</w:t>
            </w:r>
          </w:p>
        </w:tc>
      </w:tr>
    </w:tbl>
    <w:p w14:paraId="2CDB22C3" w14:textId="77777777" w:rsidR="007557A4" w:rsidRPr="00921815" w:rsidRDefault="007557A4" w:rsidP="007557A4">
      <w:pPr>
        <w:jc w:val="both"/>
        <w:rPr>
          <w:rFonts w:ascii="Arial" w:hAnsi="Arial" w:cs="Arial"/>
          <w:bCs/>
          <w:sz w:val="20"/>
          <w:szCs w:val="20"/>
        </w:rPr>
      </w:pPr>
    </w:p>
    <w:p w14:paraId="6A088625" w14:textId="77777777" w:rsidR="007557A4" w:rsidRPr="00057ED8" w:rsidRDefault="007557A4" w:rsidP="007557A4">
      <w:pPr>
        <w:jc w:val="both"/>
        <w:rPr>
          <w:rFonts w:ascii="Arial" w:hAnsi="Arial" w:cs="Arial"/>
          <w:b/>
          <w:sz w:val="20"/>
          <w:szCs w:val="20"/>
        </w:rPr>
      </w:pPr>
      <w:r w:rsidRPr="00057ED8">
        <w:rPr>
          <w:rFonts w:ascii="Arial" w:hAnsi="Arial" w:cs="Arial"/>
          <w:b/>
          <w:sz w:val="20"/>
          <w:szCs w:val="20"/>
        </w:rPr>
        <w:t xml:space="preserve">Izjavljamo, da je vodja del zaposlen </w:t>
      </w:r>
      <w:r>
        <w:rPr>
          <w:rFonts w:ascii="Arial" w:hAnsi="Arial" w:cs="Arial"/>
          <w:b/>
          <w:sz w:val="20"/>
          <w:szCs w:val="20"/>
        </w:rPr>
        <w:t>pri ponudniku (vodilnem partnerju ali partnerju)</w:t>
      </w:r>
      <w:r w:rsidRPr="00057ED8">
        <w:rPr>
          <w:rFonts w:ascii="Arial" w:hAnsi="Arial" w:cs="Arial"/>
          <w:b/>
          <w:sz w:val="20"/>
          <w:szCs w:val="20"/>
        </w:rPr>
        <w:t xml:space="preserve"> in izpolnjuje pogoje, ki jih določa Gradbeni zakon.</w:t>
      </w:r>
    </w:p>
    <w:p w14:paraId="640F24E3" w14:textId="77777777" w:rsidR="007557A4" w:rsidRDefault="007557A4" w:rsidP="007557A4">
      <w:pPr>
        <w:tabs>
          <w:tab w:val="center" w:pos="4536"/>
          <w:tab w:val="right" w:pos="9000"/>
        </w:tabs>
        <w:spacing w:line="264" w:lineRule="auto"/>
        <w:jc w:val="both"/>
        <w:rPr>
          <w:rFonts w:ascii="Calibri" w:hAnsi="Calibri" w:cs="Tahoma"/>
        </w:rPr>
      </w:pPr>
    </w:p>
    <w:p w14:paraId="34070470" w14:textId="77777777" w:rsidR="007557A4" w:rsidRPr="0090794B" w:rsidRDefault="007557A4" w:rsidP="007557A4">
      <w:pPr>
        <w:jc w:val="both"/>
        <w:rPr>
          <w:rFonts w:ascii="Arial" w:hAnsi="Arial" w:cs="Arial"/>
          <w:sz w:val="20"/>
          <w:szCs w:val="20"/>
        </w:rPr>
      </w:pPr>
      <w:r w:rsidRPr="0090794B">
        <w:rPr>
          <w:rFonts w:ascii="Arial" w:hAnsi="Arial" w:cs="Arial"/>
          <w:sz w:val="20"/>
          <w:szCs w:val="20"/>
        </w:rPr>
        <w:t xml:space="preserve">Seznam opravljenih gradenj v zadnjih petih letih pred objavo tega javnega naročila, </w:t>
      </w:r>
      <w:r>
        <w:rPr>
          <w:rFonts w:ascii="Arial" w:hAnsi="Arial" w:cs="Arial"/>
          <w:sz w:val="20"/>
          <w:szCs w:val="20"/>
        </w:rPr>
        <w:t xml:space="preserve">za </w:t>
      </w:r>
      <w:r w:rsidRPr="0090794B">
        <w:rPr>
          <w:rFonts w:ascii="Arial" w:hAnsi="Arial" w:cs="Arial"/>
          <w:sz w:val="20"/>
          <w:szCs w:val="20"/>
        </w:rPr>
        <w:t xml:space="preserve">katere je </w:t>
      </w:r>
      <w:r>
        <w:rPr>
          <w:rFonts w:ascii="Arial" w:hAnsi="Arial" w:cs="Arial"/>
          <w:sz w:val="20"/>
          <w:szCs w:val="20"/>
        </w:rPr>
        <w:t>imenovani</w:t>
      </w:r>
      <w:r w:rsidRPr="0090794B">
        <w:rPr>
          <w:rFonts w:ascii="Arial" w:hAnsi="Arial" w:cs="Arial"/>
          <w:sz w:val="20"/>
          <w:szCs w:val="20"/>
        </w:rPr>
        <w:t xml:space="preserve"> vodja del</w:t>
      </w:r>
      <w:r>
        <w:rPr>
          <w:rFonts w:ascii="Arial" w:hAnsi="Arial" w:cs="Arial"/>
          <w:sz w:val="20"/>
          <w:szCs w:val="20"/>
        </w:rPr>
        <w:t xml:space="preserve"> opravljal funkcijo vodja gradnje ali odgovorni vodja del:</w:t>
      </w:r>
    </w:p>
    <w:p w14:paraId="0C420CB7" w14:textId="77777777" w:rsidR="007557A4" w:rsidRDefault="007557A4" w:rsidP="007557A4">
      <w:pPr>
        <w:tabs>
          <w:tab w:val="center" w:pos="4536"/>
          <w:tab w:val="right" w:pos="9000"/>
        </w:tabs>
        <w:spacing w:line="264" w:lineRule="auto"/>
        <w:jc w:val="both"/>
        <w:rPr>
          <w:rFonts w:ascii="Calibri" w:hAnsi="Calibri"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266"/>
        <w:gridCol w:w="2050"/>
        <w:gridCol w:w="1485"/>
        <w:gridCol w:w="1182"/>
        <w:gridCol w:w="1455"/>
      </w:tblGrid>
      <w:tr w:rsidR="007557A4" w:rsidRPr="006B6501" w14:paraId="1D023FD0" w14:textId="77777777" w:rsidTr="007557A4">
        <w:trPr>
          <w:trHeight w:val="682"/>
        </w:trPr>
        <w:tc>
          <w:tcPr>
            <w:tcW w:w="622" w:type="dxa"/>
            <w:shd w:val="clear" w:color="auto" w:fill="auto"/>
            <w:vAlign w:val="center"/>
          </w:tcPr>
          <w:p w14:paraId="5CEE7BA8" w14:textId="77777777" w:rsidR="007557A4" w:rsidRPr="006B6501" w:rsidRDefault="007557A4" w:rsidP="007557A4">
            <w:pPr>
              <w:jc w:val="center"/>
              <w:rPr>
                <w:rFonts w:ascii="Calibri" w:hAnsi="Calibri"/>
                <w:sz w:val="20"/>
                <w:szCs w:val="20"/>
              </w:rPr>
            </w:pPr>
            <w:proofErr w:type="spellStart"/>
            <w:r w:rsidRPr="006B6501">
              <w:rPr>
                <w:rFonts w:ascii="Calibri" w:hAnsi="Calibri"/>
                <w:sz w:val="20"/>
                <w:szCs w:val="20"/>
              </w:rPr>
              <w:t>Zap</w:t>
            </w:r>
            <w:proofErr w:type="spellEnd"/>
            <w:r w:rsidRPr="006B6501">
              <w:rPr>
                <w:rFonts w:ascii="Calibri" w:hAnsi="Calibri"/>
                <w:sz w:val="20"/>
                <w:szCs w:val="20"/>
              </w:rPr>
              <w:t>. št.</w:t>
            </w:r>
          </w:p>
        </w:tc>
        <w:tc>
          <w:tcPr>
            <w:tcW w:w="2266" w:type="dxa"/>
            <w:shd w:val="clear" w:color="auto" w:fill="auto"/>
            <w:vAlign w:val="center"/>
          </w:tcPr>
          <w:p w14:paraId="440AB831" w14:textId="77777777" w:rsidR="007557A4" w:rsidRPr="006B6501" w:rsidRDefault="007557A4" w:rsidP="007557A4">
            <w:pPr>
              <w:jc w:val="center"/>
              <w:rPr>
                <w:rFonts w:ascii="Calibri" w:hAnsi="Calibri"/>
                <w:sz w:val="20"/>
                <w:szCs w:val="20"/>
              </w:rPr>
            </w:pPr>
            <w:r w:rsidRPr="006B6501">
              <w:rPr>
                <w:rFonts w:ascii="Calibri" w:hAnsi="Calibri"/>
                <w:sz w:val="20"/>
                <w:szCs w:val="20"/>
              </w:rPr>
              <w:t>Naročnik</w:t>
            </w:r>
          </w:p>
        </w:tc>
        <w:tc>
          <w:tcPr>
            <w:tcW w:w="2050" w:type="dxa"/>
            <w:shd w:val="clear" w:color="auto" w:fill="auto"/>
            <w:vAlign w:val="center"/>
          </w:tcPr>
          <w:p w14:paraId="6A4919AC" w14:textId="77777777" w:rsidR="007557A4" w:rsidRPr="006B6501" w:rsidRDefault="007557A4" w:rsidP="007557A4">
            <w:pPr>
              <w:jc w:val="center"/>
              <w:rPr>
                <w:rFonts w:ascii="Calibri" w:hAnsi="Calibri"/>
                <w:sz w:val="20"/>
                <w:szCs w:val="20"/>
              </w:rPr>
            </w:pPr>
            <w:r w:rsidRPr="006B6501">
              <w:rPr>
                <w:rFonts w:ascii="Calibri" w:hAnsi="Calibri"/>
                <w:sz w:val="20"/>
                <w:szCs w:val="20"/>
              </w:rPr>
              <w:t>Objekt</w:t>
            </w:r>
          </w:p>
        </w:tc>
        <w:tc>
          <w:tcPr>
            <w:tcW w:w="1485" w:type="dxa"/>
            <w:shd w:val="clear" w:color="auto" w:fill="auto"/>
            <w:vAlign w:val="center"/>
          </w:tcPr>
          <w:p w14:paraId="116ACE94" w14:textId="77777777" w:rsidR="007557A4" w:rsidRPr="006B6501" w:rsidRDefault="007557A4" w:rsidP="007557A4">
            <w:pPr>
              <w:jc w:val="center"/>
              <w:rPr>
                <w:rFonts w:ascii="Calibri" w:hAnsi="Calibri"/>
                <w:sz w:val="20"/>
                <w:szCs w:val="20"/>
              </w:rPr>
            </w:pPr>
            <w:r>
              <w:rPr>
                <w:rFonts w:ascii="Calibri" w:hAnsi="Calibri"/>
                <w:sz w:val="20"/>
                <w:szCs w:val="20"/>
              </w:rPr>
              <w:t xml:space="preserve">Datum </w:t>
            </w:r>
            <w:r w:rsidRPr="006B6501">
              <w:rPr>
                <w:rFonts w:ascii="Calibri" w:hAnsi="Calibri"/>
                <w:sz w:val="20"/>
                <w:szCs w:val="20"/>
              </w:rPr>
              <w:t xml:space="preserve"> dokončanja del</w:t>
            </w:r>
          </w:p>
        </w:tc>
        <w:tc>
          <w:tcPr>
            <w:tcW w:w="1182" w:type="dxa"/>
          </w:tcPr>
          <w:p w14:paraId="4983B73E" w14:textId="77777777" w:rsidR="007557A4" w:rsidRPr="004260D3" w:rsidRDefault="007557A4" w:rsidP="007557A4">
            <w:pPr>
              <w:jc w:val="center"/>
              <w:rPr>
                <w:rFonts w:ascii="Calibri" w:hAnsi="Calibri"/>
                <w:sz w:val="20"/>
                <w:szCs w:val="20"/>
              </w:rPr>
            </w:pPr>
            <w:r>
              <w:rPr>
                <w:rFonts w:ascii="Calibri" w:hAnsi="Calibri"/>
                <w:sz w:val="20"/>
                <w:szCs w:val="20"/>
              </w:rPr>
              <w:t>Klasifikacija objekta po CC-SI</w:t>
            </w:r>
          </w:p>
        </w:tc>
        <w:tc>
          <w:tcPr>
            <w:tcW w:w="1455" w:type="dxa"/>
            <w:shd w:val="clear" w:color="auto" w:fill="auto"/>
            <w:vAlign w:val="center"/>
          </w:tcPr>
          <w:p w14:paraId="5D199732" w14:textId="77777777" w:rsidR="007557A4" w:rsidRDefault="007557A4" w:rsidP="007557A4">
            <w:pPr>
              <w:jc w:val="center"/>
              <w:rPr>
                <w:rFonts w:ascii="Calibri" w:hAnsi="Calibri"/>
                <w:sz w:val="20"/>
                <w:szCs w:val="20"/>
              </w:rPr>
            </w:pPr>
            <w:r>
              <w:rPr>
                <w:rFonts w:ascii="Calibri" w:hAnsi="Calibri"/>
                <w:sz w:val="20"/>
                <w:szCs w:val="20"/>
              </w:rPr>
              <w:t>Pogodbena vrednost</w:t>
            </w:r>
          </w:p>
          <w:p w14:paraId="39CA328E" w14:textId="77777777" w:rsidR="007557A4" w:rsidRPr="006B6501" w:rsidRDefault="007557A4" w:rsidP="007557A4">
            <w:pPr>
              <w:jc w:val="center"/>
              <w:rPr>
                <w:rFonts w:ascii="Calibri" w:hAnsi="Calibri"/>
                <w:sz w:val="20"/>
                <w:szCs w:val="20"/>
              </w:rPr>
            </w:pPr>
            <w:r>
              <w:rPr>
                <w:rFonts w:ascii="Calibri" w:hAnsi="Calibri"/>
                <w:sz w:val="20"/>
                <w:szCs w:val="20"/>
              </w:rPr>
              <w:t xml:space="preserve"> (z DDV)</w:t>
            </w:r>
          </w:p>
        </w:tc>
      </w:tr>
      <w:tr w:rsidR="007557A4" w:rsidRPr="006B6501" w14:paraId="283DB619" w14:textId="77777777" w:rsidTr="007557A4">
        <w:trPr>
          <w:trHeight w:val="715"/>
        </w:trPr>
        <w:tc>
          <w:tcPr>
            <w:tcW w:w="622" w:type="dxa"/>
            <w:shd w:val="clear" w:color="auto" w:fill="auto"/>
          </w:tcPr>
          <w:p w14:paraId="7A56DA50" w14:textId="77777777" w:rsidR="007557A4" w:rsidRPr="006B6501" w:rsidRDefault="007557A4" w:rsidP="007557A4">
            <w:pPr>
              <w:jc w:val="both"/>
              <w:rPr>
                <w:rFonts w:ascii="Calibri" w:hAnsi="Calibri"/>
              </w:rPr>
            </w:pPr>
          </w:p>
        </w:tc>
        <w:tc>
          <w:tcPr>
            <w:tcW w:w="2266" w:type="dxa"/>
            <w:shd w:val="clear" w:color="auto" w:fill="auto"/>
          </w:tcPr>
          <w:p w14:paraId="71022167" w14:textId="77777777" w:rsidR="007557A4" w:rsidRPr="006B6501" w:rsidRDefault="007557A4" w:rsidP="007557A4">
            <w:pPr>
              <w:jc w:val="both"/>
              <w:rPr>
                <w:rFonts w:ascii="Calibri" w:hAnsi="Calibri"/>
              </w:rPr>
            </w:pPr>
          </w:p>
        </w:tc>
        <w:tc>
          <w:tcPr>
            <w:tcW w:w="2050" w:type="dxa"/>
            <w:shd w:val="clear" w:color="auto" w:fill="auto"/>
          </w:tcPr>
          <w:p w14:paraId="79C84D72" w14:textId="77777777" w:rsidR="007557A4" w:rsidRPr="006B6501" w:rsidRDefault="007557A4" w:rsidP="007557A4">
            <w:pPr>
              <w:jc w:val="both"/>
              <w:rPr>
                <w:rFonts w:ascii="Calibri" w:hAnsi="Calibri"/>
              </w:rPr>
            </w:pPr>
          </w:p>
        </w:tc>
        <w:tc>
          <w:tcPr>
            <w:tcW w:w="1485" w:type="dxa"/>
            <w:shd w:val="clear" w:color="auto" w:fill="auto"/>
          </w:tcPr>
          <w:p w14:paraId="14501750" w14:textId="77777777" w:rsidR="007557A4" w:rsidRPr="006B6501" w:rsidRDefault="007557A4" w:rsidP="007557A4">
            <w:pPr>
              <w:jc w:val="both"/>
              <w:rPr>
                <w:rFonts w:ascii="Calibri" w:hAnsi="Calibri"/>
              </w:rPr>
            </w:pPr>
          </w:p>
        </w:tc>
        <w:tc>
          <w:tcPr>
            <w:tcW w:w="1182" w:type="dxa"/>
          </w:tcPr>
          <w:p w14:paraId="5F9B0624" w14:textId="77777777" w:rsidR="007557A4" w:rsidRPr="006B6501" w:rsidRDefault="007557A4" w:rsidP="007557A4">
            <w:pPr>
              <w:jc w:val="both"/>
              <w:rPr>
                <w:rFonts w:ascii="Calibri" w:hAnsi="Calibri"/>
              </w:rPr>
            </w:pPr>
          </w:p>
        </w:tc>
        <w:tc>
          <w:tcPr>
            <w:tcW w:w="1455" w:type="dxa"/>
            <w:shd w:val="clear" w:color="auto" w:fill="auto"/>
          </w:tcPr>
          <w:p w14:paraId="5947881D" w14:textId="77777777" w:rsidR="007557A4" w:rsidRPr="006B6501" w:rsidRDefault="007557A4" w:rsidP="007557A4">
            <w:pPr>
              <w:jc w:val="both"/>
              <w:rPr>
                <w:rFonts w:ascii="Calibri" w:hAnsi="Calibri"/>
              </w:rPr>
            </w:pPr>
          </w:p>
        </w:tc>
      </w:tr>
      <w:tr w:rsidR="007557A4" w:rsidRPr="006B6501" w14:paraId="364964D4" w14:textId="77777777" w:rsidTr="007557A4">
        <w:trPr>
          <w:trHeight w:val="693"/>
        </w:trPr>
        <w:tc>
          <w:tcPr>
            <w:tcW w:w="622" w:type="dxa"/>
            <w:shd w:val="clear" w:color="auto" w:fill="auto"/>
          </w:tcPr>
          <w:p w14:paraId="627FB6B2" w14:textId="77777777" w:rsidR="007557A4" w:rsidRPr="006B6501" w:rsidRDefault="007557A4" w:rsidP="007557A4">
            <w:pPr>
              <w:jc w:val="both"/>
              <w:rPr>
                <w:rFonts w:ascii="Calibri" w:hAnsi="Calibri"/>
              </w:rPr>
            </w:pPr>
          </w:p>
        </w:tc>
        <w:tc>
          <w:tcPr>
            <w:tcW w:w="2266" w:type="dxa"/>
            <w:shd w:val="clear" w:color="auto" w:fill="auto"/>
          </w:tcPr>
          <w:p w14:paraId="5890ADCB" w14:textId="77777777" w:rsidR="007557A4" w:rsidRPr="006B6501" w:rsidRDefault="007557A4" w:rsidP="007557A4">
            <w:pPr>
              <w:jc w:val="both"/>
              <w:rPr>
                <w:rFonts w:ascii="Calibri" w:hAnsi="Calibri"/>
              </w:rPr>
            </w:pPr>
          </w:p>
        </w:tc>
        <w:tc>
          <w:tcPr>
            <w:tcW w:w="2050" w:type="dxa"/>
            <w:shd w:val="clear" w:color="auto" w:fill="auto"/>
          </w:tcPr>
          <w:p w14:paraId="41682A80" w14:textId="77777777" w:rsidR="007557A4" w:rsidRPr="006B6501" w:rsidRDefault="007557A4" w:rsidP="007557A4">
            <w:pPr>
              <w:jc w:val="both"/>
              <w:rPr>
                <w:rFonts w:ascii="Calibri" w:hAnsi="Calibri"/>
              </w:rPr>
            </w:pPr>
          </w:p>
        </w:tc>
        <w:tc>
          <w:tcPr>
            <w:tcW w:w="1485" w:type="dxa"/>
            <w:shd w:val="clear" w:color="auto" w:fill="auto"/>
          </w:tcPr>
          <w:p w14:paraId="54333D9A" w14:textId="77777777" w:rsidR="007557A4" w:rsidRPr="006B6501" w:rsidRDefault="007557A4" w:rsidP="007557A4">
            <w:pPr>
              <w:jc w:val="both"/>
              <w:rPr>
                <w:rFonts w:ascii="Calibri" w:hAnsi="Calibri"/>
              </w:rPr>
            </w:pPr>
          </w:p>
        </w:tc>
        <w:tc>
          <w:tcPr>
            <w:tcW w:w="1182" w:type="dxa"/>
          </w:tcPr>
          <w:p w14:paraId="4CCF1343" w14:textId="77777777" w:rsidR="007557A4" w:rsidRPr="006B6501" w:rsidRDefault="007557A4" w:rsidP="007557A4">
            <w:pPr>
              <w:jc w:val="both"/>
              <w:rPr>
                <w:rFonts w:ascii="Calibri" w:hAnsi="Calibri"/>
              </w:rPr>
            </w:pPr>
          </w:p>
        </w:tc>
        <w:tc>
          <w:tcPr>
            <w:tcW w:w="1455" w:type="dxa"/>
            <w:shd w:val="clear" w:color="auto" w:fill="auto"/>
          </w:tcPr>
          <w:p w14:paraId="3F22D4C5" w14:textId="77777777" w:rsidR="007557A4" w:rsidRPr="006B6501" w:rsidRDefault="007557A4" w:rsidP="007557A4">
            <w:pPr>
              <w:jc w:val="both"/>
              <w:rPr>
                <w:rFonts w:ascii="Calibri" w:hAnsi="Calibri"/>
              </w:rPr>
            </w:pPr>
          </w:p>
        </w:tc>
      </w:tr>
      <w:tr w:rsidR="007557A4" w:rsidRPr="006B6501" w14:paraId="61CC4279" w14:textId="77777777" w:rsidTr="007557A4">
        <w:trPr>
          <w:trHeight w:val="700"/>
        </w:trPr>
        <w:tc>
          <w:tcPr>
            <w:tcW w:w="622" w:type="dxa"/>
            <w:shd w:val="clear" w:color="auto" w:fill="auto"/>
          </w:tcPr>
          <w:p w14:paraId="38ADFBFF" w14:textId="77777777" w:rsidR="007557A4" w:rsidRPr="006B6501" w:rsidRDefault="007557A4" w:rsidP="007557A4">
            <w:pPr>
              <w:jc w:val="both"/>
              <w:rPr>
                <w:rFonts w:ascii="Calibri" w:hAnsi="Calibri"/>
              </w:rPr>
            </w:pPr>
          </w:p>
        </w:tc>
        <w:tc>
          <w:tcPr>
            <w:tcW w:w="2266" w:type="dxa"/>
            <w:shd w:val="clear" w:color="auto" w:fill="auto"/>
          </w:tcPr>
          <w:p w14:paraId="05A93D75" w14:textId="77777777" w:rsidR="007557A4" w:rsidRPr="006B6501" w:rsidRDefault="007557A4" w:rsidP="007557A4">
            <w:pPr>
              <w:jc w:val="both"/>
              <w:rPr>
                <w:rFonts w:ascii="Calibri" w:hAnsi="Calibri"/>
              </w:rPr>
            </w:pPr>
          </w:p>
        </w:tc>
        <w:tc>
          <w:tcPr>
            <w:tcW w:w="2050" w:type="dxa"/>
            <w:shd w:val="clear" w:color="auto" w:fill="auto"/>
          </w:tcPr>
          <w:p w14:paraId="48A7607C" w14:textId="77777777" w:rsidR="007557A4" w:rsidRPr="006B6501" w:rsidRDefault="007557A4" w:rsidP="007557A4">
            <w:pPr>
              <w:jc w:val="both"/>
              <w:rPr>
                <w:rFonts w:ascii="Calibri" w:hAnsi="Calibri"/>
              </w:rPr>
            </w:pPr>
          </w:p>
        </w:tc>
        <w:tc>
          <w:tcPr>
            <w:tcW w:w="1485" w:type="dxa"/>
            <w:shd w:val="clear" w:color="auto" w:fill="auto"/>
          </w:tcPr>
          <w:p w14:paraId="582D4A9D" w14:textId="77777777" w:rsidR="007557A4" w:rsidRPr="006B6501" w:rsidRDefault="007557A4" w:rsidP="007557A4">
            <w:pPr>
              <w:jc w:val="both"/>
              <w:rPr>
                <w:rFonts w:ascii="Calibri" w:hAnsi="Calibri"/>
              </w:rPr>
            </w:pPr>
          </w:p>
        </w:tc>
        <w:tc>
          <w:tcPr>
            <w:tcW w:w="1182" w:type="dxa"/>
          </w:tcPr>
          <w:p w14:paraId="5C945382" w14:textId="77777777" w:rsidR="007557A4" w:rsidRPr="006B6501" w:rsidRDefault="007557A4" w:rsidP="007557A4">
            <w:pPr>
              <w:jc w:val="both"/>
              <w:rPr>
                <w:rFonts w:ascii="Calibri" w:hAnsi="Calibri"/>
              </w:rPr>
            </w:pPr>
          </w:p>
        </w:tc>
        <w:tc>
          <w:tcPr>
            <w:tcW w:w="1455" w:type="dxa"/>
            <w:shd w:val="clear" w:color="auto" w:fill="auto"/>
          </w:tcPr>
          <w:p w14:paraId="41548056" w14:textId="77777777" w:rsidR="007557A4" w:rsidRPr="006B6501" w:rsidRDefault="007557A4" w:rsidP="007557A4">
            <w:pPr>
              <w:jc w:val="both"/>
              <w:rPr>
                <w:rFonts w:ascii="Calibri" w:hAnsi="Calibri"/>
              </w:rPr>
            </w:pPr>
          </w:p>
        </w:tc>
      </w:tr>
    </w:tbl>
    <w:p w14:paraId="741F16FD" w14:textId="77777777" w:rsidR="007557A4" w:rsidRDefault="007557A4" w:rsidP="007557A4">
      <w:pPr>
        <w:jc w:val="both"/>
        <w:rPr>
          <w:rFonts w:ascii="Calibri" w:hAnsi="Calibri"/>
        </w:rPr>
      </w:pPr>
    </w:p>
    <w:p w14:paraId="67C1CB7D" w14:textId="77777777" w:rsidR="007557A4" w:rsidRPr="00696AF7" w:rsidRDefault="007557A4" w:rsidP="007557A4">
      <w:pPr>
        <w:tabs>
          <w:tab w:val="center" w:pos="4536"/>
          <w:tab w:val="right" w:pos="9000"/>
        </w:tabs>
        <w:spacing w:line="264" w:lineRule="auto"/>
        <w:jc w:val="both"/>
        <w:rPr>
          <w:rFonts w:ascii="Calibri" w:hAnsi="Calibri" w:cs="Tahoma"/>
        </w:rPr>
      </w:pPr>
    </w:p>
    <w:p w14:paraId="10A863B0" w14:textId="77777777" w:rsidR="007557A4" w:rsidRDefault="007557A4" w:rsidP="007557A4">
      <w:pPr>
        <w:jc w:val="both"/>
        <w:rPr>
          <w:rFonts w:ascii="Arial" w:hAnsi="Arial" w:cs="Arial"/>
          <w:sz w:val="20"/>
          <w:szCs w:val="20"/>
        </w:rPr>
      </w:pPr>
    </w:p>
    <w:p w14:paraId="27051248" w14:textId="77777777" w:rsidR="007557A4" w:rsidRPr="005D73B0" w:rsidRDefault="007557A4" w:rsidP="007557A4">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089B289B" w14:textId="77777777" w:rsidR="007557A4" w:rsidRPr="005D73B0" w:rsidRDefault="007557A4" w:rsidP="007557A4">
      <w:pPr>
        <w:jc w:val="both"/>
        <w:rPr>
          <w:rFonts w:ascii="Arial" w:hAnsi="Arial" w:cs="Arial"/>
          <w:sz w:val="20"/>
          <w:szCs w:val="20"/>
        </w:rPr>
      </w:pPr>
    </w:p>
    <w:p w14:paraId="43716A9F" w14:textId="77777777" w:rsidR="007557A4" w:rsidRPr="005D73B0" w:rsidRDefault="007557A4" w:rsidP="007557A4">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odgovorne osebe</w:t>
      </w:r>
    </w:p>
    <w:p w14:paraId="711424F5" w14:textId="77777777" w:rsidR="007557A4" w:rsidRPr="005D73B0" w:rsidRDefault="007557A4" w:rsidP="007557A4">
      <w:pPr>
        <w:jc w:val="both"/>
        <w:rPr>
          <w:rFonts w:ascii="Arial" w:hAnsi="Arial" w:cs="Arial"/>
          <w:sz w:val="20"/>
          <w:szCs w:val="20"/>
        </w:rPr>
      </w:pPr>
    </w:p>
    <w:p w14:paraId="2CDACAFC" w14:textId="77777777" w:rsidR="007557A4" w:rsidRPr="005D73B0" w:rsidRDefault="007557A4" w:rsidP="007557A4">
      <w:pPr>
        <w:jc w:val="both"/>
        <w:rPr>
          <w:rFonts w:ascii="Arial" w:hAnsi="Arial" w:cs="Arial"/>
          <w:sz w:val="20"/>
          <w:szCs w:val="20"/>
        </w:rPr>
      </w:pPr>
    </w:p>
    <w:p w14:paraId="60A9E250" w14:textId="77777777" w:rsidR="007557A4" w:rsidRPr="005D73B0" w:rsidRDefault="007557A4" w:rsidP="007557A4">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37F76D6D" w14:textId="77777777" w:rsidR="00D74E27" w:rsidRDefault="00D74E27">
      <w:pPr>
        <w:rPr>
          <w:rFonts w:ascii="Arial" w:hAnsi="Arial" w:cs="Arial"/>
          <w:b/>
          <w:bCs/>
        </w:rPr>
      </w:pPr>
      <w:r>
        <w:rPr>
          <w:rFonts w:ascii="Arial" w:hAnsi="Arial" w:cs="Arial"/>
          <w:b/>
          <w:bCs/>
        </w:rPr>
        <w:br w:type="page"/>
      </w:r>
    </w:p>
    <w:p w14:paraId="2A2DBEFF" w14:textId="77777777" w:rsidR="00D74E27" w:rsidRPr="000806EB" w:rsidRDefault="00D74E27" w:rsidP="00D74E27">
      <w:pPr>
        <w:jc w:val="both"/>
        <w:rPr>
          <w:rFonts w:ascii="Arial" w:hAnsi="Arial" w:cs="Arial"/>
          <w:i/>
          <w:sz w:val="20"/>
          <w:szCs w:val="20"/>
        </w:rPr>
      </w:pPr>
      <w:r w:rsidRPr="000806EB">
        <w:rPr>
          <w:rFonts w:ascii="Arial" w:hAnsi="Arial" w:cs="Arial"/>
          <w:i/>
          <w:sz w:val="20"/>
          <w:szCs w:val="20"/>
        </w:rPr>
        <w:lastRenderedPageBreak/>
        <w:t>Ime in sedež naročnika, ki potrjuje referenco:</w:t>
      </w:r>
    </w:p>
    <w:p w14:paraId="380512A8" w14:textId="77777777" w:rsidR="00D74E27" w:rsidRPr="000806EB" w:rsidRDefault="00D74E27" w:rsidP="00D74E27">
      <w:pPr>
        <w:jc w:val="both"/>
        <w:rPr>
          <w:rFonts w:ascii="Arial" w:hAnsi="Arial" w:cs="Arial"/>
          <w:i/>
          <w:sz w:val="20"/>
          <w:szCs w:val="20"/>
        </w:rPr>
      </w:pPr>
    </w:p>
    <w:p w14:paraId="35A97E97" w14:textId="77777777" w:rsidR="00D74E27" w:rsidRPr="000806EB" w:rsidRDefault="00D74E27" w:rsidP="00D74E27">
      <w:pPr>
        <w:jc w:val="both"/>
        <w:rPr>
          <w:rFonts w:ascii="Arial" w:hAnsi="Arial" w:cs="Arial"/>
          <w:i/>
          <w:sz w:val="20"/>
          <w:szCs w:val="20"/>
        </w:rPr>
      </w:pPr>
      <w:r w:rsidRPr="000806EB">
        <w:rPr>
          <w:rFonts w:ascii="Arial" w:hAnsi="Arial" w:cs="Arial"/>
          <w:i/>
          <w:sz w:val="20"/>
          <w:szCs w:val="20"/>
        </w:rPr>
        <w:t>____________________________________</w:t>
      </w:r>
    </w:p>
    <w:p w14:paraId="426A2C3D" w14:textId="77777777" w:rsidR="00D74E27" w:rsidRPr="000806EB" w:rsidRDefault="00D74E27" w:rsidP="00D74E27">
      <w:pPr>
        <w:jc w:val="both"/>
        <w:rPr>
          <w:rFonts w:ascii="Arial" w:hAnsi="Arial" w:cs="Arial"/>
          <w:i/>
          <w:sz w:val="20"/>
          <w:szCs w:val="20"/>
        </w:rPr>
      </w:pPr>
    </w:p>
    <w:p w14:paraId="7E3001A3" w14:textId="77777777" w:rsidR="00D74E27" w:rsidRPr="000806EB" w:rsidRDefault="00D74E27" w:rsidP="00D74E27">
      <w:pPr>
        <w:jc w:val="both"/>
        <w:rPr>
          <w:rFonts w:ascii="Arial" w:hAnsi="Arial" w:cs="Arial"/>
          <w:i/>
          <w:sz w:val="20"/>
          <w:szCs w:val="20"/>
        </w:rPr>
      </w:pPr>
      <w:r w:rsidRPr="000806EB">
        <w:rPr>
          <w:rFonts w:ascii="Arial" w:hAnsi="Arial" w:cs="Arial"/>
          <w:i/>
          <w:sz w:val="20"/>
          <w:szCs w:val="20"/>
        </w:rPr>
        <w:t>____________________________________</w:t>
      </w:r>
    </w:p>
    <w:p w14:paraId="12BBD67C" w14:textId="77777777" w:rsidR="00D74E27" w:rsidRPr="000806EB" w:rsidRDefault="00D74E27" w:rsidP="00D74E27">
      <w:pPr>
        <w:jc w:val="both"/>
        <w:rPr>
          <w:rFonts w:ascii="Arial" w:hAnsi="Arial" w:cs="Arial"/>
          <w:i/>
          <w:sz w:val="20"/>
          <w:szCs w:val="20"/>
        </w:rPr>
      </w:pPr>
    </w:p>
    <w:p w14:paraId="2DD77936" w14:textId="1407E4FB" w:rsidR="00E659C3" w:rsidRPr="00063363" w:rsidRDefault="00D74E27" w:rsidP="00063363">
      <w:pPr>
        <w:tabs>
          <w:tab w:val="center" w:pos="4320"/>
          <w:tab w:val="right" w:pos="8640"/>
        </w:tabs>
        <w:spacing w:before="60" w:after="60"/>
        <w:jc w:val="both"/>
        <w:rPr>
          <w:rFonts w:ascii="Arial" w:eastAsia="MS ??" w:hAnsi="Arial" w:cs="Arial"/>
          <w:b/>
          <w:sz w:val="20"/>
          <w:szCs w:val="20"/>
        </w:rPr>
      </w:pPr>
      <w:r w:rsidRPr="000806EB">
        <w:rPr>
          <w:rFonts w:ascii="Arial" w:hAnsi="Arial" w:cs="Arial"/>
          <w:sz w:val="20"/>
          <w:szCs w:val="20"/>
        </w:rPr>
        <w:t xml:space="preserve">za prijavo na javni razpis, ki je bil objavljen na Portalu javnih naročil, za oddajo javnega naročila po odprtem postopku za objekt: </w:t>
      </w:r>
      <w:r w:rsidR="00063363" w:rsidRPr="005D73B0">
        <w:rPr>
          <w:rFonts w:ascii="Arial" w:eastAsiaTheme="minorEastAsia" w:hAnsi="Arial" w:cs="Arial"/>
          <w:b/>
          <w:sz w:val="20"/>
          <w:szCs w:val="20"/>
        </w:rPr>
        <w:t>»</w:t>
      </w:r>
      <w:r w:rsidR="00063363">
        <w:rPr>
          <w:rFonts w:ascii="Arial" w:eastAsiaTheme="minorEastAsia" w:hAnsi="Arial" w:cs="Arial"/>
          <w:b/>
          <w:sz w:val="20"/>
          <w:szCs w:val="20"/>
        </w:rPr>
        <w:t xml:space="preserve">Bivalne enote VDC v Cerknici </w:t>
      </w:r>
      <w:r w:rsidR="00403F58">
        <w:rPr>
          <w:rFonts w:ascii="Arial" w:eastAsiaTheme="minorEastAsia" w:hAnsi="Arial" w:cs="Arial"/>
          <w:b/>
          <w:sz w:val="20"/>
          <w:szCs w:val="20"/>
        </w:rPr>
        <w:t xml:space="preserve">2 </w:t>
      </w:r>
      <w:r w:rsidR="00063363">
        <w:rPr>
          <w:rFonts w:ascii="Arial" w:eastAsiaTheme="minorEastAsia" w:hAnsi="Arial" w:cs="Arial"/>
          <w:b/>
          <w:sz w:val="20"/>
          <w:szCs w:val="20"/>
        </w:rPr>
        <w:t>faza«</w:t>
      </w:r>
      <w:r w:rsidR="00063363">
        <w:rPr>
          <w:rFonts w:ascii="Arial" w:eastAsia="MS ??" w:hAnsi="Arial" w:cs="Arial"/>
          <w:b/>
          <w:sz w:val="20"/>
          <w:szCs w:val="20"/>
        </w:rPr>
        <w:t xml:space="preserve"> </w:t>
      </w:r>
      <w:r w:rsidR="00E659C3" w:rsidRPr="00D74E27">
        <w:rPr>
          <w:rFonts w:ascii="Arial" w:hAnsi="Arial" w:cs="Arial"/>
          <w:sz w:val="20"/>
          <w:szCs w:val="20"/>
        </w:rPr>
        <w:t xml:space="preserve">za naročnika </w:t>
      </w:r>
      <w:r w:rsidR="00E659C3">
        <w:rPr>
          <w:rFonts w:ascii="Arial" w:hAnsi="Arial" w:cs="Arial"/>
          <w:sz w:val="20"/>
          <w:szCs w:val="20"/>
        </w:rPr>
        <w:t>Občina Kanal</w:t>
      </w:r>
      <w:r w:rsidR="00E659C3" w:rsidRPr="00D74E27">
        <w:rPr>
          <w:rFonts w:ascii="Arial" w:hAnsi="Arial" w:cs="Arial"/>
          <w:sz w:val="20"/>
          <w:szCs w:val="20"/>
        </w:rPr>
        <w:t xml:space="preserve">, izdajamo naslednje  </w:t>
      </w:r>
    </w:p>
    <w:p w14:paraId="572B3856" w14:textId="15D1D4A5" w:rsidR="00D74E27" w:rsidRPr="000806EB" w:rsidRDefault="00D74E27" w:rsidP="00D74E27">
      <w:pPr>
        <w:jc w:val="both"/>
        <w:rPr>
          <w:rFonts w:ascii="Arial" w:hAnsi="Arial" w:cs="Arial"/>
          <w:sz w:val="20"/>
          <w:szCs w:val="20"/>
        </w:rPr>
      </w:pPr>
    </w:p>
    <w:p w14:paraId="301D0F76" w14:textId="77777777" w:rsidR="00D74E27" w:rsidRPr="000806EB" w:rsidRDefault="00D74E27" w:rsidP="00D74E27">
      <w:pPr>
        <w:jc w:val="both"/>
        <w:rPr>
          <w:rFonts w:ascii="Arial" w:hAnsi="Arial" w:cs="Arial"/>
          <w:i/>
          <w:sz w:val="20"/>
          <w:szCs w:val="20"/>
        </w:rPr>
      </w:pPr>
    </w:p>
    <w:p w14:paraId="65E70200" w14:textId="77777777" w:rsidR="00D74E27" w:rsidRPr="000806EB" w:rsidRDefault="00D74E27" w:rsidP="00D74E27">
      <w:pPr>
        <w:jc w:val="center"/>
        <w:rPr>
          <w:rFonts w:ascii="Arial" w:hAnsi="Arial" w:cs="Arial"/>
          <w:b/>
          <w:iCs/>
          <w:sz w:val="20"/>
          <w:szCs w:val="20"/>
        </w:rPr>
      </w:pPr>
      <w:r w:rsidRPr="000806EB">
        <w:rPr>
          <w:rFonts w:ascii="Arial" w:hAnsi="Arial" w:cs="Arial"/>
          <w:b/>
          <w:iCs/>
          <w:sz w:val="20"/>
          <w:szCs w:val="20"/>
        </w:rPr>
        <w:t>REFERENČNO POTRDILO</w:t>
      </w:r>
    </w:p>
    <w:p w14:paraId="6A44958F" w14:textId="77777777" w:rsidR="00D74E27" w:rsidRPr="000806EB" w:rsidRDefault="00D74E27" w:rsidP="00D74E27">
      <w:pPr>
        <w:jc w:val="both"/>
        <w:rPr>
          <w:rFonts w:ascii="Arial" w:hAnsi="Arial" w:cs="Arial"/>
          <w:i/>
          <w:sz w:val="20"/>
          <w:szCs w:val="20"/>
        </w:rPr>
      </w:pPr>
    </w:p>
    <w:p w14:paraId="5FEFBFCC" w14:textId="18F07F9A" w:rsidR="00D74E27" w:rsidRPr="000806EB" w:rsidRDefault="00D74E27" w:rsidP="00D74E27">
      <w:pPr>
        <w:jc w:val="both"/>
        <w:rPr>
          <w:rFonts w:ascii="Arial" w:hAnsi="Arial" w:cs="Arial"/>
          <w:sz w:val="20"/>
          <w:szCs w:val="20"/>
        </w:rPr>
      </w:pPr>
      <w:r w:rsidRPr="000806EB">
        <w:rPr>
          <w:rFonts w:ascii="Arial" w:hAnsi="Arial" w:cs="Arial"/>
          <w:sz w:val="20"/>
          <w:szCs w:val="20"/>
        </w:rPr>
        <w:t>Potrjujemo, da je vodja del:</w:t>
      </w:r>
    </w:p>
    <w:p w14:paraId="0B9DDEB0" w14:textId="77777777" w:rsidR="00D74E27" w:rsidRPr="000806EB" w:rsidRDefault="00D74E27" w:rsidP="00D74E27">
      <w:pPr>
        <w:jc w:val="both"/>
        <w:rPr>
          <w:rFonts w:ascii="Arial" w:hAnsi="Arial" w:cs="Arial"/>
          <w:sz w:val="20"/>
          <w:szCs w:val="20"/>
        </w:rPr>
      </w:pPr>
    </w:p>
    <w:p w14:paraId="4274B6CA"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_______________________________________________________________________</w:t>
      </w:r>
    </w:p>
    <w:p w14:paraId="12954DB6"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t>(ime in priimek)</w:t>
      </w:r>
    </w:p>
    <w:p w14:paraId="2A3EB393"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uspešno vodil dela:</w:t>
      </w:r>
    </w:p>
    <w:p w14:paraId="427BE252" w14:textId="77777777" w:rsidR="00D74E27" w:rsidRPr="000806EB" w:rsidRDefault="00D74E27" w:rsidP="00D74E27">
      <w:pPr>
        <w:jc w:val="both"/>
        <w:rPr>
          <w:rFonts w:ascii="Arial" w:hAnsi="Arial" w:cs="Arial"/>
          <w:sz w:val="20"/>
          <w:szCs w:val="20"/>
        </w:rPr>
      </w:pPr>
    </w:p>
    <w:p w14:paraId="25A64E6A"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________________________________________________________________________</w:t>
      </w:r>
    </w:p>
    <w:p w14:paraId="781AFE30" w14:textId="77777777" w:rsidR="00D74E27" w:rsidRPr="000806EB" w:rsidRDefault="00D74E27" w:rsidP="00D74E27">
      <w:pPr>
        <w:jc w:val="center"/>
        <w:rPr>
          <w:rFonts w:ascii="Arial" w:hAnsi="Arial" w:cs="Arial"/>
          <w:sz w:val="20"/>
          <w:szCs w:val="20"/>
        </w:rPr>
      </w:pPr>
      <w:r w:rsidRPr="000806EB">
        <w:rPr>
          <w:rFonts w:ascii="Arial" w:hAnsi="Arial" w:cs="Arial"/>
          <w:sz w:val="20"/>
          <w:szCs w:val="20"/>
        </w:rPr>
        <w:t>(naziv objekta)</w:t>
      </w:r>
    </w:p>
    <w:p w14:paraId="3E9674CB" w14:textId="77777777" w:rsidR="00D74E27" w:rsidRPr="000806EB" w:rsidRDefault="00D74E27" w:rsidP="00D74E27">
      <w:pPr>
        <w:jc w:val="both"/>
        <w:rPr>
          <w:rFonts w:ascii="Arial" w:hAnsi="Arial" w:cs="Arial"/>
          <w:sz w:val="20"/>
          <w:szCs w:val="20"/>
        </w:rPr>
      </w:pPr>
    </w:p>
    <w:p w14:paraId="2D0B653E"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Klasifikacija objekta po CC – SI: ___________</w:t>
      </w:r>
    </w:p>
    <w:p w14:paraId="2937B8AB" w14:textId="77777777" w:rsidR="00D74E27" w:rsidRPr="000806EB" w:rsidRDefault="00D74E27" w:rsidP="00D74E27">
      <w:pPr>
        <w:jc w:val="both"/>
        <w:rPr>
          <w:rFonts w:ascii="Arial" w:hAnsi="Arial" w:cs="Arial"/>
          <w:sz w:val="20"/>
          <w:szCs w:val="20"/>
        </w:rPr>
      </w:pPr>
    </w:p>
    <w:p w14:paraId="59B433FD"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Pogodbena vrednost gradnje objekta (brez DDV): ____________________ €</w:t>
      </w:r>
    </w:p>
    <w:p w14:paraId="713B4FC4" w14:textId="77777777" w:rsidR="00D74E27" w:rsidRPr="000806EB" w:rsidRDefault="00D74E27" w:rsidP="00D74E27">
      <w:pPr>
        <w:jc w:val="both"/>
        <w:rPr>
          <w:rFonts w:ascii="Arial" w:hAnsi="Arial" w:cs="Arial"/>
          <w:sz w:val="20"/>
          <w:szCs w:val="20"/>
        </w:rPr>
      </w:pPr>
    </w:p>
    <w:p w14:paraId="2409CE6A" w14:textId="77777777" w:rsidR="007C2C13" w:rsidRPr="00D74E27" w:rsidRDefault="007C2C13" w:rsidP="007C2C13">
      <w:pPr>
        <w:jc w:val="both"/>
        <w:rPr>
          <w:rFonts w:ascii="Arial" w:hAnsi="Arial" w:cs="Arial"/>
          <w:sz w:val="20"/>
          <w:szCs w:val="20"/>
        </w:rPr>
      </w:pPr>
      <w:r w:rsidRPr="00D74E27">
        <w:rPr>
          <w:rFonts w:ascii="Arial" w:hAnsi="Arial" w:cs="Arial"/>
          <w:sz w:val="20"/>
          <w:szCs w:val="20"/>
        </w:rPr>
        <w:t>Dela so bila zaključena meseca ___________ leta  ______________.</w:t>
      </w:r>
    </w:p>
    <w:p w14:paraId="2740865C" w14:textId="77777777" w:rsidR="007C2C13" w:rsidRDefault="007C2C13" w:rsidP="007C2C13">
      <w:pPr>
        <w:jc w:val="both"/>
        <w:rPr>
          <w:rFonts w:ascii="Arial" w:hAnsi="Arial" w:cs="Arial"/>
          <w:sz w:val="20"/>
          <w:szCs w:val="20"/>
        </w:rPr>
      </w:pPr>
      <w:r>
        <w:rPr>
          <w:rFonts w:ascii="Arial" w:hAnsi="Arial" w:cs="Arial"/>
          <w:sz w:val="20"/>
          <w:szCs w:val="20"/>
        </w:rPr>
        <w:t>(zaključena dela se štejejo ko je podpisan zapisnik o primopredaji ali pridobljeno uporabno dovoljenje ali uspešno izveden tehnični pregled z izjavo o odpravljenih pomanjkljivostmi)</w:t>
      </w:r>
    </w:p>
    <w:p w14:paraId="716F46B1" w14:textId="77777777" w:rsidR="007C2C13" w:rsidRPr="00D74E27" w:rsidRDefault="007C2C13" w:rsidP="007C2C13">
      <w:pPr>
        <w:jc w:val="both"/>
        <w:rPr>
          <w:rFonts w:ascii="Arial" w:hAnsi="Arial" w:cs="Arial"/>
          <w:sz w:val="20"/>
          <w:szCs w:val="20"/>
        </w:rPr>
      </w:pPr>
    </w:p>
    <w:p w14:paraId="54F7FB3F" w14:textId="77777777" w:rsidR="007C2C13" w:rsidRPr="00D74E27" w:rsidRDefault="007C2C13" w:rsidP="007C2C13">
      <w:pPr>
        <w:jc w:val="both"/>
        <w:rPr>
          <w:rFonts w:ascii="Arial" w:hAnsi="Arial" w:cs="Arial"/>
          <w:sz w:val="20"/>
          <w:szCs w:val="20"/>
        </w:rPr>
      </w:pPr>
      <w:r w:rsidRPr="00D74E27">
        <w:rPr>
          <w:rFonts w:ascii="Arial" w:hAnsi="Arial" w:cs="Arial"/>
          <w:sz w:val="20"/>
          <w:szCs w:val="20"/>
        </w:rPr>
        <w:t>Datum izdaje uporabnega dovoljenja in št. odločbe: ________________________________ .</w:t>
      </w:r>
    </w:p>
    <w:p w14:paraId="486E7EF8" w14:textId="77777777" w:rsidR="007C2C13" w:rsidRPr="00D74E27" w:rsidRDefault="007C2C13" w:rsidP="007C2C13">
      <w:pPr>
        <w:jc w:val="both"/>
        <w:rPr>
          <w:rFonts w:ascii="Arial" w:hAnsi="Arial" w:cs="Arial"/>
          <w:i/>
          <w:sz w:val="20"/>
          <w:szCs w:val="20"/>
        </w:rPr>
      </w:pPr>
      <w:r w:rsidRPr="00D74E27">
        <w:rPr>
          <w:rFonts w:ascii="Arial" w:hAnsi="Arial" w:cs="Arial"/>
          <w:i/>
          <w:sz w:val="20"/>
          <w:szCs w:val="20"/>
        </w:rPr>
        <w:t>(opomba: vpisati v primeru ko je to zahtevano skladno z veljavno zakonodajo)</w:t>
      </w:r>
    </w:p>
    <w:p w14:paraId="5209DD30" w14:textId="77777777" w:rsidR="007C2C13" w:rsidRPr="00D74E27" w:rsidRDefault="007C2C13" w:rsidP="007C2C13">
      <w:pPr>
        <w:jc w:val="both"/>
        <w:rPr>
          <w:rFonts w:ascii="Arial" w:hAnsi="Arial" w:cs="Arial"/>
          <w:sz w:val="20"/>
          <w:szCs w:val="20"/>
        </w:rPr>
      </w:pPr>
    </w:p>
    <w:p w14:paraId="5F776642" w14:textId="77777777" w:rsidR="007C2C13" w:rsidRPr="00D74E27" w:rsidRDefault="007C2C13" w:rsidP="007C2C13">
      <w:pPr>
        <w:jc w:val="both"/>
        <w:rPr>
          <w:rFonts w:ascii="Arial" w:hAnsi="Arial" w:cs="Arial"/>
          <w:sz w:val="20"/>
          <w:szCs w:val="20"/>
        </w:rPr>
      </w:pPr>
      <w:r w:rsidRPr="00D74E27">
        <w:rPr>
          <w:rFonts w:ascii="Arial" w:hAnsi="Arial" w:cs="Arial"/>
          <w:sz w:val="20"/>
          <w:szCs w:val="20"/>
        </w:rPr>
        <w:t>Datum uspešno izvedenega tehničnega pregleda: ________________________________ .</w:t>
      </w:r>
    </w:p>
    <w:p w14:paraId="029ADA6E" w14:textId="77777777" w:rsidR="007C2C13" w:rsidRPr="00D74E27" w:rsidRDefault="007C2C13" w:rsidP="007C2C13">
      <w:pPr>
        <w:jc w:val="both"/>
        <w:rPr>
          <w:rFonts w:ascii="Arial" w:hAnsi="Arial" w:cs="Arial"/>
          <w:i/>
          <w:sz w:val="20"/>
          <w:szCs w:val="20"/>
        </w:rPr>
      </w:pPr>
      <w:r w:rsidRPr="00D74E27">
        <w:rPr>
          <w:rFonts w:ascii="Arial" w:hAnsi="Arial" w:cs="Arial"/>
          <w:i/>
          <w:sz w:val="20"/>
          <w:szCs w:val="20"/>
        </w:rPr>
        <w:t>(opomba: vpisati v primeru ko uporabno dovoljenje še ni izdano)</w:t>
      </w:r>
    </w:p>
    <w:p w14:paraId="09BA6962" w14:textId="77777777" w:rsidR="007C2C13" w:rsidRPr="00D74E27" w:rsidRDefault="007C2C13" w:rsidP="007C2C13">
      <w:pPr>
        <w:jc w:val="both"/>
        <w:rPr>
          <w:rFonts w:ascii="Arial" w:hAnsi="Arial" w:cs="Arial"/>
          <w:sz w:val="20"/>
          <w:szCs w:val="20"/>
        </w:rPr>
      </w:pPr>
    </w:p>
    <w:p w14:paraId="4F6989A7" w14:textId="77777777" w:rsidR="007C2C13" w:rsidRPr="00D74E27" w:rsidRDefault="007C2C13" w:rsidP="007C2C13">
      <w:pPr>
        <w:jc w:val="both"/>
        <w:rPr>
          <w:rFonts w:ascii="Arial" w:hAnsi="Arial" w:cs="Arial"/>
          <w:sz w:val="20"/>
          <w:szCs w:val="20"/>
        </w:rPr>
      </w:pPr>
      <w:r w:rsidRPr="00D74E27">
        <w:rPr>
          <w:rFonts w:ascii="Arial" w:hAnsi="Arial" w:cs="Arial"/>
          <w:sz w:val="20"/>
          <w:szCs w:val="20"/>
        </w:rPr>
        <w:t>Datum opravljene primopredaje del: ________________________________ .</w:t>
      </w:r>
    </w:p>
    <w:p w14:paraId="1ED2AD38" w14:textId="77777777" w:rsidR="007C2C13" w:rsidRPr="00D74E27" w:rsidRDefault="007C2C13" w:rsidP="007C2C13">
      <w:pPr>
        <w:jc w:val="both"/>
        <w:rPr>
          <w:rFonts w:ascii="Arial" w:hAnsi="Arial" w:cs="Arial"/>
          <w:i/>
          <w:sz w:val="20"/>
          <w:szCs w:val="20"/>
        </w:rPr>
      </w:pPr>
      <w:r w:rsidRPr="00D74E27">
        <w:rPr>
          <w:rFonts w:ascii="Arial" w:hAnsi="Arial" w:cs="Arial"/>
          <w:i/>
          <w:sz w:val="20"/>
          <w:szCs w:val="20"/>
        </w:rPr>
        <w:t>(opomba: vpisati v primeru ko pridobitev uporabnega dovoljenja ni potrebna)</w:t>
      </w:r>
    </w:p>
    <w:p w14:paraId="62A9E09C" w14:textId="77777777" w:rsidR="00D74E27" w:rsidRPr="000806EB" w:rsidRDefault="00D74E27" w:rsidP="00D74E27">
      <w:pPr>
        <w:jc w:val="both"/>
        <w:rPr>
          <w:rFonts w:ascii="Arial" w:hAnsi="Arial" w:cs="Arial"/>
          <w:sz w:val="20"/>
          <w:szCs w:val="20"/>
        </w:rPr>
      </w:pPr>
    </w:p>
    <w:p w14:paraId="2A1AA9CC"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S podpisom tega obrazca potrjujemo, da je ponudnik dela izvedel strokovno, pravočasno in kvalitetno ter skladno s pogodbenimi določili.</w:t>
      </w:r>
    </w:p>
    <w:p w14:paraId="5BF0CAE1" w14:textId="77777777" w:rsidR="00D74E27" w:rsidRPr="000806EB" w:rsidRDefault="00D74E27" w:rsidP="00D74E27">
      <w:pPr>
        <w:jc w:val="both"/>
        <w:rPr>
          <w:rFonts w:ascii="Arial" w:hAnsi="Arial" w:cs="Arial"/>
          <w:sz w:val="20"/>
          <w:szCs w:val="20"/>
        </w:rPr>
      </w:pPr>
    </w:p>
    <w:p w14:paraId="10318187"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Odgovorna oseba naročnika, pri kateri se dobijo dodatne informacije:</w:t>
      </w:r>
    </w:p>
    <w:p w14:paraId="5642C7EC" w14:textId="77777777" w:rsidR="00D74E27" w:rsidRPr="000806EB" w:rsidRDefault="00D74E27" w:rsidP="00D74E27">
      <w:pPr>
        <w:jc w:val="both"/>
        <w:rPr>
          <w:rFonts w:ascii="Arial" w:hAnsi="Arial" w:cs="Arial"/>
          <w:sz w:val="20"/>
          <w:szCs w:val="20"/>
        </w:rPr>
      </w:pPr>
    </w:p>
    <w:p w14:paraId="5AFC8532"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 xml:space="preserve">ime in priimek: </w:t>
      </w:r>
      <w:r w:rsidRPr="000806EB">
        <w:rPr>
          <w:rFonts w:ascii="Arial" w:hAnsi="Arial" w:cs="Arial"/>
          <w:sz w:val="20"/>
          <w:szCs w:val="20"/>
        </w:rPr>
        <w:tab/>
        <w:t>_____________________________,</w:t>
      </w:r>
    </w:p>
    <w:p w14:paraId="248EAE8D" w14:textId="77777777" w:rsidR="00D74E27" w:rsidRPr="000806EB" w:rsidRDefault="00D74E27" w:rsidP="00D74E27">
      <w:pPr>
        <w:jc w:val="both"/>
        <w:rPr>
          <w:rFonts w:ascii="Arial" w:hAnsi="Arial" w:cs="Arial"/>
          <w:sz w:val="20"/>
          <w:szCs w:val="20"/>
        </w:rPr>
      </w:pPr>
    </w:p>
    <w:p w14:paraId="10CB1378"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telefon:</w:t>
      </w:r>
      <w:r w:rsidRPr="000806EB">
        <w:rPr>
          <w:rFonts w:ascii="Arial" w:hAnsi="Arial" w:cs="Arial"/>
          <w:sz w:val="20"/>
          <w:szCs w:val="20"/>
        </w:rPr>
        <w:tab/>
      </w:r>
      <w:r w:rsidRPr="000806EB">
        <w:rPr>
          <w:rFonts w:ascii="Arial" w:hAnsi="Arial" w:cs="Arial"/>
          <w:sz w:val="20"/>
          <w:szCs w:val="20"/>
        </w:rPr>
        <w:tab/>
        <w:t xml:space="preserve">_____________________________, </w:t>
      </w:r>
    </w:p>
    <w:p w14:paraId="59B69791" w14:textId="77777777" w:rsidR="00D74E27" w:rsidRPr="000806EB" w:rsidRDefault="00D74E27" w:rsidP="00D74E27">
      <w:pPr>
        <w:jc w:val="both"/>
        <w:rPr>
          <w:rFonts w:ascii="Arial" w:hAnsi="Arial" w:cs="Arial"/>
          <w:sz w:val="20"/>
          <w:szCs w:val="20"/>
        </w:rPr>
      </w:pPr>
    </w:p>
    <w:p w14:paraId="4CE17FA0"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elektronska pošta:</w:t>
      </w:r>
      <w:r w:rsidRPr="000806EB">
        <w:rPr>
          <w:rFonts w:ascii="Arial" w:hAnsi="Arial" w:cs="Arial"/>
          <w:sz w:val="20"/>
          <w:szCs w:val="20"/>
        </w:rPr>
        <w:tab/>
        <w:t>_____________________________.</w:t>
      </w:r>
    </w:p>
    <w:p w14:paraId="39016F61" w14:textId="59B12354" w:rsidR="00D74E27" w:rsidRPr="000806EB" w:rsidRDefault="00D74E27" w:rsidP="00D74E27">
      <w:pPr>
        <w:jc w:val="both"/>
        <w:rPr>
          <w:rFonts w:ascii="Arial" w:hAnsi="Arial" w:cs="Arial"/>
          <w:sz w:val="20"/>
          <w:szCs w:val="20"/>
        </w:rPr>
      </w:pPr>
      <w:r w:rsidRPr="000806EB">
        <w:rPr>
          <w:rFonts w:ascii="Arial" w:hAnsi="Arial" w:cs="Arial"/>
          <w:sz w:val="20"/>
          <w:szCs w:val="20"/>
        </w:rPr>
        <w:br/>
      </w:r>
    </w:p>
    <w:p w14:paraId="071AA898" w14:textId="0EFA49B5" w:rsidR="00D74E27" w:rsidRPr="000806EB" w:rsidRDefault="000806EB" w:rsidP="000806EB">
      <w:pPr>
        <w:jc w:val="both"/>
        <w:rPr>
          <w:rFonts w:ascii="Arial" w:hAnsi="Arial" w:cs="Arial"/>
          <w:sz w:val="20"/>
          <w:szCs w:val="20"/>
        </w:rPr>
      </w:pPr>
      <w:r w:rsidRPr="000806EB">
        <w:rPr>
          <w:rFonts w:ascii="Arial" w:hAnsi="Arial" w:cs="Arial"/>
          <w:sz w:val="20"/>
          <w:szCs w:val="20"/>
        </w:rPr>
        <w:t>Kraj, __________</w:t>
      </w:r>
    </w:p>
    <w:p w14:paraId="24C28638"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t xml:space="preserve">                 (ime in priimek odgovorne osebe naročnika)</w:t>
      </w:r>
    </w:p>
    <w:p w14:paraId="55A3D242"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Datum:_________</w:t>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t xml:space="preserve">    žig</w:t>
      </w:r>
    </w:p>
    <w:p w14:paraId="08C6057F"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t>_____________________________</w:t>
      </w:r>
    </w:p>
    <w:p w14:paraId="2FCD929C" w14:textId="244BB2F7" w:rsidR="00D74E27" w:rsidRPr="000806EB" w:rsidRDefault="00D74E27" w:rsidP="00D74E27">
      <w:pPr>
        <w:jc w:val="both"/>
        <w:rPr>
          <w:rFonts w:ascii="Arial" w:hAnsi="Arial" w:cs="Arial"/>
          <w:sz w:val="20"/>
          <w:szCs w:val="20"/>
        </w:rPr>
      </w:pP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t xml:space="preserve">                        (podpis)</w:t>
      </w:r>
    </w:p>
    <w:p w14:paraId="7C7EB022" w14:textId="77777777" w:rsidR="00D74E27" w:rsidRPr="000806EB" w:rsidRDefault="00D74E27" w:rsidP="00D74E27">
      <w:pPr>
        <w:jc w:val="both"/>
        <w:rPr>
          <w:rFonts w:ascii="Arial" w:hAnsi="Arial" w:cs="Arial"/>
          <w:sz w:val="20"/>
          <w:szCs w:val="20"/>
        </w:rPr>
      </w:pPr>
    </w:p>
    <w:p w14:paraId="4055AD9D" w14:textId="64E58E7B" w:rsidR="00B71C56" w:rsidRPr="005D73B0" w:rsidRDefault="00D74E27" w:rsidP="000806EB">
      <w:pPr>
        <w:pBdr>
          <w:top w:val="single" w:sz="4" w:space="1" w:color="auto"/>
        </w:pBdr>
        <w:tabs>
          <w:tab w:val="center" w:pos="4536"/>
          <w:tab w:val="right" w:pos="9072"/>
        </w:tabs>
        <w:spacing w:line="264" w:lineRule="auto"/>
        <w:jc w:val="both"/>
        <w:rPr>
          <w:rFonts w:ascii="Arial" w:eastAsia="MS ??" w:hAnsi="Arial" w:cs="Arial"/>
          <w:sz w:val="20"/>
          <w:szCs w:val="20"/>
        </w:rPr>
      </w:pPr>
      <w:r w:rsidRPr="000806EB">
        <w:rPr>
          <w:rFonts w:ascii="Arial" w:hAnsi="Arial" w:cs="Arial"/>
          <w:i/>
          <w:sz w:val="18"/>
          <w:szCs w:val="18"/>
        </w:rPr>
        <w:t>Obrazec mora biti v celoti izpolnjen, datiran, žigosan in podpisan s strani odgovorne osebe naročnika, za katerega je ponudnik v zadnjih petih letih pred objavo tega naročila izvedel istovrstni posel, ki ustreza pogoju. Obrazec se lahko kopira glede na število referenčnih del. Ponudnik v sistemu e-JN v razdelek »Drugi dokumenti«  naloži izpolnjen obrazec v .</w:t>
      </w:r>
      <w:proofErr w:type="spellStart"/>
      <w:r w:rsidRPr="000806EB">
        <w:rPr>
          <w:rFonts w:ascii="Arial" w:hAnsi="Arial" w:cs="Arial"/>
          <w:i/>
          <w:sz w:val="18"/>
          <w:szCs w:val="18"/>
        </w:rPr>
        <w:t>pdf</w:t>
      </w:r>
      <w:proofErr w:type="spellEnd"/>
      <w:r w:rsidRPr="000806EB">
        <w:rPr>
          <w:rFonts w:ascii="Arial" w:hAnsi="Arial" w:cs="Arial"/>
          <w:i/>
          <w:sz w:val="18"/>
          <w:szCs w:val="18"/>
        </w:rPr>
        <w:t xml:space="preserve"> datoteki.</w:t>
      </w:r>
      <w:r w:rsidR="00AC1A40" w:rsidRPr="005D73B0">
        <w:rPr>
          <w:rFonts w:ascii="Arial" w:hAnsi="Arial" w:cs="Arial"/>
          <w:b/>
          <w:bCs/>
        </w:rPr>
        <w:br w:type="page"/>
      </w:r>
    </w:p>
    <w:p w14:paraId="1E0517A7" w14:textId="133090CE" w:rsidR="004852D3" w:rsidRPr="005D73B0" w:rsidRDefault="004852D3" w:rsidP="004852D3">
      <w:pPr>
        <w:jc w:val="right"/>
        <w:rPr>
          <w:rFonts w:ascii="Arial" w:hAnsi="Arial" w:cs="Arial"/>
          <w:b/>
          <w:bCs/>
        </w:rPr>
      </w:pPr>
      <w:bookmarkStart w:id="6" w:name="_Toc257503731"/>
      <w:bookmarkStart w:id="7" w:name="_Toc517484952"/>
      <w:bookmarkEnd w:id="1"/>
      <w:r w:rsidRPr="005D73B0">
        <w:rPr>
          <w:rFonts w:ascii="Arial" w:hAnsi="Arial" w:cs="Arial"/>
          <w:b/>
          <w:bCs/>
        </w:rPr>
        <w:lastRenderedPageBreak/>
        <w:t>OBRAZEC št. 9</w:t>
      </w:r>
    </w:p>
    <w:p w14:paraId="4469337D" w14:textId="77777777" w:rsidR="004852D3" w:rsidRPr="005D73B0" w:rsidRDefault="004852D3" w:rsidP="004852D3">
      <w:pPr>
        <w:jc w:val="center"/>
        <w:rPr>
          <w:rFonts w:ascii="Arial" w:hAnsi="Arial" w:cs="Arial"/>
          <w:b/>
          <w:bCs/>
        </w:rPr>
      </w:pPr>
    </w:p>
    <w:p w14:paraId="41FC3ABA" w14:textId="77777777" w:rsidR="004852D3" w:rsidRPr="005D73B0" w:rsidRDefault="004852D3" w:rsidP="004852D3">
      <w:pPr>
        <w:jc w:val="center"/>
        <w:rPr>
          <w:rFonts w:ascii="Arial" w:hAnsi="Arial" w:cs="Arial"/>
          <w:b/>
          <w:bCs/>
        </w:rPr>
      </w:pPr>
      <w:r w:rsidRPr="004852D3">
        <w:rPr>
          <w:rFonts w:ascii="Arial" w:hAnsi="Arial" w:cs="Arial"/>
          <w:b/>
          <w:bCs/>
        </w:rPr>
        <w:t xml:space="preserve">POOBLASTILO </w:t>
      </w:r>
    </w:p>
    <w:p w14:paraId="2E10289C" w14:textId="089E7507" w:rsidR="004852D3" w:rsidRPr="004852D3" w:rsidRDefault="004852D3" w:rsidP="004852D3">
      <w:pPr>
        <w:jc w:val="center"/>
        <w:rPr>
          <w:rFonts w:ascii="Arial" w:hAnsi="Arial" w:cs="Arial"/>
          <w:b/>
          <w:bCs/>
        </w:rPr>
      </w:pPr>
      <w:r w:rsidRPr="004852D3">
        <w:rPr>
          <w:rFonts w:ascii="Arial" w:hAnsi="Arial" w:cs="Arial"/>
          <w:b/>
          <w:bCs/>
        </w:rPr>
        <w:t>ZA PRIDOBITEV POTRDILA IZ KAZENSKE EVIDENCE – ZA FIZIČNE OSEBE</w:t>
      </w:r>
    </w:p>
    <w:p w14:paraId="15F2FDA5" w14:textId="77777777" w:rsidR="004852D3" w:rsidRPr="005D73B0" w:rsidRDefault="004852D3" w:rsidP="004852D3">
      <w:pPr>
        <w:jc w:val="center"/>
        <w:rPr>
          <w:rFonts w:ascii="Arial" w:hAnsi="Arial" w:cs="Arial"/>
          <w:b/>
          <w:bCs/>
        </w:rPr>
      </w:pPr>
      <w:r w:rsidRPr="005D73B0">
        <w:rPr>
          <w:rFonts w:ascii="Arial" w:hAnsi="Arial" w:cs="Arial"/>
          <w:b/>
          <w:bCs/>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063363" w:rsidRPr="005D73B0" w14:paraId="2C198D5E" w14:textId="77777777" w:rsidTr="004852D3">
        <w:trPr>
          <w:trHeight w:val="500"/>
          <w:jc w:val="center"/>
        </w:trPr>
        <w:tc>
          <w:tcPr>
            <w:tcW w:w="1934" w:type="dxa"/>
            <w:vAlign w:val="center"/>
          </w:tcPr>
          <w:p w14:paraId="25F96F72" w14:textId="77777777" w:rsidR="00063363" w:rsidRPr="005D73B0" w:rsidRDefault="00063363" w:rsidP="00063363">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6D352D58" w14:textId="10408EF1" w:rsidR="00063363" w:rsidRPr="005D73B0" w:rsidRDefault="00063363" w:rsidP="00403F58">
            <w:pPr>
              <w:jc w:val="both"/>
              <w:rPr>
                <w:rFonts w:ascii="Arial" w:eastAsia="MS ??" w:hAnsi="Arial" w:cs="Arial"/>
                <w:b/>
                <w:sz w:val="20"/>
                <w:szCs w:val="20"/>
              </w:rPr>
            </w:pPr>
            <w:r w:rsidRPr="005D73B0">
              <w:rPr>
                <w:rFonts w:ascii="Arial" w:eastAsiaTheme="minorEastAsia" w:hAnsi="Arial" w:cs="Arial"/>
                <w:b/>
                <w:sz w:val="20"/>
                <w:szCs w:val="20"/>
              </w:rPr>
              <w:t>»</w:t>
            </w:r>
            <w:r>
              <w:rPr>
                <w:rFonts w:ascii="Arial" w:eastAsiaTheme="minorEastAsia" w:hAnsi="Arial" w:cs="Arial"/>
                <w:b/>
                <w:sz w:val="20"/>
                <w:szCs w:val="20"/>
              </w:rPr>
              <w:t>Bivalne enote VDC v Cerknici</w:t>
            </w:r>
            <w:r w:rsidR="00403F58">
              <w:rPr>
                <w:rFonts w:ascii="Arial" w:eastAsiaTheme="minorEastAsia" w:hAnsi="Arial" w:cs="Arial"/>
                <w:b/>
                <w:sz w:val="20"/>
                <w:szCs w:val="20"/>
              </w:rPr>
              <w:t xml:space="preserve"> 2</w:t>
            </w:r>
            <w:r>
              <w:rPr>
                <w:rFonts w:ascii="Arial" w:eastAsiaTheme="minorEastAsia" w:hAnsi="Arial" w:cs="Arial"/>
                <w:b/>
                <w:sz w:val="20"/>
                <w:szCs w:val="20"/>
              </w:rPr>
              <w:t xml:space="preserve"> faza«</w:t>
            </w:r>
          </w:p>
        </w:tc>
      </w:tr>
      <w:tr w:rsidR="004852D3" w:rsidRPr="005D73B0" w14:paraId="6C133EDA" w14:textId="77777777" w:rsidTr="00163EA1">
        <w:trPr>
          <w:trHeight w:val="645"/>
          <w:jc w:val="center"/>
        </w:trPr>
        <w:tc>
          <w:tcPr>
            <w:tcW w:w="1934" w:type="dxa"/>
            <w:vAlign w:val="center"/>
          </w:tcPr>
          <w:p w14:paraId="6B51277D" w14:textId="77777777" w:rsidR="004852D3" w:rsidRPr="005D73B0" w:rsidRDefault="004852D3" w:rsidP="00163EA1">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2364C62C" w14:textId="77777777" w:rsidR="004852D3" w:rsidRPr="005D73B0" w:rsidRDefault="004852D3" w:rsidP="00163EA1">
            <w:pPr>
              <w:tabs>
                <w:tab w:val="center" w:pos="4320"/>
                <w:tab w:val="right" w:pos="8640"/>
              </w:tabs>
              <w:spacing w:before="60" w:after="60"/>
              <w:jc w:val="center"/>
              <w:rPr>
                <w:rFonts w:ascii="Arial" w:eastAsia="MS ??" w:hAnsi="Arial" w:cs="Arial"/>
                <w:sz w:val="20"/>
                <w:szCs w:val="20"/>
              </w:rPr>
            </w:pPr>
          </w:p>
        </w:tc>
      </w:tr>
    </w:tbl>
    <w:p w14:paraId="18EE616A" w14:textId="50FCD18A" w:rsidR="004852D3" w:rsidRPr="005D73B0" w:rsidRDefault="004852D3" w:rsidP="004852D3">
      <w:pPr>
        <w:spacing w:line="276" w:lineRule="auto"/>
        <w:jc w:val="both"/>
        <w:rPr>
          <w:rFonts w:ascii="Arial" w:hAnsi="Arial" w:cs="Arial"/>
        </w:rPr>
      </w:pPr>
    </w:p>
    <w:p w14:paraId="0DFF8BC1" w14:textId="77777777" w:rsidR="004852D3" w:rsidRPr="005D73B0" w:rsidRDefault="004852D3" w:rsidP="004852D3">
      <w:pPr>
        <w:spacing w:line="276" w:lineRule="auto"/>
        <w:jc w:val="both"/>
        <w:rPr>
          <w:rFonts w:ascii="Arial" w:hAnsi="Arial" w:cs="Arial"/>
        </w:rPr>
      </w:pPr>
    </w:p>
    <w:p w14:paraId="0C1BE92A" w14:textId="3C158D34" w:rsidR="004852D3" w:rsidRPr="00E659C3" w:rsidRDefault="004852D3" w:rsidP="00063363">
      <w:pPr>
        <w:tabs>
          <w:tab w:val="center" w:pos="4320"/>
          <w:tab w:val="right" w:pos="8640"/>
        </w:tabs>
        <w:spacing w:before="60" w:after="60"/>
        <w:jc w:val="both"/>
        <w:rPr>
          <w:rFonts w:ascii="Arial" w:eastAsia="MS ??" w:hAnsi="Arial" w:cs="Arial"/>
          <w:b/>
          <w:sz w:val="20"/>
          <w:szCs w:val="20"/>
        </w:rPr>
      </w:pPr>
      <w:r w:rsidRPr="005D73B0">
        <w:rPr>
          <w:rFonts w:ascii="Arial" w:hAnsi="Arial" w:cs="Arial"/>
          <w:sz w:val="20"/>
          <w:szCs w:val="20"/>
        </w:rPr>
        <w:t>Spodaj podpisani ____________</w:t>
      </w:r>
      <w:r w:rsidR="00202CAC" w:rsidRPr="005D73B0">
        <w:rPr>
          <w:rFonts w:ascii="Arial" w:hAnsi="Arial" w:cs="Arial"/>
          <w:sz w:val="20"/>
          <w:szCs w:val="20"/>
        </w:rPr>
        <w:t>________________________</w:t>
      </w:r>
      <w:r w:rsidRPr="005D73B0">
        <w:rPr>
          <w:rFonts w:ascii="Arial" w:hAnsi="Arial" w:cs="Arial"/>
          <w:sz w:val="20"/>
          <w:szCs w:val="20"/>
        </w:rPr>
        <w:t xml:space="preserve"> (ime in priimek)</w:t>
      </w:r>
      <w:r w:rsidRPr="005D73B0">
        <w:rPr>
          <w:rFonts w:ascii="Arial" w:hAnsi="Arial" w:cs="Arial"/>
          <w:b/>
          <w:sz w:val="20"/>
          <w:szCs w:val="20"/>
        </w:rPr>
        <w:t xml:space="preserve"> </w:t>
      </w:r>
      <w:r w:rsidRPr="005D73B0">
        <w:rPr>
          <w:rFonts w:ascii="Arial" w:hAnsi="Arial" w:cs="Arial"/>
          <w:sz w:val="20"/>
          <w:szCs w:val="20"/>
        </w:rPr>
        <w:t xml:space="preserve">pooblaščam </w:t>
      </w:r>
      <w:r w:rsidR="00202CAC" w:rsidRPr="005D73B0">
        <w:rPr>
          <w:rFonts w:ascii="Arial" w:hAnsi="Arial" w:cs="Arial"/>
          <w:sz w:val="20"/>
          <w:szCs w:val="20"/>
        </w:rPr>
        <w:t xml:space="preserve">naročnika </w:t>
      </w:r>
      <w:r w:rsidR="00E659C3">
        <w:rPr>
          <w:rFonts w:ascii="Arial" w:hAnsi="Arial" w:cs="Arial"/>
          <w:sz w:val="20"/>
          <w:szCs w:val="20"/>
        </w:rPr>
        <w:t>Občina Kanal</w:t>
      </w:r>
      <w:r w:rsidRPr="005D73B0">
        <w:rPr>
          <w:rFonts w:ascii="Arial" w:hAnsi="Arial" w:cs="Arial"/>
          <w:sz w:val="20"/>
          <w:szCs w:val="20"/>
        </w:rPr>
        <w:t xml:space="preserve"> da za potrebe preverjanja izpolnjevanja pogojev v postopku oddaje javnega naročila </w:t>
      </w:r>
      <w:r w:rsidR="00063363" w:rsidRPr="005D73B0">
        <w:rPr>
          <w:rFonts w:ascii="Arial" w:eastAsiaTheme="minorEastAsia" w:hAnsi="Arial" w:cs="Arial"/>
          <w:b/>
          <w:sz w:val="20"/>
          <w:szCs w:val="20"/>
        </w:rPr>
        <w:t>»</w:t>
      </w:r>
      <w:r w:rsidR="00063363">
        <w:rPr>
          <w:rFonts w:ascii="Arial" w:eastAsiaTheme="minorEastAsia" w:hAnsi="Arial" w:cs="Arial"/>
          <w:b/>
          <w:sz w:val="20"/>
          <w:szCs w:val="20"/>
        </w:rPr>
        <w:t xml:space="preserve">Bivalne enote VDC v Cerknici </w:t>
      </w:r>
      <w:r w:rsidR="00403F58">
        <w:rPr>
          <w:rFonts w:ascii="Arial" w:eastAsiaTheme="minorEastAsia" w:hAnsi="Arial" w:cs="Arial"/>
          <w:b/>
          <w:sz w:val="20"/>
          <w:szCs w:val="20"/>
        </w:rPr>
        <w:t xml:space="preserve">2 </w:t>
      </w:r>
      <w:r w:rsidR="00063363">
        <w:rPr>
          <w:rFonts w:ascii="Arial" w:eastAsiaTheme="minorEastAsia" w:hAnsi="Arial" w:cs="Arial"/>
          <w:b/>
          <w:sz w:val="20"/>
          <w:szCs w:val="20"/>
        </w:rPr>
        <w:t>faza«</w:t>
      </w:r>
      <w:r w:rsidRPr="005D73B0">
        <w:rPr>
          <w:rFonts w:ascii="Arial" w:hAnsi="Arial" w:cs="Arial"/>
          <w:b/>
          <w:sz w:val="20"/>
          <w:szCs w:val="20"/>
        </w:rPr>
        <w:t>,</w:t>
      </w:r>
      <w:r w:rsidRPr="005D73B0">
        <w:rPr>
          <w:rFonts w:ascii="Arial" w:hAnsi="Arial" w:cs="Arial"/>
          <w:sz w:val="20"/>
          <w:szCs w:val="20"/>
        </w:rPr>
        <w:t xml:space="preserve"> v Kazenski evidenci RS pridobi potrdilo iz predmetne evidence.</w:t>
      </w:r>
    </w:p>
    <w:p w14:paraId="25CCB8F1" w14:textId="77777777" w:rsidR="004852D3" w:rsidRPr="005D73B0" w:rsidRDefault="004852D3" w:rsidP="004852D3">
      <w:pPr>
        <w:spacing w:line="276" w:lineRule="auto"/>
        <w:rPr>
          <w:rFonts w:ascii="Arial" w:hAnsi="Arial" w:cs="Arial"/>
          <w:sz w:val="20"/>
          <w:szCs w:val="20"/>
        </w:rPr>
      </w:pPr>
    </w:p>
    <w:p w14:paraId="39DFB05F" w14:textId="77777777" w:rsidR="004852D3" w:rsidRPr="005D73B0" w:rsidRDefault="004852D3" w:rsidP="004852D3">
      <w:pPr>
        <w:spacing w:line="276" w:lineRule="auto"/>
        <w:rPr>
          <w:rFonts w:ascii="Arial" w:hAnsi="Arial" w:cs="Arial"/>
          <w:sz w:val="20"/>
          <w:szCs w:val="20"/>
        </w:rPr>
      </w:pPr>
      <w:r w:rsidRPr="005D73B0">
        <w:rPr>
          <w:rFonts w:ascii="Arial" w:hAnsi="Arial" w:cs="Arial"/>
          <w:sz w:val="20"/>
          <w:szCs w:val="20"/>
        </w:rPr>
        <w:t>Moji osebni podatki so naslednji:</w:t>
      </w:r>
    </w:p>
    <w:p w14:paraId="557DF68A" w14:textId="17CECDF1"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EMŠO: </w:t>
      </w:r>
      <w:r w:rsidR="00F006EE">
        <w:rPr>
          <w:rFonts w:ascii="Arial" w:hAnsi="Arial" w:cs="Arial"/>
          <w:sz w:val="20"/>
          <w:szCs w:val="20"/>
        </w:rPr>
        <w:t xml:space="preserve"> </w:t>
      </w:r>
      <w:r w:rsidR="00F006EE">
        <w:rPr>
          <w:rFonts w:ascii="Arial" w:hAnsi="Arial" w:cs="Arial"/>
          <w:b/>
          <w:sz w:val="20"/>
          <w:szCs w:val="20"/>
        </w:rPr>
        <w:t>__________________________</w:t>
      </w:r>
    </w:p>
    <w:p w14:paraId="5C67F7A7" w14:textId="5CC1F487"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DATUM ROJSTVA: </w:t>
      </w:r>
      <w:r w:rsidR="00F006EE">
        <w:rPr>
          <w:rFonts w:ascii="Arial" w:hAnsi="Arial" w:cs="Arial"/>
          <w:sz w:val="20"/>
          <w:szCs w:val="20"/>
        </w:rPr>
        <w:t xml:space="preserve"> ________________</w:t>
      </w:r>
    </w:p>
    <w:p w14:paraId="1B94B49C" w14:textId="50F18681"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KRAJ ROJSTVA:</w:t>
      </w:r>
      <w:r w:rsidR="00F006EE">
        <w:rPr>
          <w:rFonts w:ascii="Arial" w:hAnsi="Arial" w:cs="Arial"/>
          <w:sz w:val="20"/>
          <w:szCs w:val="20"/>
        </w:rPr>
        <w:t xml:space="preserve"> </w:t>
      </w:r>
      <w:r w:rsidRPr="005D73B0">
        <w:rPr>
          <w:rFonts w:ascii="Arial" w:hAnsi="Arial" w:cs="Arial"/>
          <w:sz w:val="20"/>
          <w:szCs w:val="20"/>
        </w:rPr>
        <w:t xml:space="preserve"> </w:t>
      </w:r>
      <w:r w:rsidR="00F006EE">
        <w:rPr>
          <w:rFonts w:ascii="Arial" w:hAnsi="Arial" w:cs="Arial"/>
          <w:sz w:val="20"/>
          <w:szCs w:val="20"/>
        </w:rPr>
        <w:t>__________________</w:t>
      </w:r>
    </w:p>
    <w:p w14:paraId="32E19093" w14:textId="71B1E6D6"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OBČINA ROJSTVA: </w:t>
      </w:r>
      <w:r w:rsidR="00F006EE">
        <w:rPr>
          <w:rFonts w:ascii="Arial" w:hAnsi="Arial" w:cs="Arial"/>
          <w:sz w:val="20"/>
          <w:szCs w:val="20"/>
        </w:rPr>
        <w:t xml:space="preserve"> ________________</w:t>
      </w:r>
    </w:p>
    <w:p w14:paraId="12743152" w14:textId="2BEB01D4"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DRŽAVA ROJSTVA: </w:t>
      </w:r>
      <w:r w:rsidR="00F006EE">
        <w:rPr>
          <w:rFonts w:ascii="Arial" w:hAnsi="Arial" w:cs="Arial"/>
          <w:sz w:val="20"/>
          <w:szCs w:val="20"/>
        </w:rPr>
        <w:t>________________</w:t>
      </w:r>
    </w:p>
    <w:p w14:paraId="0E94C912" w14:textId="77777777"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NASLOV STALNEGA/ZAČASNEGA BIVALIŠČA:</w:t>
      </w:r>
    </w:p>
    <w:p w14:paraId="7CF26671" w14:textId="6B781C5D" w:rsidR="004852D3" w:rsidRPr="005D73B0" w:rsidRDefault="004852D3" w:rsidP="000F1F31">
      <w:pPr>
        <w:numPr>
          <w:ilvl w:val="0"/>
          <w:numId w:val="34"/>
        </w:numPr>
        <w:spacing w:before="240" w:after="240" w:line="276" w:lineRule="auto"/>
        <w:rPr>
          <w:rFonts w:ascii="Arial" w:hAnsi="Arial" w:cs="Arial"/>
          <w:sz w:val="20"/>
          <w:szCs w:val="20"/>
        </w:rPr>
      </w:pPr>
      <w:r w:rsidRPr="005D73B0">
        <w:rPr>
          <w:rFonts w:ascii="Arial" w:hAnsi="Arial" w:cs="Arial"/>
          <w:sz w:val="20"/>
          <w:szCs w:val="20"/>
        </w:rPr>
        <w:t xml:space="preserve">(ulica in hišna številka) </w:t>
      </w:r>
      <w:r w:rsidR="00F006EE">
        <w:rPr>
          <w:rFonts w:ascii="Arial" w:hAnsi="Arial" w:cs="Arial"/>
          <w:sz w:val="20"/>
          <w:szCs w:val="20"/>
        </w:rPr>
        <w:t>________________________________</w:t>
      </w:r>
    </w:p>
    <w:p w14:paraId="7A50F203" w14:textId="2E9D2863" w:rsidR="004852D3" w:rsidRPr="005D73B0" w:rsidRDefault="004852D3" w:rsidP="000F1F31">
      <w:pPr>
        <w:numPr>
          <w:ilvl w:val="0"/>
          <w:numId w:val="34"/>
        </w:numPr>
        <w:spacing w:before="240" w:after="240" w:line="276" w:lineRule="auto"/>
        <w:rPr>
          <w:rFonts w:ascii="Arial" w:hAnsi="Arial" w:cs="Arial"/>
          <w:sz w:val="20"/>
          <w:szCs w:val="20"/>
        </w:rPr>
      </w:pPr>
      <w:r w:rsidRPr="005D73B0">
        <w:rPr>
          <w:rFonts w:ascii="Arial" w:hAnsi="Arial" w:cs="Arial"/>
          <w:sz w:val="20"/>
          <w:szCs w:val="20"/>
        </w:rPr>
        <w:t xml:space="preserve">(poštna številka in pošta) </w:t>
      </w:r>
      <w:r w:rsidR="00F006EE">
        <w:rPr>
          <w:rFonts w:ascii="Arial" w:hAnsi="Arial" w:cs="Arial"/>
          <w:sz w:val="20"/>
          <w:szCs w:val="20"/>
        </w:rPr>
        <w:t>______________________________</w:t>
      </w:r>
    </w:p>
    <w:p w14:paraId="0E614BC3" w14:textId="442102AD"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DRŽAVLJANSTVO: </w:t>
      </w:r>
      <w:r w:rsidR="00F006EE">
        <w:rPr>
          <w:rFonts w:ascii="Arial" w:hAnsi="Arial" w:cs="Arial"/>
          <w:sz w:val="20"/>
          <w:szCs w:val="20"/>
        </w:rPr>
        <w:t>______________________________________</w:t>
      </w:r>
    </w:p>
    <w:p w14:paraId="45A43641" w14:textId="34FBE121"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MOJ PREJŠNJI PRIIMEK SE JE GLASIL: </w:t>
      </w:r>
      <w:r w:rsidR="00F006EE">
        <w:rPr>
          <w:rFonts w:ascii="Arial" w:hAnsi="Arial" w:cs="Arial"/>
          <w:sz w:val="20"/>
          <w:szCs w:val="20"/>
        </w:rPr>
        <w:t>____________________</w:t>
      </w:r>
    </w:p>
    <w:p w14:paraId="47C24137" w14:textId="77777777" w:rsidR="004852D3" w:rsidRPr="005D73B0" w:rsidRDefault="004852D3" w:rsidP="004852D3">
      <w:pPr>
        <w:spacing w:line="276" w:lineRule="auto"/>
        <w:rPr>
          <w:rFonts w:ascii="Arial" w:hAnsi="Arial" w:cs="Arial"/>
          <w:sz w:val="20"/>
          <w:szCs w:val="20"/>
        </w:rPr>
      </w:pPr>
    </w:p>
    <w:p w14:paraId="024CC083" w14:textId="77777777" w:rsidR="004852D3" w:rsidRPr="005D73B0" w:rsidRDefault="004852D3" w:rsidP="004852D3">
      <w:pPr>
        <w:spacing w:line="276" w:lineRule="auto"/>
        <w:rPr>
          <w:rFonts w:ascii="Arial" w:hAnsi="Arial" w:cs="Arial"/>
          <w:sz w:val="20"/>
          <w:szCs w:val="20"/>
        </w:rPr>
      </w:pPr>
    </w:p>
    <w:p w14:paraId="558219C9" w14:textId="60BA49AC" w:rsidR="004852D3" w:rsidRPr="005D73B0" w:rsidRDefault="004852D3" w:rsidP="004852D3">
      <w:pPr>
        <w:spacing w:line="276" w:lineRule="auto"/>
        <w:rPr>
          <w:rFonts w:ascii="Arial" w:hAnsi="Arial" w:cs="Arial"/>
          <w:sz w:val="20"/>
          <w:szCs w:val="20"/>
        </w:rPr>
      </w:pPr>
      <w:r w:rsidRPr="005D73B0">
        <w:rPr>
          <w:rFonts w:ascii="Arial" w:hAnsi="Arial" w:cs="Arial"/>
          <w:sz w:val="20"/>
          <w:szCs w:val="20"/>
        </w:rPr>
        <w:t xml:space="preserve">Datum: </w:t>
      </w:r>
      <w:r w:rsidRPr="005D73B0">
        <w:rPr>
          <w:rFonts w:ascii="Arial" w:hAnsi="Arial" w:cs="Arial"/>
          <w:sz w:val="20"/>
          <w:szCs w:val="20"/>
        </w:rPr>
        <w:tab/>
      </w:r>
      <w:r w:rsidR="00F006EE">
        <w:rPr>
          <w:rFonts w:ascii="Arial" w:hAnsi="Arial" w:cs="Arial"/>
          <w:sz w:val="20"/>
          <w:szCs w:val="20"/>
        </w:rPr>
        <w:t>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pooblastitelja:</w:t>
      </w:r>
    </w:p>
    <w:p w14:paraId="7B2416B3" w14:textId="77777777" w:rsidR="004852D3" w:rsidRPr="005D73B0" w:rsidRDefault="004852D3" w:rsidP="004852D3">
      <w:pPr>
        <w:spacing w:line="276" w:lineRule="auto"/>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p>
    <w:p w14:paraId="3287CA56" w14:textId="3721439B" w:rsidR="004852D3" w:rsidRPr="005D73B0" w:rsidRDefault="004852D3" w:rsidP="004852D3">
      <w:pPr>
        <w:spacing w:line="276" w:lineRule="auto"/>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w:t>
      </w:r>
      <w:r w:rsidRPr="005D73B0">
        <w:rPr>
          <w:rFonts w:ascii="Arial" w:hAnsi="Arial" w:cs="Arial"/>
          <w:sz w:val="20"/>
          <w:szCs w:val="20"/>
        </w:rPr>
        <w:tab/>
      </w:r>
    </w:p>
    <w:p w14:paraId="122B720B" w14:textId="77777777" w:rsidR="00202CAC" w:rsidRPr="005D73B0" w:rsidRDefault="00202CAC" w:rsidP="004852D3">
      <w:pPr>
        <w:spacing w:line="276" w:lineRule="auto"/>
        <w:rPr>
          <w:rFonts w:ascii="Arial" w:hAnsi="Arial" w:cs="Arial"/>
          <w:sz w:val="18"/>
          <w:szCs w:val="18"/>
        </w:rPr>
      </w:pPr>
    </w:p>
    <w:p w14:paraId="577078AB" w14:textId="77777777" w:rsidR="00202CAC" w:rsidRPr="005D73B0" w:rsidRDefault="00202CAC" w:rsidP="004852D3">
      <w:pPr>
        <w:ind w:left="1418" w:hanging="1418"/>
        <w:jc w:val="both"/>
        <w:rPr>
          <w:rFonts w:ascii="Arial" w:hAnsi="Arial" w:cs="Arial"/>
          <w:i/>
          <w:sz w:val="18"/>
          <w:szCs w:val="18"/>
        </w:rPr>
      </w:pPr>
    </w:p>
    <w:p w14:paraId="5DE1B40C" w14:textId="77777777" w:rsidR="000806EB" w:rsidRDefault="000806EB" w:rsidP="000806EB">
      <w:pPr>
        <w:jc w:val="both"/>
        <w:rPr>
          <w:rFonts w:ascii="Arial" w:hAnsi="Arial" w:cs="Arial"/>
          <w:i/>
          <w:sz w:val="18"/>
          <w:szCs w:val="18"/>
        </w:rPr>
      </w:pPr>
    </w:p>
    <w:p w14:paraId="4033778E" w14:textId="77777777" w:rsidR="000806EB" w:rsidRDefault="000806EB" w:rsidP="000806EB">
      <w:pPr>
        <w:jc w:val="both"/>
        <w:rPr>
          <w:rFonts w:ascii="Arial" w:hAnsi="Arial" w:cs="Arial"/>
          <w:i/>
          <w:sz w:val="18"/>
          <w:szCs w:val="18"/>
        </w:rPr>
      </w:pPr>
    </w:p>
    <w:p w14:paraId="3F7A46D9" w14:textId="36C50A93" w:rsidR="004852D3" w:rsidRPr="005D73B0" w:rsidRDefault="004852D3" w:rsidP="000806EB">
      <w:pPr>
        <w:jc w:val="both"/>
        <w:rPr>
          <w:rFonts w:ascii="Arial" w:hAnsi="Arial" w:cs="Arial"/>
          <w:b/>
          <w:i/>
          <w:sz w:val="18"/>
          <w:szCs w:val="18"/>
        </w:rPr>
      </w:pPr>
      <w:r w:rsidRPr="005D73B0">
        <w:rPr>
          <w:rFonts w:ascii="Arial" w:hAnsi="Arial" w:cs="Arial"/>
          <w:i/>
          <w:sz w:val="18"/>
          <w:szCs w:val="18"/>
        </w:rPr>
        <w:t>Opomba:</w:t>
      </w:r>
      <w:r w:rsidRPr="005D73B0">
        <w:rPr>
          <w:rFonts w:ascii="Arial" w:hAnsi="Arial" w:cs="Arial"/>
          <w:b/>
          <w:i/>
          <w:sz w:val="18"/>
          <w:szCs w:val="18"/>
        </w:rPr>
        <w:t xml:space="preserve"> </w:t>
      </w:r>
      <w:r w:rsidRPr="005D73B0">
        <w:rPr>
          <w:rFonts w:ascii="Arial" w:hAnsi="Arial" w:cs="Arial"/>
          <w:i/>
          <w:sz w:val="18"/>
          <w:szCs w:val="18"/>
        </w:rPr>
        <w:t>Pooblastilo za pridobitev potrdila iz kazenske evidence - za fizične osebe je potrebno predložiti za vse osebe, ki so članice upravnega, vodstvenega ali nadzornega organa tega gospodarskega subjekta ali ki imajo pooblastila za njegovo zastopanje ali odločanje ali nadzor v njem.</w:t>
      </w:r>
    </w:p>
    <w:p w14:paraId="1E6A2215" w14:textId="77777777" w:rsidR="004852D3" w:rsidRPr="005D73B0" w:rsidRDefault="004852D3" w:rsidP="004852D3">
      <w:pPr>
        <w:spacing w:line="276" w:lineRule="auto"/>
        <w:rPr>
          <w:rFonts w:ascii="Arial" w:hAnsi="Arial" w:cs="Arial"/>
          <w:sz w:val="20"/>
          <w:szCs w:val="20"/>
        </w:rPr>
      </w:pPr>
    </w:p>
    <w:p w14:paraId="64C500FD" w14:textId="77777777" w:rsidR="004852D3" w:rsidRPr="005D73B0" w:rsidRDefault="004852D3" w:rsidP="004852D3">
      <w:pPr>
        <w:ind w:left="1418" w:hanging="1418"/>
        <w:jc w:val="both"/>
        <w:rPr>
          <w:rFonts w:ascii="Arial" w:hAnsi="Arial" w:cs="Arial"/>
          <w:i/>
        </w:rPr>
      </w:pPr>
    </w:p>
    <w:p w14:paraId="51FCC066" w14:textId="77777777" w:rsidR="00202CAC" w:rsidRPr="005D73B0" w:rsidRDefault="00202CAC">
      <w:pPr>
        <w:rPr>
          <w:rFonts w:ascii="Arial" w:hAnsi="Arial" w:cs="Arial"/>
          <w:b/>
          <w:bCs/>
        </w:rPr>
      </w:pPr>
      <w:r w:rsidRPr="005D73B0">
        <w:rPr>
          <w:rFonts w:ascii="Arial" w:hAnsi="Arial" w:cs="Arial"/>
          <w:b/>
          <w:bCs/>
        </w:rPr>
        <w:br w:type="page"/>
      </w:r>
    </w:p>
    <w:p w14:paraId="2445A06D" w14:textId="637671E8" w:rsidR="004852D3" w:rsidRPr="005D73B0" w:rsidRDefault="004852D3" w:rsidP="004852D3">
      <w:pPr>
        <w:jc w:val="right"/>
        <w:rPr>
          <w:rFonts w:ascii="Arial" w:hAnsi="Arial" w:cs="Arial"/>
          <w:b/>
          <w:bCs/>
          <w:sz w:val="20"/>
          <w:szCs w:val="20"/>
        </w:rPr>
      </w:pPr>
      <w:r w:rsidRPr="005D73B0">
        <w:rPr>
          <w:rFonts w:ascii="Arial" w:hAnsi="Arial" w:cs="Arial"/>
          <w:b/>
          <w:bCs/>
          <w:sz w:val="20"/>
          <w:szCs w:val="20"/>
        </w:rPr>
        <w:lastRenderedPageBreak/>
        <w:t>OBRAZEC št. 10</w:t>
      </w:r>
    </w:p>
    <w:p w14:paraId="1E283BE2" w14:textId="77777777" w:rsidR="004852D3" w:rsidRPr="005D73B0" w:rsidRDefault="004852D3" w:rsidP="004852D3">
      <w:pPr>
        <w:jc w:val="center"/>
        <w:rPr>
          <w:rFonts w:ascii="Arial" w:hAnsi="Arial" w:cs="Arial"/>
          <w:b/>
          <w:bCs/>
          <w:sz w:val="20"/>
          <w:szCs w:val="20"/>
        </w:rPr>
      </w:pPr>
    </w:p>
    <w:p w14:paraId="1FB89E52" w14:textId="77777777" w:rsidR="004852D3" w:rsidRPr="005D73B0" w:rsidRDefault="004852D3" w:rsidP="004852D3">
      <w:pPr>
        <w:jc w:val="center"/>
        <w:rPr>
          <w:rFonts w:ascii="Arial" w:hAnsi="Arial" w:cs="Arial"/>
          <w:b/>
          <w:bCs/>
        </w:rPr>
      </w:pPr>
      <w:r w:rsidRPr="004852D3">
        <w:rPr>
          <w:rFonts w:ascii="Arial" w:hAnsi="Arial" w:cs="Arial"/>
          <w:b/>
          <w:bCs/>
        </w:rPr>
        <w:t xml:space="preserve">POOBLASTILO </w:t>
      </w:r>
    </w:p>
    <w:p w14:paraId="088E0F1E" w14:textId="04E9FDC2" w:rsidR="004852D3" w:rsidRPr="004852D3" w:rsidRDefault="004852D3" w:rsidP="004852D3">
      <w:pPr>
        <w:jc w:val="center"/>
        <w:rPr>
          <w:rFonts w:ascii="Arial" w:hAnsi="Arial" w:cs="Arial"/>
          <w:b/>
          <w:bCs/>
        </w:rPr>
      </w:pPr>
      <w:r w:rsidRPr="004852D3">
        <w:rPr>
          <w:rFonts w:ascii="Arial" w:hAnsi="Arial" w:cs="Arial"/>
          <w:b/>
          <w:bCs/>
        </w:rPr>
        <w:t xml:space="preserve">ZA PRIDOBITEV POTRDILA IZ KAZENSKE EVIDENCE – ZA </w:t>
      </w:r>
      <w:r w:rsidRPr="005D73B0">
        <w:rPr>
          <w:rFonts w:ascii="Arial" w:hAnsi="Arial" w:cs="Arial"/>
          <w:b/>
          <w:bCs/>
        </w:rPr>
        <w:t>PRAVNE</w:t>
      </w:r>
      <w:r w:rsidRPr="004852D3">
        <w:rPr>
          <w:rFonts w:ascii="Arial" w:hAnsi="Arial" w:cs="Arial"/>
          <w:b/>
          <w:bCs/>
        </w:rPr>
        <w:t xml:space="preserve"> OSEBE</w:t>
      </w:r>
    </w:p>
    <w:p w14:paraId="4CE6A659" w14:textId="77777777" w:rsidR="004852D3" w:rsidRPr="005D73B0" w:rsidRDefault="004852D3" w:rsidP="004852D3">
      <w:pPr>
        <w:jc w:val="center"/>
        <w:rPr>
          <w:rFonts w:ascii="Arial" w:hAnsi="Arial" w:cs="Arial"/>
          <w:b/>
          <w:bCs/>
          <w:sz w:val="20"/>
          <w:szCs w:val="20"/>
        </w:rPr>
      </w:pPr>
      <w:r w:rsidRPr="005D73B0">
        <w:rPr>
          <w:rFonts w:ascii="Arial" w:hAnsi="Arial" w:cs="Arial"/>
          <w:b/>
          <w:bCs/>
          <w:sz w:val="20"/>
          <w:szCs w:val="20"/>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063363" w:rsidRPr="005D73B0" w14:paraId="00E1891E" w14:textId="77777777" w:rsidTr="00163EA1">
        <w:trPr>
          <w:trHeight w:val="500"/>
          <w:jc w:val="center"/>
        </w:trPr>
        <w:tc>
          <w:tcPr>
            <w:tcW w:w="1934" w:type="dxa"/>
            <w:vAlign w:val="center"/>
          </w:tcPr>
          <w:p w14:paraId="478883DE" w14:textId="77777777" w:rsidR="00063363" w:rsidRPr="005D73B0" w:rsidRDefault="00063363" w:rsidP="00063363">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5B37A5D3" w14:textId="733582CB" w:rsidR="00063363" w:rsidRPr="005D73B0" w:rsidRDefault="00063363" w:rsidP="00403F58">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Pr>
                <w:rFonts w:ascii="Arial" w:eastAsiaTheme="minorEastAsia" w:hAnsi="Arial" w:cs="Arial"/>
                <w:b/>
                <w:sz w:val="20"/>
                <w:szCs w:val="20"/>
              </w:rPr>
              <w:t>Bivalne enote VDC v Cerknici</w:t>
            </w:r>
            <w:r w:rsidR="00403F58">
              <w:rPr>
                <w:rFonts w:ascii="Arial" w:eastAsiaTheme="minorEastAsia" w:hAnsi="Arial" w:cs="Arial"/>
                <w:b/>
                <w:sz w:val="20"/>
                <w:szCs w:val="20"/>
              </w:rPr>
              <w:t xml:space="preserve"> 2</w:t>
            </w:r>
            <w:r>
              <w:rPr>
                <w:rFonts w:ascii="Arial" w:eastAsiaTheme="minorEastAsia" w:hAnsi="Arial" w:cs="Arial"/>
                <w:b/>
                <w:sz w:val="20"/>
                <w:szCs w:val="20"/>
              </w:rPr>
              <w:t xml:space="preserve"> faza«</w:t>
            </w:r>
          </w:p>
        </w:tc>
      </w:tr>
      <w:tr w:rsidR="00E659C3" w:rsidRPr="005D73B0" w14:paraId="3FA4FC18" w14:textId="77777777" w:rsidTr="00163EA1">
        <w:trPr>
          <w:trHeight w:val="645"/>
          <w:jc w:val="center"/>
        </w:trPr>
        <w:tc>
          <w:tcPr>
            <w:tcW w:w="1934" w:type="dxa"/>
            <w:vAlign w:val="center"/>
          </w:tcPr>
          <w:p w14:paraId="6755E1DE" w14:textId="77777777" w:rsidR="00E659C3" w:rsidRPr="005D73B0" w:rsidRDefault="00E659C3" w:rsidP="00E659C3">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64C6F4AA" w14:textId="77777777" w:rsidR="00E659C3" w:rsidRPr="005D73B0" w:rsidRDefault="00E659C3" w:rsidP="00E659C3">
            <w:pPr>
              <w:tabs>
                <w:tab w:val="center" w:pos="4320"/>
                <w:tab w:val="right" w:pos="8640"/>
              </w:tabs>
              <w:spacing w:before="60" w:after="60"/>
              <w:jc w:val="center"/>
              <w:rPr>
                <w:rFonts w:ascii="Arial" w:eastAsia="MS ??" w:hAnsi="Arial" w:cs="Arial"/>
                <w:sz w:val="20"/>
                <w:szCs w:val="20"/>
              </w:rPr>
            </w:pPr>
          </w:p>
        </w:tc>
      </w:tr>
    </w:tbl>
    <w:p w14:paraId="7A943DAB" w14:textId="77777777" w:rsidR="004852D3" w:rsidRPr="005D73B0" w:rsidRDefault="004852D3" w:rsidP="004852D3">
      <w:pPr>
        <w:rPr>
          <w:rFonts w:ascii="Arial" w:eastAsiaTheme="minorHAnsi" w:hAnsi="Arial" w:cs="Arial"/>
          <w:sz w:val="20"/>
          <w:szCs w:val="20"/>
          <w:lang w:eastAsia="en-US"/>
        </w:rPr>
      </w:pPr>
    </w:p>
    <w:p w14:paraId="240ED4DD" w14:textId="0B5F25D5" w:rsidR="004852D3" w:rsidRPr="00063363" w:rsidRDefault="004852D3" w:rsidP="00063363">
      <w:pPr>
        <w:tabs>
          <w:tab w:val="center" w:pos="4320"/>
          <w:tab w:val="right" w:pos="8640"/>
        </w:tabs>
        <w:spacing w:before="60" w:after="60"/>
        <w:jc w:val="both"/>
        <w:rPr>
          <w:rFonts w:ascii="Arial" w:eastAsia="MS ??" w:hAnsi="Arial" w:cs="Arial"/>
          <w:b/>
          <w:sz w:val="20"/>
          <w:szCs w:val="20"/>
        </w:rPr>
      </w:pPr>
      <w:r w:rsidRPr="005D73B0">
        <w:rPr>
          <w:rFonts w:ascii="Arial" w:eastAsiaTheme="minorHAnsi" w:hAnsi="Arial" w:cs="Arial"/>
          <w:sz w:val="20"/>
          <w:szCs w:val="20"/>
          <w:lang w:eastAsia="en-US"/>
        </w:rPr>
        <w:t xml:space="preserve">Izjavljamo in soglašamo, da lahko naročnik </w:t>
      </w:r>
      <w:r w:rsidR="00E659C3">
        <w:rPr>
          <w:rFonts w:ascii="Arial" w:hAnsi="Arial" w:cs="Arial"/>
          <w:sz w:val="20"/>
          <w:szCs w:val="20"/>
        </w:rPr>
        <w:t>Občina Kanal</w:t>
      </w:r>
      <w:r w:rsidRPr="005D73B0">
        <w:rPr>
          <w:rFonts w:ascii="Arial" w:eastAsiaTheme="minorHAnsi" w:hAnsi="Arial" w:cs="Arial"/>
          <w:sz w:val="20"/>
          <w:szCs w:val="20"/>
          <w:lang w:eastAsia="en-US"/>
        </w:rPr>
        <w:t xml:space="preserve">, za namene javnega naročila: </w:t>
      </w:r>
      <w:r w:rsidR="00063363" w:rsidRPr="005D73B0">
        <w:rPr>
          <w:rFonts w:ascii="Arial" w:eastAsiaTheme="minorEastAsia" w:hAnsi="Arial" w:cs="Arial"/>
          <w:b/>
          <w:sz w:val="20"/>
          <w:szCs w:val="20"/>
        </w:rPr>
        <w:t>»</w:t>
      </w:r>
      <w:r w:rsidR="00063363">
        <w:rPr>
          <w:rFonts w:ascii="Arial" w:eastAsiaTheme="minorEastAsia" w:hAnsi="Arial" w:cs="Arial"/>
          <w:b/>
          <w:sz w:val="20"/>
          <w:szCs w:val="20"/>
        </w:rPr>
        <w:t xml:space="preserve">Bivalne enote VDC v Cerknici </w:t>
      </w:r>
      <w:r w:rsidR="00403F58">
        <w:rPr>
          <w:rFonts w:ascii="Arial" w:eastAsiaTheme="minorEastAsia" w:hAnsi="Arial" w:cs="Arial"/>
          <w:b/>
          <w:sz w:val="20"/>
          <w:szCs w:val="20"/>
        </w:rPr>
        <w:t xml:space="preserve">2 </w:t>
      </w:r>
      <w:r w:rsidR="00063363">
        <w:rPr>
          <w:rFonts w:ascii="Arial" w:eastAsiaTheme="minorEastAsia" w:hAnsi="Arial" w:cs="Arial"/>
          <w:b/>
          <w:sz w:val="20"/>
          <w:szCs w:val="20"/>
        </w:rPr>
        <w:t>faza«</w:t>
      </w:r>
      <w:r w:rsidR="00E659C3" w:rsidRPr="005D73B0">
        <w:rPr>
          <w:rFonts w:ascii="Arial" w:eastAsiaTheme="minorEastAsia" w:hAnsi="Arial" w:cs="Arial"/>
          <w:b/>
          <w:sz w:val="20"/>
          <w:szCs w:val="20"/>
        </w:rPr>
        <w:t xml:space="preserve"> </w:t>
      </w:r>
      <w:r w:rsidRPr="005D73B0">
        <w:rPr>
          <w:rFonts w:ascii="Arial" w:eastAsiaTheme="minorHAnsi" w:hAnsi="Arial" w:cs="Arial"/>
          <w:sz w:val="20"/>
          <w:szCs w:val="20"/>
          <w:lang w:eastAsia="en-US"/>
        </w:rPr>
        <w:t>pridobi podatke iz kazenske evidence pravnih oseb in druge podatke iz uradnih evidenc državnih organov, organov lokalne skupnosti ali nosilcev javnega pooblastila.</w:t>
      </w:r>
    </w:p>
    <w:p w14:paraId="6808F2FB" w14:textId="77777777" w:rsidR="004852D3" w:rsidRPr="005D73B0" w:rsidRDefault="004852D3" w:rsidP="004852D3">
      <w:pPr>
        <w:jc w:val="both"/>
        <w:rPr>
          <w:rFonts w:ascii="Arial" w:eastAsiaTheme="minorHAnsi" w:hAnsi="Arial" w:cs="Arial"/>
          <w:i/>
          <w:iCs/>
          <w:sz w:val="20"/>
          <w:szCs w:val="20"/>
        </w:rPr>
      </w:pPr>
    </w:p>
    <w:p w14:paraId="3A5E7913" w14:textId="77777777" w:rsidR="004852D3" w:rsidRPr="005D73B0" w:rsidRDefault="004852D3" w:rsidP="004852D3">
      <w:pPr>
        <w:jc w:val="both"/>
        <w:rPr>
          <w:rFonts w:ascii="Arial" w:eastAsiaTheme="minorHAnsi" w:hAnsi="Arial" w:cs="Arial"/>
          <w:i/>
          <w:iCs/>
          <w:sz w:val="20"/>
          <w:szCs w:val="20"/>
        </w:rPr>
      </w:pPr>
    </w:p>
    <w:p w14:paraId="5557AB56" w14:textId="77777777" w:rsidR="004852D3" w:rsidRPr="005D73B0" w:rsidRDefault="004852D3" w:rsidP="004852D3">
      <w:pPr>
        <w:jc w:val="both"/>
        <w:rPr>
          <w:rFonts w:ascii="Arial" w:eastAsiaTheme="minorHAnsi" w:hAnsi="Arial" w:cs="Arial"/>
          <w:i/>
          <w:iCs/>
          <w:sz w:val="20"/>
          <w:szCs w:val="20"/>
        </w:rPr>
      </w:pPr>
    </w:p>
    <w:p w14:paraId="1F54EF7D" w14:textId="77777777" w:rsidR="004852D3" w:rsidRPr="005D73B0" w:rsidRDefault="004852D3" w:rsidP="004852D3">
      <w:pPr>
        <w:spacing w:line="600" w:lineRule="auto"/>
        <w:jc w:val="both"/>
        <w:rPr>
          <w:rFonts w:ascii="Arial" w:eastAsiaTheme="minorHAnsi" w:hAnsi="Arial" w:cs="Arial"/>
          <w:sz w:val="20"/>
          <w:szCs w:val="20"/>
          <w:lang w:eastAsia="en-US"/>
        </w:rPr>
      </w:pPr>
      <w:r w:rsidRPr="005D73B0">
        <w:rPr>
          <w:rFonts w:ascii="Arial" w:eastAsiaTheme="minorHAnsi" w:hAnsi="Arial" w:cs="Arial"/>
          <w:sz w:val="20"/>
          <w:szCs w:val="20"/>
          <w:lang w:eastAsia="en-US"/>
        </w:rPr>
        <w:t>Polno ime pravne osebe: _________________________________________________________</w:t>
      </w:r>
    </w:p>
    <w:p w14:paraId="187461CF" w14:textId="77777777" w:rsidR="004852D3" w:rsidRPr="005D73B0" w:rsidRDefault="004852D3" w:rsidP="004852D3">
      <w:pPr>
        <w:spacing w:line="600" w:lineRule="auto"/>
        <w:jc w:val="both"/>
        <w:rPr>
          <w:rFonts w:ascii="Arial" w:eastAsiaTheme="minorHAnsi" w:hAnsi="Arial" w:cs="Arial"/>
          <w:sz w:val="20"/>
          <w:szCs w:val="20"/>
          <w:lang w:eastAsia="en-US"/>
        </w:rPr>
      </w:pPr>
      <w:r w:rsidRPr="005D73B0">
        <w:rPr>
          <w:rFonts w:ascii="Arial" w:eastAsiaTheme="minorHAnsi" w:hAnsi="Arial" w:cs="Arial"/>
          <w:sz w:val="20"/>
          <w:szCs w:val="20"/>
          <w:lang w:eastAsia="en-US"/>
        </w:rPr>
        <w:t>Sedež pravne osebe: ____________________________________________________________</w:t>
      </w:r>
    </w:p>
    <w:p w14:paraId="43D8FC0B" w14:textId="77777777" w:rsidR="004852D3" w:rsidRPr="005D73B0" w:rsidRDefault="004852D3" w:rsidP="004852D3">
      <w:pPr>
        <w:spacing w:line="600" w:lineRule="auto"/>
        <w:jc w:val="both"/>
        <w:rPr>
          <w:rFonts w:ascii="Arial" w:eastAsiaTheme="minorHAnsi" w:hAnsi="Arial" w:cs="Arial"/>
          <w:sz w:val="20"/>
          <w:szCs w:val="20"/>
          <w:lang w:eastAsia="en-US"/>
        </w:rPr>
      </w:pPr>
      <w:r w:rsidRPr="005D73B0">
        <w:rPr>
          <w:rFonts w:ascii="Arial" w:eastAsiaTheme="minorHAnsi" w:hAnsi="Arial" w:cs="Arial"/>
          <w:sz w:val="20"/>
          <w:szCs w:val="20"/>
          <w:lang w:eastAsia="en-US"/>
        </w:rPr>
        <w:t>Občina sedeža pravne osebe: ______________________________________________________</w:t>
      </w:r>
    </w:p>
    <w:p w14:paraId="764A1486" w14:textId="77777777" w:rsidR="004852D3" w:rsidRPr="005D73B0" w:rsidRDefault="004852D3" w:rsidP="004852D3">
      <w:pPr>
        <w:spacing w:line="600" w:lineRule="auto"/>
        <w:jc w:val="both"/>
        <w:rPr>
          <w:rFonts w:ascii="Arial" w:eastAsiaTheme="minorHAnsi" w:hAnsi="Arial" w:cs="Arial"/>
          <w:sz w:val="20"/>
          <w:szCs w:val="20"/>
          <w:lang w:eastAsia="en-US"/>
        </w:rPr>
      </w:pPr>
      <w:r w:rsidRPr="005D73B0">
        <w:rPr>
          <w:rFonts w:ascii="Arial" w:eastAsiaTheme="minorHAnsi" w:hAnsi="Arial" w:cs="Arial"/>
          <w:sz w:val="20"/>
          <w:szCs w:val="20"/>
          <w:lang w:eastAsia="en-US"/>
        </w:rPr>
        <w:t>Matična številka: _______________________________________________________________</w:t>
      </w:r>
    </w:p>
    <w:p w14:paraId="7F3ADD00" w14:textId="77777777" w:rsidR="000723CA" w:rsidRPr="005D73B0" w:rsidRDefault="000723CA" w:rsidP="000723CA">
      <w:pPr>
        <w:jc w:val="both"/>
        <w:rPr>
          <w:rFonts w:ascii="Arial" w:hAnsi="Arial" w:cs="Arial"/>
          <w:sz w:val="20"/>
          <w:szCs w:val="20"/>
        </w:rPr>
      </w:pPr>
    </w:p>
    <w:p w14:paraId="19174E42" w14:textId="77777777" w:rsidR="000723CA" w:rsidRPr="005D73B0" w:rsidRDefault="000723CA" w:rsidP="000723CA">
      <w:pPr>
        <w:jc w:val="both"/>
        <w:rPr>
          <w:rFonts w:ascii="Arial" w:hAnsi="Arial" w:cs="Arial"/>
          <w:sz w:val="20"/>
          <w:szCs w:val="20"/>
        </w:rPr>
      </w:pPr>
    </w:p>
    <w:p w14:paraId="5B46D15D" w14:textId="77777777" w:rsidR="004852D3" w:rsidRPr="005D73B0" w:rsidRDefault="004852D3" w:rsidP="004852D3">
      <w:pPr>
        <w:jc w:val="both"/>
        <w:rPr>
          <w:rFonts w:ascii="Arial" w:eastAsiaTheme="minorHAnsi" w:hAnsi="Arial" w:cs="Arial"/>
          <w:sz w:val="20"/>
          <w:szCs w:val="20"/>
          <w:lang w:eastAsia="en-US"/>
        </w:rPr>
      </w:pPr>
    </w:p>
    <w:p w14:paraId="51D7D9AB" w14:textId="77777777" w:rsidR="00AC1A40" w:rsidRPr="006B1B2F" w:rsidRDefault="00AC1A40" w:rsidP="00AC1A40">
      <w:pPr>
        <w:jc w:val="both"/>
        <w:rPr>
          <w:rFonts w:ascii="Arial" w:hAnsi="Arial" w:cs="Arial"/>
          <w:sz w:val="20"/>
          <w:szCs w:val="20"/>
        </w:rPr>
      </w:pPr>
      <w:r w:rsidRPr="006B1B2F">
        <w:rPr>
          <w:rFonts w:ascii="Arial" w:hAnsi="Arial" w:cs="Arial"/>
          <w:sz w:val="20"/>
          <w:szCs w:val="20"/>
        </w:rPr>
        <w:t>Kraj :</w:t>
      </w:r>
      <w:r w:rsidRPr="006B1B2F">
        <w:rPr>
          <w:rFonts w:ascii="Arial" w:hAnsi="Arial" w:cs="Arial"/>
          <w:sz w:val="20"/>
          <w:szCs w:val="20"/>
        </w:rPr>
        <w:tab/>
        <w:t>____________________</w:t>
      </w:r>
    </w:p>
    <w:p w14:paraId="60C64C43" w14:textId="77777777" w:rsidR="00AC1A40" w:rsidRPr="006B1B2F" w:rsidRDefault="00AC1A40" w:rsidP="00AC1A40">
      <w:pPr>
        <w:jc w:val="both"/>
        <w:rPr>
          <w:rFonts w:ascii="Arial" w:hAnsi="Arial" w:cs="Arial"/>
          <w:sz w:val="20"/>
          <w:szCs w:val="20"/>
        </w:rPr>
      </w:pPr>
    </w:p>
    <w:p w14:paraId="2AFA6F3A" w14:textId="64257723" w:rsidR="00AC1A40" w:rsidRPr="006B1B2F" w:rsidRDefault="00AC1A40" w:rsidP="00AC1A40">
      <w:pPr>
        <w:jc w:val="both"/>
        <w:rPr>
          <w:rFonts w:ascii="Arial" w:hAnsi="Arial" w:cs="Arial"/>
          <w:sz w:val="20"/>
          <w:szCs w:val="20"/>
          <w:u w:val="single"/>
        </w:rPr>
      </w:pPr>
      <w:r w:rsidRPr="006B1B2F">
        <w:rPr>
          <w:rFonts w:ascii="Arial" w:hAnsi="Arial" w:cs="Arial"/>
          <w:sz w:val="20"/>
          <w:szCs w:val="20"/>
        </w:rPr>
        <w:t>Datum: ____________________</w:t>
      </w:r>
      <w:r w:rsidRPr="006B1B2F">
        <w:rPr>
          <w:rFonts w:ascii="Arial" w:hAnsi="Arial" w:cs="Arial"/>
          <w:sz w:val="20"/>
          <w:szCs w:val="20"/>
        </w:rPr>
        <w:tab/>
        <w:t>žig</w:t>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009D40BA" w:rsidRPr="006B1B2F">
        <w:rPr>
          <w:rFonts w:ascii="Arial" w:hAnsi="Arial" w:cs="Arial"/>
          <w:sz w:val="20"/>
          <w:szCs w:val="20"/>
        </w:rPr>
        <w:tab/>
      </w:r>
      <w:r w:rsidRPr="006B1B2F">
        <w:rPr>
          <w:rFonts w:ascii="Arial" w:hAnsi="Arial" w:cs="Arial"/>
          <w:sz w:val="20"/>
          <w:szCs w:val="20"/>
        </w:rPr>
        <w:t>______________________________</w:t>
      </w:r>
      <w:r w:rsidRPr="006B1B2F">
        <w:rPr>
          <w:rFonts w:ascii="Arial" w:hAnsi="Arial" w:cs="Arial"/>
          <w:sz w:val="20"/>
          <w:szCs w:val="20"/>
          <w:u w:val="single"/>
        </w:rPr>
        <w:t xml:space="preserve"> </w:t>
      </w:r>
    </w:p>
    <w:p w14:paraId="6489CF12" w14:textId="77777777" w:rsidR="00AC1A40" w:rsidRPr="006B1B2F" w:rsidRDefault="00AC1A40" w:rsidP="00AC1A40">
      <w:pPr>
        <w:ind w:left="4254" w:firstLine="709"/>
        <w:jc w:val="both"/>
        <w:rPr>
          <w:rFonts w:ascii="Arial" w:hAnsi="Arial" w:cs="Arial"/>
          <w:sz w:val="20"/>
          <w:szCs w:val="20"/>
        </w:rPr>
      </w:pPr>
      <w:r w:rsidRPr="006B1B2F">
        <w:rPr>
          <w:rFonts w:ascii="Arial" w:hAnsi="Arial" w:cs="Arial"/>
          <w:sz w:val="20"/>
          <w:szCs w:val="20"/>
        </w:rPr>
        <w:t>ime in priimek pooblaščene osebe</w:t>
      </w:r>
    </w:p>
    <w:p w14:paraId="326889B2" w14:textId="15D9DEED" w:rsidR="00AC1A40" w:rsidRPr="006B1B2F" w:rsidRDefault="00AC1A40" w:rsidP="00AC1A40">
      <w:pPr>
        <w:jc w:val="both"/>
        <w:rPr>
          <w:rFonts w:ascii="Arial" w:hAnsi="Arial" w:cs="Arial"/>
          <w:sz w:val="20"/>
          <w:szCs w:val="20"/>
        </w:rPr>
      </w:pPr>
    </w:p>
    <w:p w14:paraId="6F7745F5" w14:textId="77777777" w:rsidR="00AC1A40" w:rsidRPr="006B1B2F" w:rsidRDefault="00AC1A40" w:rsidP="00AC1A40">
      <w:pPr>
        <w:jc w:val="both"/>
        <w:rPr>
          <w:rFonts w:ascii="Arial" w:hAnsi="Arial" w:cs="Arial"/>
          <w:sz w:val="20"/>
          <w:szCs w:val="20"/>
        </w:rPr>
      </w:pPr>
    </w:p>
    <w:p w14:paraId="4DC3AF1B" w14:textId="77777777" w:rsidR="00AC1A40" w:rsidRPr="006B1B2F" w:rsidRDefault="00AC1A40" w:rsidP="00AC1A40">
      <w:pPr>
        <w:jc w:val="both"/>
        <w:rPr>
          <w:rFonts w:ascii="Arial" w:hAnsi="Arial" w:cs="Arial"/>
          <w:sz w:val="20"/>
          <w:szCs w:val="20"/>
        </w:rPr>
      </w:pPr>
    </w:p>
    <w:p w14:paraId="3EF48BE7" w14:textId="3CC297BD" w:rsidR="00AC1A40" w:rsidRPr="006B1B2F" w:rsidRDefault="00AC1A40" w:rsidP="00AC1A40">
      <w:pPr>
        <w:jc w:val="both"/>
        <w:rPr>
          <w:rFonts w:ascii="Arial" w:hAnsi="Arial" w:cs="Arial"/>
          <w:sz w:val="20"/>
          <w:szCs w:val="20"/>
        </w:rPr>
      </w:pP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t>______________________________</w:t>
      </w:r>
    </w:p>
    <w:p w14:paraId="7E4DA9B1" w14:textId="091D2A83" w:rsidR="00AC1A40" w:rsidRPr="006B1B2F" w:rsidRDefault="00AC1A40" w:rsidP="00AC1A40">
      <w:pPr>
        <w:ind w:left="4963" w:firstLine="709"/>
        <w:jc w:val="both"/>
        <w:rPr>
          <w:rFonts w:ascii="Arial" w:eastAsiaTheme="minorHAnsi" w:hAnsi="Arial" w:cs="Arial"/>
          <w:sz w:val="20"/>
          <w:szCs w:val="20"/>
          <w:lang w:eastAsia="en-US"/>
        </w:rPr>
      </w:pPr>
      <w:r w:rsidRPr="006B1B2F">
        <w:rPr>
          <w:rFonts w:ascii="Arial" w:eastAsiaTheme="minorHAnsi" w:hAnsi="Arial" w:cs="Arial"/>
          <w:sz w:val="20"/>
          <w:szCs w:val="20"/>
          <w:lang w:eastAsia="en-US"/>
        </w:rPr>
        <w:t>podpis</w:t>
      </w:r>
    </w:p>
    <w:p w14:paraId="09C24E1E" w14:textId="0473D75A" w:rsidR="00AC1A40" w:rsidRPr="005D73B0" w:rsidRDefault="00AC1A40" w:rsidP="00AC1A40">
      <w:pPr>
        <w:rPr>
          <w:rFonts w:ascii="Arial" w:hAnsi="Arial" w:cs="Arial"/>
          <w:b/>
          <w:bCs/>
        </w:rPr>
      </w:pPr>
    </w:p>
    <w:p w14:paraId="50B97CFE" w14:textId="57203680" w:rsidR="00471D5F" w:rsidRPr="005D73B0" w:rsidRDefault="00471D5F">
      <w:pPr>
        <w:rPr>
          <w:rFonts w:ascii="Arial" w:eastAsiaTheme="minorHAnsi" w:hAnsi="Arial" w:cs="Arial"/>
          <w:sz w:val="20"/>
          <w:szCs w:val="20"/>
          <w:lang w:eastAsia="en-US"/>
        </w:rPr>
      </w:pPr>
      <w:r w:rsidRPr="005D73B0">
        <w:rPr>
          <w:rFonts w:ascii="Arial" w:eastAsiaTheme="minorHAnsi" w:hAnsi="Arial" w:cs="Arial"/>
          <w:sz w:val="20"/>
          <w:szCs w:val="20"/>
          <w:lang w:eastAsia="en-US"/>
        </w:rPr>
        <w:br w:type="page"/>
      </w:r>
    </w:p>
    <w:p w14:paraId="31C48164" w14:textId="600626FE" w:rsidR="00471D5F" w:rsidRPr="005D73B0" w:rsidRDefault="00471D5F" w:rsidP="00471D5F">
      <w:pPr>
        <w:jc w:val="right"/>
        <w:rPr>
          <w:rFonts w:ascii="Arial" w:hAnsi="Arial" w:cs="Arial"/>
          <w:b/>
          <w:bCs/>
          <w:sz w:val="20"/>
          <w:szCs w:val="20"/>
        </w:rPr>
      </w:pPr>
      <w:r w:rsidRPr="005D73B0">
        <w:rPr>
          <w:rFonts w:ascii="Arial" w:hAnsi="Arial" w:cs="Arial"/>
          <w:b/>
          <w:bCs/>
          <w:sz w:val="20"/>
          <w:szCs w:val="20"/>
        </w:rPr>
        <w:lastRenderedPageBreak/>
        <w:t>OBRAZEC št. 11</w:t>
      </w:r>
    </w:p>
    <w:p w14:paraId="5AA49D83" w14:textId="77777777" w:rsidR="00471D5F" w:rsidRPr="005D73B0" w:rsidRDefault="00471D5F" w:rsidP="00471D5F">
      <w:pPr>
        <w:jc w:val="center"/>
        <w:rPr>
          <w:rFonts w:ascii="Arial" w:hAnsi="Arial" w:cs="Arial"/>
          <w:b/>
          <w:bCs/>
          <w:sz w:val="20"/>
          <w:szCs w:val="20"/>
        </w:rPr>
      </w:pPr>
    </w:p>
    <w:p w14:paraId="4C5039D3" w14:textId="77777777" w:rsidR="00AC1A40" w:rsidRPr="005D73B0" w:rsidRDefault="00AC1A40" w:rsidP="00AC1A40">
      <w:pPr>
        <w:jc w:val="center"/>
        <w:rPr>
          <w:rFonts w:ascii="Arial" w:hAnsi="Arial" w:cs="Arial"/>
          <w:b/>
          <w:bCs/>
        </w:rPr>
      </w:pPr>
    </w:p>
    <w:p w14:paraId="7D95AE42" w14:textId="44B419D8" w:rsidR="00AC1A40" w:rsidRPr="00AC1A40" w:rsidRDefault="00AC1A40" w:rsidP="00AC1A40">
      <w:pPr>
        <w:jc w:val="center"/>
        <w:rPr>
          <w:rFonts w:ascii="Arial" w:hAnsi="Arial" w:cs="Arial"/>
          <w:b/>
          <w:bCs/>
        </w:rPr>
      </w:pPr>
      <w:r w:rsidRPr="00AC1A40">
        <w:rPr>
          <w:rFonts w:ascii="Arial" w:hAnsi="Arial" w:cs="Arial"/>
          <w:b/>
          <w:bCs/>
        </w:rPr>
        <w:t>IZJAVA O UDELEŽBI FIZIČNIH IN PRAVNIH OSEB V LASTNIŠTVU SUBJEKTA</w:t>
      </w:r>
    </w:p>
    <w:p w14:paraId="20036E3C" w14:textId="10FE0F17" w:rsidR="00471D5F" w:rsidRPr="004852D3" w:rsidRDefault="00471D5F" w:rsidP="00471D5F">
      <w:pPr>
        <w:jc w:val="center"/>
        <w:rPr>
          <w:rFonts w:ascii="Arial" w:hAnsi="Arial" w:cs="Arial"/>
          <w:b/>
          <w:bCs/>
        </w:rPr>
      </w:pPr>
    </w:p>
    <w:p w14:paraId="3EA8C8D7" w14:textId="77777777" w:rsidR="00471D5F" w:rsidRPr="005D73B0" w:rsidRDefault="00471D5F" w:rsidP="00471D5F">
      <w:pPr>
        <w:jc w:val="center"/>
        <w:rPr>
          <w:rFonts w:ascii="Arial" w:hAnsi="Arial" w:cs="Arial"/>
          <w:b/>
          <w:bCs/>
          <w:sz w:val="20"/>
          <w:szCs w:val="20"/>
        </w:rPr>
      </w:pPr>
      <w:r w:rsidRPr="005D73B0">
        <w:rPr>
          <w:rFonts w:ascii="Arial" w:hAnsi="Arial" w:cs="Arial"/>
          <w:b/>
          <w:bCs/>
          <w:sz w:val="20"/>
          <w:szCs w:val="20"/>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063363" w:rsidRPr="005D73B0" w14:paraId="3E658AE2" w14:textId="77777777" w:rsidTr="00163EA1">
        <w:trPr>
          <w:trHeight w:val="500"/>
          <w:jc w:val="center"/>
        </w:trPr>
        <w:tc>
          <w:tcPr>
            <w:tcW w:w="1934" w:type="dxa"/>
            <w:vAlign w:val="center"/>
          </w:tcPr>
          <w:p w14:paraId="6C2DC029" w14:textId="77777777" w:rsidR="00063363" w:rsidRPr="005D73B0" w:rsidRDefault="00063363" w:rsidP="00063363">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3231DFDA" w14:textId="045899EA" w:rsidR="00063363" w:rsidRPr="005D73B0" w:rsidRDefault="00063363" w:rsidP="00403F58">
            <w:pPr>
              <w:tabs>
                <w:tab w:val="center" w:pos="4320"/>
                <w:tab w:val="right" w:pos="8640"/>
              </w:tabs>
              <w:spacing w:before="60" w:after="60"/>
              <w:jc w:val="center"/>
              <w:rPr>
                <w:rFonts w:ascii="Arial" w:eastAsia="MS ??" w:hAnsi="Arial" w:cs="Arial"/>
                <w:b/>
                <w:sz w:val="20"/>
                <w:szCs w:val="20"/>
              </w:rPr>
            </w:pPr>
            <w:r w:rsidRPr="005D73B0">
              <w:rPr>
                <w:rFonts w:ascii="Arial" w:eastAsiaTheme="minorEastAsia" w:hAnsi="Arial" w:cs="Arial"/>
                <w:b/>
                <w:sz w:val="20"/>
                <w:szCs w:val="20"/>
              </w:rPr>
              <w:t>»</w:t>
            </w:r>
            <w:r>
              <w:rPr>
                <w:rFonts w:ascii="Arial" w:eastAsiaTheme="minorEastAsia" w:hAnsi="Arial" w:cs="Arial"/>
                <w:b/>
                <w:sz w:val="20"/>
                <w:szCs w:val="20"/>
              </w:rPr>
              <w:t>Bivalne enote VDC v Cerknici</w:t>
            </w:r>
            <w:r w:rsidR="00403F58">
              <w:rPr>
                <w:rFonts w:ascii="Arial" w:eastAsiaTheme="minorEastAsia" w:hAnsi="Arial" w:cs="Arial"/>
                <w:b/>
                <w:sz w:val="20"/>
                <w:szCs w:val="20"/>
              </w:rPr>
              <w:t xml:space="preserve"> 2</w:t>
            </w:r>
            <w:r>
              <w:rPr>
                <w:rFonts w:ascii="Arial" w:eastAsiaTheme="minorEastAsia" w:hAnsi="Arial" w:cs="Arial"/>
                <w:b/>
                <w:sz w:val="20"/>
                <w:szCs w:val="20"/>
              </w:rPr>
              <w:t xml:space="preserve"> faza«</w:t>
            </w:r>
          </w:p>
        </w:tc>
      </w:tr>
      <w:tr w:rsidR="00E659C3" w:rsidRPr="005D73B0" w14:paraId="692ED37B" w14:textId="77777777" w:rsidTr="00AC1A40">
        <w:trPr>
          <w:trHeight w:val="511"/>
          <w:jc w:val="center"/>
        </w:trPr>
        <w:tc>
          <w:tcPr>
            <w:tcW w:w="1934" w:type="dxa"/>
            <w:vAlign w:val="center"/>
          </w:tcPr>
          <w:p w14:paraId="588DCE07" w14:textId="77777777" w:rsidR="00E659C3" w:rsidRPr="005D73B0" w:rsidRDefault="00E659C3" w:rsidP="00E659C3">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5325B8C9" w14:textId="77777777" w:rsidR="00E659C3" w:rsidRPr="005D73B0" w:rsidRDefault="00E659C3" w:rsidP="00E659C3">
            <w:pPr>
              <w:tabs>
                <w:tab w:val="center" w:pos="4320"/>
                <w:tab w:val="right" w:pos="8640"/>
              </w:tabs>
              <w:spacing w:before="60" w:after="60"/>
              <w:jc w:val="center"/>
              <w:rPr>
                <w:rFonts w:ascii="Arial" w:eastAsia="MS ??" w:hAnsi="Arial" w:cs="Arial"/>
                <w:sz w:val="20"/>
                <w:szCs w:val="20"/>
              </w:rPr>
            </w:pPr>
          </w:p>
        </w:tc>
      </w:tr>
    </w:tbl>
    <w:p w14:paraId="4473F511" w14:textId="77777777" w:rsidR="00471D5F" w:rsidRPr="005D73B0" w:rsidRDefault="00471D5F" w:rsidP="00471D5F">
      <w:pPr>
        <w:rPr>
          <w:rFonts w:ascii="Arial" w:eastAsiaTheme="minorHAnsi" w:hAnsi="Arial" w:cs="Arial"/>
          <w:sz w:val="20"/>
          <w:szCs w:val="20"/>
          <w:lang w:eastAsia="en-US"/>
        </w:rPr>
      </w:pPr>
    </w:p>
    <w:p w14:paraId="34DB758B" w14:textId="77777777" w:rsidR="00AC1A40" w:rsidRPr="005D73B0" w:rsidRDefault="00AC1A40" w:rsidP="00AC1A40">
      <w:pPr>
        <w:tabs>
          <w:tab w:val="center" w:pos="4536"/>
          <w:tab w:val="right" w:pos="9072"/>
        </w:tabs>
        <w:spacing w:line="264" w:lineRule="auto"/>
        <w:jc w:val="both"/>
        <w:rPr>
          <w:rFonts w:ascii="Arial" w:hAnsi="Arial" w:cs="Arial"/>
          <w:sz w:val="20"/>
          <w:szCs w:val="20"/>
        </w:rPr>
      </w:pPr>
    </w:p>
    <w:p w14:paraId="6239207F"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Podatki o subjektu (pravna oseba, podjetnik ali drug pravni subjekt, ki nastopa v postopku javnega naročanja):</w:t>
      </w:r>
    </w:p>
    <w:p w14:paraId="44A0A185" w14:textId="77777777" w:rsidR="00AC1A40" w:rsidRPr="005D73B0" w:rsidRDefault="00AC1A40" w:rsidP="00AC1A40">
      <w:pPr>
        <w:rPr>
          <w:rFonts w:ascii="Arial" w:hAnsi="Arial" w:cs="Arial"/>
          <w:sz w:val="20"/>
          <w:szCs w:val="20"/>
        </w:rPr>
      </w:pPr>
    </w:p>
    <w:tbl>
      <w:tblPr>
        <w:tblW w:w="9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5"/>
      </w:tblGrid>
      <w:tr w:rsidR="00AC1A40" w:rsidRPr="005D73B0" w14:paraId="6D225021" w14:textId="77777777" w:rsidTr="007557A4">
        <w:trPr>
          <w:trHeight w:val="260"/>
        </w:trPr>
        <w:tc>
          <w:tcPr>
            <w:tcW w:w="9235" w:type="dxa"/>
            <w:shd w:val="clear" w:color="auto" w:fill="auto"/>
            <w:vAlign w:val="center"/>
          </w:tcPr>
          <w:p w14:paraId="61614F0B"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Naziv:</w:t>
            </w:r>
          </w:p>
        </w:tc>
      </w:tr>
      <w:tr w:rsidR="00AC1A40" w:rsidRPr="005D73B0" w14:paraId="4E6C3039" w14:textId="77777777" w:rsidTr="007557A4">
        <w:trPr>
          <w:trHeight w:val="311"/>
        </w:trPr>
        <w:tc>
          <w:tcPr>
            <w:tcW w:w="9235" w:type="dxa"/>
            <w:vAlign w:val="center"/>
          </w:tcPr>
          <w:p w14:paraId="5868FAD9"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5F634493" w14:textId="77777777" w:rsidTr="007557A4">
        <w:trPr>
          <w:trHeight w:val="260"/>
        </w:trPr>
        <w:tc>
          <w:tcPr>
            <w:tcW w:w="9235" w:type="dxa"/>
            <w:shd w:val="clear" w:color="auto" w:fill="auto"/>
            <w:vAlign w:val="center"/>
          </w:tcPr>
          <w:p w14:paraId="2782C8EF"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Sedež subjekta (država, ulica in hišna številka, naselje, občina, poštna številka in kraj):</w:t>
            </w:r>
          </w:p>
        </w:tc>
      </w:tr>
      <w:tr w:rsidR="00AC1A40" w:rsidRPr="005D73B0" w14:paraId="11F832E9" w14:textId="77777777" w:rsidTr="007557A4">
        <w:trPr>
          <w:trHeight w:val="311"/>
        </w:trPr>
        <w:tc>
          <w:tcPr>
            <w:tcW w:w="9235" w:type="dxa"/>
            <w:vAlign w:val="center"/>
          </w:tcPr>
          <w:p w14:paraId="7E4AADBD"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32D1E7FD" w14:textId="77777777" w:rsidTr="007557A4">
        <w:trPr>
          <w:trHeight w:val="260"/>
        </w:trPr>
        <w:tc>
          <w:tcPr>
            <w:tcW w:w="9235" w:type="dxa"/>
            <w:shd w:val="clear" w:color="auto" w:fill="auto"/>
            <w:vAlign w:val="center"/>
          </w:tcPr>
          <w:p w14:paraId="79C5C2DF"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Matična številka:</w:t>
            </w:r>
          </w:p>
        </w:tc>
      </w:tr>
      <w:tr w:rsidR="00AC1A40" w:rsidRPr="005D73B0" w14:paraId="3A116E03" w14:textId="77777777" w:rsidTr="007557A4">
        <w:trPr>
          <w:trHeight w:val="311"/>
        </w:trPr>
        <w:tc>
          <w:tcPr>
            <w:tcW w:w="9235" w:type="dxa"/>
            <w:vAlign w:val="center"/>
          </w:tcPr>
          <w:p w14:paraId="39BD9BDE"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7088B240" w14:textId="77777777" w:rsidTr="007557A4">
        <w:trPr>
          <w:trHeight w:val="260"/>
        </w:trPr>
        <w:tc>
          <w:tcPr>
            <w:tcW w:w="9235" w:type="dxa"/>
            <w:shd w:val="clear" w:color="auto" w:fill="auto"/>
            <w:vAlign w:val="center"/>
          </w:tcPr>
          <w:p w14:paraId="49B6452D"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ID za DDV ali davčna številka:</w:t>
            </w:r>
          </w:p>
        </w:tc>
      </w:tr>
      <w:tr w:rsidR="00AC1A40" w:rsidRPr="005D73B0" w14:paraId="6021E068" w14:textId="77777777" w:rsidTr="007557A4">
        <w:trPr>
          <w:trHeight w:val="311"/>
        </w:trPr>
        <w:tc>
          <w:tcPr>
            <w:tcW w:w="9235" w:type="dxa"/>
            <w:vAlign w:val="center"/>
          </w:tcPr>
          <w:p w14:paraId="472B3876" w14:textId="77777777" w:rsidR="00AC1A40" w:rsidRPr="005D73B0" w:rsidRDefault="00AC1A40" w:rsidP="007557A4">
            <w:pPr>
              <w:widowControl w:val="0"/>
              <w:spacing w:line="264" w:lineRule="auto"/>
              <w:ind w:left="34"/>
              <w:jc w:val="both"/>
              <w:rPr>
                <w:rFonts w:ascii="Arial" w:hAnsi="Arial" w:cs="Arial"/>
                <w:iCs/>
                <w:sz w:val="20"/>
                <w:szCs w:val="20"/>
              </w:rPr>
            </w:pPr>
          </w:p>
        </w:tc>
      </w:tr>
      <w:tr w:rsidR="00AC1A40" w:rsidRPr="005D73B0" w14:paraId="4A44F46D" w14:textId="77777777" w:rsidTr="007557A4">
        <w:trPr>
          <w:trHeight w:val="260"/>
        </w:trPr>
        <w:tc>
          <w:tcPr>
            <w:tcW w:w="9235" w:type="dxa"/>
            <w:shd w:val="clear" w:color="auto" w:fill="auto"/>
            <w:vAlign w:val="center"/>
          </w:tcPr>
          <w:p w14:paraId="0EAAD1F2"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Subjekt je nosilec tihe družbe (tuji subjekt*; vpisati DA - NE):</w:t>
            </w:r>
          </w:p>
        </w:tc>
      </w:tr>
      <w:tr w:rsidR="00AC1A40" w:rsidRPr="005D73B0" w14:paraId="0C0237FF" w14:textId="77777777" w:rsidTr="007557A4">
        <w:trPr>
          <w:trHeight w:val="311"/>
        </w:trPr>
        <w:tc>
          <w:tcPr>
            <w:tcW w:w="9235" w:type="dxa"/>
            <w:vAlign w:val="center"/>
          </w:tcPr>
          <w:p w14:paraId="5261C653" w14:textId="77777777" w:rsidR="00AC1A40" w:rsidRPr="005D73B0" w:rsidRDefault="00AC1A40" w:rsidP="00163EA1">
            <w:pPr>
              <w:widowControl w:val="0"/>
              <w:spacing w:line="264" w:lineRule="auto"/>
              <w:jc w:val="both"/>
              <w:rPr>
                <w:rFonts w:ascii="Arial" w:hAnsi="Arial" w:cs="Arial"/>
                <w:sz w:val="20"/>
                <w:szCs w:val="20"/>
              </w:rPr>
            </w:pPr>
          </w:p>
        </w:tc>
      </w:tr>
    </w:tbl>
    <w:p w14:paraId="4C2ADCF2" w14:textId="77777777" w:rsidR="00AC1A40" w:rsidRPr="005D73B0" w:rsidRDefault="00AC1A40" w:rsidP="00AC1A40">
      <w:pPr>
        <w:rPr>
          <w:rFonts w:ascii="Arial" w:hAnsi="Arial" w:cs="Arial"/>
          <w:sz w:val="20"/>
          <w:szCs w:val="20"/>
        </w:rPr>
      </w:pPr>
    </w:p>
    <w:p w14:paraId="236B094E" w14:textId="77777777" w:rsidR="00AC1A40" w:rsidRPr="005D73B0" w:rsidRDefault="00AC1A40" w:rsidP="00AC1A40">
      <w:pPr>
        <w:rPr>
          <w:rFonts w:ascii="Arial" w:hAnsi="Arial" w:cs="Arial"/>
          <w:b/>
          <w:bCs/>
          <w:sz w:val="20"/>
          <w:szCs w:val="20"/>
        </w:rPr>
      </w:pPr>
      <w:r w:rsidRPr="005D73B0">
        <w:rPr>
          <w:rFonts w:ascii="Arial" w:hAnsi="Arial" w:cs="Arial"/>
          <w:b/>
          <w:bCs/>
          <w:sz w:val="20"/>
          <w:szCs w:val="20"/>
        </w:rPr>
        <w:t>Lastniška struktura subjekta:</w:t>
      </w:r>
    </w:p>
    <w:p w14:paraId="5C50C38F" w14:textId="77777777" w:rsidR="00AC1A40" w:rsidRPr="005D73B0" w:rsidRDefault="00AC1A40" w:rsidP="00AC1A40">
      <w:pPr>
        <w:rPr>
          <w:rFonts w:ascii="Arial" w:hAnsi="Arial" w:cs="Arial"/>
          <w:sz w:val="20"/>
          <w:szCs w:val="20"/>
        </w:rPr>
      </w:pPr>
    </w:p>
    <w:p w14:paraId="216B3711" w14:textId="77777777" w:rsidR="00AC1A40" w:rsidRPr="005D73B0" w:rsidRDefault="00AC1A40" w:rsidP="000F1F31">
      <w:pPr>
        <w:numPr>
          <w:ilvl w:val="1"/>
          <w:numId w:val="29"/>
        </w:numPr>
        <w:spacing w:after="200" w:line="276" w:lineRule="auto"/>
        <w:ind w:left="567" w:hanging="567"/>
        <w:jc w:val="both"/>
        <w:rPr>
          <w:rFonts w:ascii="Arial" w:hAnsi="Arial" w:cs="Arial"/>
          <w:sz w:val="20"/>
          <w:szCs w:val="20"/>
        </w:rPr>
      </w:pPr>
      <w:r w:rsidRPr="005D73B0">
        <w:rPr>
          <w:rFonts w:ascii="Arial" w:hAnsi="Arial" w:cs="Arial"/>
          <w:sz w:val="20"/>
          <w:szCs w:val="20"/>
        </w:rPr>
        <w:t>Podatki o udeležbi fizičnih oseb v lastništvu subjekta, vključno s tihimi družbeniki*:</w:t>
      </w:r>
    </w:p>
    <w:p w14:paraId="292C5328"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 xml:space="preserve">Navesti: </w:t>
      </w:r>
    </w:p>
    <w:p w14:paraId="247EE00D" w14:textId="77777777" w:rsidR="00AC1A40" w:rsidRPr="005D73B0" w:rsidRDefault="00AC1A40" w:rsidP="000F1F31">
      <w:pPr>
        <w:numPr>
          <w:ilvl w:val="0"/>
          <w:numId w:val="30"/>
        </w:numPr>
        <w:spacing w:after="200" w:line="276" w:lineRule="auto"/>
        <w:ind w:left="284" w:hanging="284"/>
        <w:jc w:val="both"/>
        <w:rPr>
          <w:rFonts w:ascii="Arial" w:hAnsi="Arial" w:cs="Arial"/>
          <w:sz w:val="20"/>
          <w:szCs w:val="20"/>
        </w:rPr>
      </w:pPr>
      <w:r w:rsidRPr="005D73B0">
        <w:rPr>
          <w:rFonts w:ascii="Arial" w:hAnsi="Arial" w:cs="Arial"/>
          <w:sz w:val="20"/>
          <w:szCs w:val="20"/>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266273E" w14:textId="77777777" w:rsidR="00AC1A40" w:rsidRPr="005D73B0" w:rsidRDefault="00AC1A40" w:rsidP="000F1F31">
      <w:pPr>
        <w:numPr>
          <w:ilvl w:val="0"/>
          <w:numId w:val="30"/>
        </w:numPr>
        <w:spacing w:after="200" w:line="276" w:lineRule="auto"/>
        <w:ind w:left="284" w:hanging="284"/>
        <w:jc w:val="both"/>
        <w:rPr>
          <w:rFonts w:ascii="Arial" w:hAnsi="Arial" w:cs="Arial"/>
          <w:sz w:val="20"/>
          <w:szCs w:val="20"/>
        </w:rPr>
      </w:pPr>
      <w:r w:rsidRPr="005D73B0">
        <w:rPr>
          <w:rFonts w:ascii="Arial" w:hAnsi="Arial"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3FC4B2B"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Fizična oseba 1:</w:t>
      </w:r>
    </w:p>
    <w:p w14:paraId="50DC7BB3" w14:textId="77777777" w:rsidR="00AC1A40" w:rsidRPr="005D73B0" w:rsidRDefault="00AC1A40" w:rsidP="00AC1A40">
      <w:pPr>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C1A40" w:rsidRPr="005D73B0" w14:paraId="6510E50F" w14:textId="77777777" w:rsidTr="00AC1A40">
        <w:trPr>
          <w:trHeight w:val="284"/>
        </w:trPr>
        <w:tc>
          <w:tcPr>
            <w:tcW w:w="8818" w:type="dxa"/>
            <w:shd w:val="clear" w:color="auto" w:fill="auto"/>
            <w:vAlign w:val="center"/>
          </w:tcPr>
          <w:p w14:paraId="35825C04"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Ime in priimek:</w:t>
            </w:r>
          </w:p>
        </w:tc>
      </w:tr>
      <w:tr w:rsidR="00AC1A40" w:rsidRPr="005D73B0" w14:paraId="60111757" w14:textId="77777777" w:rsidTr="00AC1A40">
        <w:trPr>
          <w:trHeight w:val="340"/>
        </w:trPr>
        <w:tc>
          <w:tcPr>
            <w:tcW w:w="8818" w:type="dxa"/>
            <w:vAlign w:val="center"/>
          </w:tcPr>
          <w:p w14:paraId="543067F5"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02328F58" w14:textId="77777777" w:rsidTr="00AC1A40">
        <w:trPr>
          <w:trHeight w:val="284"/>
        </w:trPr>
        <w:tc>
          <w:tcPr>
            <w:tcW w:w="8818" w:type="dxa"/>
            <w:shd w:val="clear" w:color="auto" w:fill="auto"/>
            <w:vAlign w:val="center"/>
          </w:tcPr>
          <w:p w14:paraId="0AB94FAE"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Prebivališče – stalno, razen v primeru začasnega bivališča v RS (država, ulica in hišna številka, naselje, občina, poštna številka in kraj):</w:t>
            </w:r>
          </w:p>
        </w:tc>
      </w:tr>
      <w:tr w:rsidR="00AC1A40" w:rsidRPr="005D73B0" w14:paraId="0B1A9278" w14:textId="77777777" w:rsidTr="00AC1A40">
        <w:trPr>
          <w:trHeight w:val="340"/>
        </w:trPr>
        <w:tc>
          <w:tcPr>
            <w:tcW w:w="8818" w:type="dxa"/>
            <w:vAlign w:val="center"/>
          </w:tcPr>
          <w:p w14:paraId="68B1E13B"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47851152" w14:textId="77777777" w:rsidTr="00AC1A40">
        <w:trPr>
          <w:trHeight w:val="284"/>
        </w:trPr>
        <w:tc>
          <w:tcPr>
            <w:tcW w:w="8818" w:type="dxa"/>
            <w:shd w:val="clear" w:color="auto" w:fill="auto"/>
            <w:vAlign w:val="center"/>
          </w:tcPr>
          <w:p w14:paraId="1571BDA5"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Delež lastništva:</w:t>
            </w:r>
          </w:p>
        </w:tc>
      </w:tr>
      <w:tr w:rsidR="00AC1A40" w:rsidRPr="005D73B0" w14:paraId="45010552" w14:textId="77777777" w:rsidTr="00AC1A40">
        <w:trPr>
          <w:trHeight w:val="340"/>
        </w:trPr>
        <w:tc>
          <w:tcPr>
            <w:tcW w:w="8818" w:type="dxa"/>
            <w:vAlign w:val="center"/>
          </w:tcPr>
          <w:p w14:paraId="56F66156"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582773F6" w14:textId="77777777" w:rsidTr="00AC1A40">
        <w:trPr>
          <w:trHeight w:val="284"/>
        </w:trPr>
        <w:tc>
          <w:tcPr>
            <w:tcW w:w="8818" w:type="dxa"/>
            <w:shd w:val="clear" w:color="auto" w:fill="auto"/>
            <w:vAlign w:val="center"/>
          </w:tcPr>
          <w:p w14:paraId="5335F5E7"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Tihi družbenik* (vpisati DA – NE; če DA navedite nosilca tihe družbe):</w:t>
            </w:r>
          </w:p>
        </w:tc>
      </w:tr>
      <w:tr w:rsidR="00AC1A40" w:rsidRPr="005D73B0" w14:paraId="021D1E32" w14:textId="77777777" w:rsidTr="00AC1A40">
        <w:trPr>
          <w:trHeight w:val="340"/>
        </w:trPr>
        <w:tc>
          <w:tcPr>
            <w:tcW w:w="8818" w:type="dxa"/>
            <w:vAlign w:val="center"/>
          </w:tcPr>
          <w:p w14:paraId="7C98846C" w14:textId="77777777" w:rsidR="00AC1A40" w:rsidRPr="005D73B0" w:rsidRDefault="00AC1A40" w:rsidP="00163EA1">
            <w:pPr>
              <w:widowControl w:val="0"/>
              <w:spacing w:line="264" w:lineRule="auto"/>
              <w:jc w:val="both"/>
              <w:rPr>
                <w:rFonts w:ascii="Arial" w:hAnsi="Arial" w:cs="Arial"/>
                <w:iCs/>
                <w:sz w:val="20"/>
                <w:szCs w:val="20"/>
              </w:rPr>
            </w:pPr>
          </w:p>
        </w:tc>
      </w:tr>
    </w:tbl>
    <w:p w14:paraId="321C1A7D" w14:textId="77777777" w:rsidR="00AC1A40" w:rsidRPr="005D73B0" w:rsidRDefault="00AC1A40" w:rsidP="00AC1A40">
      <w:pPr>
        <w:rPr>
          <w:rFonts w:ascii="Arial" w:hAnsi="Arial" w:cs="Arial"/>
          <w:sz w:val="20"/>
          <w:szCs w:val="20"/>
        </w:rPr>
      </w:pPr>
    </w:p>
    <w:p w14:paraId="7B30FB56" w14:textId="77777777" w:rsidR="00AC1A40" w:rsidRPr="005D73B0" w:rsidRDefault="00AC1A40" w:rsidP="00AC1A40">
      <w:pPr>
        <w:rPr>
          <w:rFonts w:ascii="Arial" w:hAnsi="Arial" w:cs="Arial"/>
          <w:sz w:val="20"/>
          <w:szCs w:val="20"/>
        </w:rPr>
      </w:pPr>
    </w:p>
    <w:p w14:paraId="2126FF7D"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Fizična oseba 2:</w:t>
      </w:r>
    </w:p>
    <w:p w14:paraId="702431F4" w14:textId="77777777" w:rsidR="00AC1A40" w:rsidRPr="005D73B0" w:rsidRDefault="00AC1A40" w:rsidP="00AC1A40">
      <w:pPr>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C1A40" w:rsidRPr="005D73B0" w14:paraId="28713876" w14:textId="77777777" w:rsidTr="00AC1A40">
        <w:trPr>
          <w:trHeight w:val="284"/>
        </w:trPr>
        <w:tc>
          <w:tcPr>
            <w:tcW w:w="8818" w:type="dxa"/>
            <w:shd w:val="clear" w:color="auto" w:fill="auto"/>
            <w:vAlign w:val="center"/>
          </w:tcPr>
          <w:p w14:paraId="379D4BC9"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Ime in priimek:</w:t>
            </w:r>
          </w:p>
        </w:tc>
      </w:tr>
      <w:tr w:rsidR="00AC1A40" w:rsidRPr="005D73B0" w14:paraId="184E23BC" w14:textId="77777777" w:rsidTr="00AC1A40">
        <w:trPr>
          <w:trHeight w:val="340"/>
        </w:trPr>
        <w:tc>
          <w:tcPr>
            <w:tcW w:w="8818" w:type="dxa"/>
            <w:vAlign w:val="center"/>
          </w:tcPr>
          <w:p w14:paraId="1A8FC390"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70C32842" w14:textId="77777777" w:rsidTr="00AC1A40">
        <w:trPr>
          <w:trHeight w:val="284"/>
        </w:trPr>
        <w:tc>
          <w:tcPr>
            <w:tcW w:w="8818" w:type="dxa"/>
            <w:shd w:val="clear" w:color="auto" w:fill="auto"/>
            <w:vAlign w:val="center"/>
          </w:tcPr>
          <w:p w14:paraId="08BDB486"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Prebivališče – stalno, razen v primeru začasnega bivališča v RS (država, ulica in hišna številka, naselje, občina, poštna številka in kraj):</w:t>
            </w:r>
          </w:p>
        </w:tc>
      </w:tr>
      <w:tr w:rsidR="00AC1A40" w:rsidRPr="005D73B0" w14:paraId="4A363E1D" w14:textId="77777777" w:rsidTr="00AC1A40">
        <w:trPr>
          <w:trHeight w:val="340"/>
        </w:trPr>
        <w:tc>
          <w:tcPr>
            <w:tcW w:w="8818" w:type="dxa"/>
            <w:vAlign w:val="center"/>
          </w:tcPr>
          <w:p w14:paraId="09EC52EF"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135087F3" w14:textId="77777777" w:rsidTr="00AC1A40">
        <w:trPr>
          <w:trHeight w:val="284"/>
        </w:trPr>
        <w:tc>
          <w:tcPr>
            <w:tcW w:w="8818" w:type="dxa"/>
            <w:shd w:val="clear" w:color="auto" w:fill="auto"/>
            <w:vAlign w:val="center"/>
          </w:tcPr>
          <w:p w14:paraId="1DF9CD95"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Delež lastništva:</w:t>
            </w:r>
          </w:p>
        </w:tc>
      </w:tr>
      <w:tr w:rsidR="00AC1A40" w:rsidRPr="005D73B0" w14:paraId="20957EDC" w14:textId="77777777" w:rsidTr="00AC1A40">
        <w:trPr>
          <w:trHeight w:val="340"/>
        </w:trPr>
        <w:tc>
          <w:tcPr>
            <w:tcW w:w="8818" w:type="dxa"/>
            <w:vAlign w:val="center"/>
          </w:tcPr>
          <w:p w14:paraId="137C3F4F"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3B3E1C67" w14:textId="77777777" w:rsidTr="00AC1A40">
        <w:trPr>
          <w:trHeight w:val="284"/>
        </w:trPr>
        <w:tc>
          <w:tcPr>
            <w:tcW w:w="8818" w:type="dxa"/>
            <w:shd w:val="clear" w:color="auto" w:fill="auto"/>
            <w:vAlign w:val="center"/>
          </w:tcPr>
          <w:p w14:paraId="22308A80"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Tihi družbenik* (vpisati DA – NE; če DA navedite nosilca tihe družbe):</w:t>
            </w:r>
          </w:p>
        </w:tc>
      </w:tr>
      <w:tr w:rsidR="00AC1A40" w:rsidRPr="005D73B0" w14:paraId="69A61684" w14:textId="77777777" w:rsidTr="00AC1A40">
        <w:trPr>
          <w:trHeight w:val="340"/>
        </w:trPr>
        <w:tc>
          <w:tcPr>
            <w:tcW w:w="8818" w:type="dxa"/>
            <w:vAlign w:val="center"/>
          </w:tcPr>
          <w:p w14:paraId="58D47555" w14:textId="77777777" w:rsidR="00AC1A40" w:rsidRPr="005D73B0" w:rsidRDefault="00AC1A40" w:rsidP="00163EA1">
            <w:pPr>
              <w:widowControl w:val="0"/>
              <w:spacing w:line="264" w:lineRule="auto"/>
              <w:jc w:val="both"/>
              <w:rPr>
                <w:rFonts w:ascii="Arial" w:hAnsi="Arial" w:cs="Arial"/>
                <w:iCs/>
                <w:sz w:val="20"/>
                <w:szCs w:val="20"/>
              </w:rPr>
            </w:pPr>
          </w:p>
        </w:tc>
      </w:tr>
    </w:tbl>
    <w:p w14:paraId="23BAC196" w14:textId="1386E1FD" w:rsidR="00AC1A40" w:rsidRDefault="00AC1A40" w:rsidP="00AC1A40">
      <w:pPr>
        <w:jc w:val="both"/>
        <w:rPr>
          <w:rFonts w:ascii="Arial" w:hAnsi="Arial" w:cs="Arial"/>
          <w:i/>
          <w:iCs/>
          <w:sz w:val="20"/>
          <w:szCs w:val="20"/>
        </w:rPr>
      </w:pPr>
      <w:r w:rsidRPr="00F006EE">
        <w:rPr>
          <w:rFonts w:ascii="Arial" w:hAnsi="Arial" w:cs="Arial"/>
          <w:i/>
          <w:iCs/>
          <w:sz w:val="20"/>
          <w:szCs w:val="20"/>
        </w:rPr>
        <w:t>(v kolikor je več fizičnih oseb ustrezno nadaljuj seznam)</w:t>
      </w:r>
    </w:p>
    <w:p w14:paraId="38986507" w14:textId="49688746" w:rsidR="006B1B2F" w:rsidRDefault="006B1B2F" w:rsidP="00AC1A40">
      <w:pPr>
        <w:jc w:val="both"/>
        <w:rPr>
          <w:rFonts w:ascii="Arial" w:hAnsi="Arial" w:cs="Arial"/>
          <w:i/>
          <w:iCs/>
          <w:sz w:val="20"/>
          <w:szCs w:val="20"/>
        </w:rPr>
      </w:pPr>
    </w:p>
    <w:p w14:paraId="4A1A5814" w14:textId="77777777" w:rsidR="006B1B2F" w:rsidRPr="00F006EE" w:rsidRDefault="006B1B2F" w:rsidP="00AC1A40">
      <w:pPr>
        <w:jc w:val="both"/>
        <w:rPr>
          <w:rFonts w:ascii="Arial" w:hAnsi="Arial" w:cs="Arial"/>
          <w:i/>
          <w:iCs/>
          <w:sz w:val="20"/>
          <w:szCs w:val="20"/>
        </w:rPr>
      </w:pPr>
    </w:p>
    <w:p w14:paraId="4EA16617" w14:textId="77777777" w:rsidR="00AC1A40" w:rsidRPr="005D73B0" w:rsidRDefault="00AC1A40" w:rsidP="00AC1A40">
      <w:pPr>
        <w:jc w:val="both"/>
        <w:rPr>
          <w:rFonts w:ascii="Arial" w:hAnsi="Arial" w:cs="Arial"/>
          <w:sz w:val="20"/>
          <w:szCs w:val="20"/>
        </w:rPr>
      </w:pPr>
    </w:p>
    <w:p w14:paraId="20D66EF4" w14:textId="77777777" w:rsidR="00AC1A40" w:rsidRPr="005D73B0" w:rsidRDefault="00AC1A40" w:rsidP="000F1F31">
      <w:pPr>
        <w:numPr>
          <w:ilvl w:val="1"/>
          <w:numId w:val="29"/>
        </w:numPr>
        <w:spacing w:after="200" w:line="276" w:lineRule="auto"/>
        <w:ind w:left="567" w:hanging="567"/>
        <w:jc w:val="both"/>
        <w:rPr>
          <w:rFonts w:ascii="Arial" w:hAnsi="Arial" w:cs="Arial"/>
          <w:sz w:val="20"/>
          <w:szCs w:val="20"/>
        </w:rPr>
      </w:pPr>
      <w:r w:rsidRPr="005D73B0">
        <w:rPr>
          <w:rFonts w:ascii="Arial" w:hAnsi="Arial" w:cs="Arial"/>
          <w:sz w:val="20"/>
          <w:szCs w:val="20"/>
        </w:rPr>
        <w:t>Podatki o udeležbi pravnih oseb v lastništvu subjekta, vključno z navedbo, ali je pravna oseba nosilec tihe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C1A40" w:rsidRPr="005D73B0" w14:paraId="7636DBD8" w14:textId="77777777" w:rsidTr="00AC1A40">
        <w:trPr>
          <w:trHeight w:val="284"/>
        </w:trPr>
        <w:tc>
          <w:tcPr>
            <w:tcW w:w="8818" w:type="dxa"/>
            <w:shd w:val="clear" w:color="auto" w:fill="auto"/>
            <w:vAlign w:val="center"/>
          </w:tcPr>
          <w:p w14:paraId="5D6B3E03"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Naziv pravne osebe:</w:t>
            </w:r>
          </w:p>
        </w:tc>
      </w:tr>
      <w:tr w:rsidR="00AC1A40" w:rsidRPr="005D73B0" w14:paraId="68E718CD" w14:textId="77777777" w:rsidTr="00AC1A40">
        <w:trPr>
          <w:trHeight w:val="340"/>
        </w:trPr>
        <w:tc>
          <w:tcPr>
            <w:tcW w:w="8818" w:type="dxa"/>
            <w:vAlign w:val="center"/>
          </w:tcPr>
          <w:p w14:paraId="319CD6BF"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59BECBCD" w14:textId="77777777" w:rsidTr="00AC1A40">
        <w:trPr>
          <w:trHeight w:val="284"/>
        </w:trPr>
        <w:tc>
          <w:tcPr>
            <w:tcW w:w="8818" w:type="dxa"/>
            <w:shd w:val="clear" w:color="auto" w:fill="auto"/>
            <w:vAlign w:val="center"/>
          </w:tcPr>
          <w:p w14:paraId="04AF7241"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Sedež pravne osebe:</w:t>
            </w:r>
          </w:p>
        </w:tc>
      </w:tr>
      <w:tr w:rsidR="00AC1A40" w:rsidRPr="005D73B0" w14:paraId="3D7B2B3D" w14:textId="77777777" w:rsidTr="00AC1A40">
        <w:trPr>
          <w:trHeight w:val="340"/>
        </w:trPr>
        <w:tc>
          <w:tcPr>
            <w:tcW w:w="8818" w:type="dxa"/>
            <w:vAlign w:val="center"/>
          </w:tcPr>
          <w:p w14:paraId="079D6D6A"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7D7FCE32" w14:textId="77777777" w:rsidTr="00AC1A40">
        <w:trPr>
          <w:trHeight w:val="284"/>
        </w:trPr>
        <w:tc>
          <w:tcPr>
            <w:tcW w:w="8818" w:type="dxa"/>
            <w:shd w:val="clear" w:color="auto" w:fill="auto"/>
            <w:vAlign w:val="center"/>
          </w:tcPr>
          <w:p w14:paraId="393691B0"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Delež lastništva subjekta:</w:t>
            </w:r>
          </w:p>
        </w:tc>
      </w:tr>
      <w:tr w:rsidR="00AC1A40" w:rsidRPr="005D73B0" w14:paraId="13E2FE23" w14:textId="77777777" w:rsidTr="00AC1A40">
        <w:trPr>
          <w:trHeight w:val="340"/>
        </w:trPr>
        <w:tc>
          <w:tcPr>
            <w:tcW w:w="8818" w:type="dxa"/>
            <w:vAlign w:val="center"/>
          </w:tcPr>
          <w:p w14:paraId="2B165C63"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4E72AAEA" w14:textId="77777777" w:rsidTr="00AC1A40">
        <w:trPr>
          <w:trHeight w:val="284"/>
        </w:trPr>
        <w:tc>
          <w:tcPr>
            <w:tcW w:w="8818" w:type="dxa"/>
            <w:shd w:val="clear" w:color="auto" w:fill="auto"/>
            <w:vAlign w:val="center"/>
          </w:tcPr>
          <w:p w14:paraId="063C32BA"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ID za DDV ali davčna številka:</w:t>
            </w:r>
          </w:p>
        </w:tc>
      </w:tr>
      <w:tr w:rsidR="00AC1A40" w:rsidRPr="005D73B0" w14:paraId="2CE0BDC2" w14:textId="77777777" w:rsidTr="00AC1A40">
        <w:trPr>
          <w:trHeight w:val="340"/>
        </w:trPr>
        <w:tc>
          <w:tcPr>
            <w:tcW w:w="8818" w:type="dxa"/>
            <w:vAlign w:val="center"/>
          </w:tcPr>
          <w:p w14:paraId="2013A655"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5984E232" w14:textId="77777777" w:rsidTr="00AC1A40">
        <w:trPr>
          <w:trHeight w:val="284"/>
        </w:trPr>
        <w:tc>
          <w:tcPr>
            <w:tcW w:w="8818" w:type="dxa"/>
            <w:shd w:val="clear" w:color="auto" w:fill="auto"/>
            <w:vAlign w:val="center"/>
          </w:tcPr>
          <w:p w14:paraId="44DC7BC4"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Pravna oseba je nosilec tihe družbe* (vpisati DA - NE):</w:t>
            </w:r>
          </w:p>
        </w:tc>
      </w:tr>
      <w:tr w:rsidR="00AC1A40" w:rsidRPr="005D73B0" w14:paraId="7C3F9909" w14:textId="77777777" w:rsidTr="00AC1A40">
        <w:trPr>
          <w:trHeight w:val="340"/>
        </w:trPr>
        <w:tc>
          <w:tcPr>
            <w:tcW w:w="8818" w:type="dxa"/>
            <w:vAlign w:val="center"/>
          </w:tcPr>
          <w:p w14:paraId="59E689C1"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4B26383A" w14:textId="77777777" w:rsidTr="00AC1A40">
        <w:trPr>
          <w:trHeight w:val="340"/>
        </w:trPr>
        <w:tc>
          <w:tcPr>
            <w:tcW w:w="8818" w:type="dxa"/>
            <w:vAlign w:val="center"/>
          </w:tcPr>
          <w:p w14:paraId="2EDEEC00" w14:textId="77777777" w:rsidR="00AC1A40" w:rsidRPr="005D73B0" w:rsidRDefault="00AC1A40" w:rsidP="00163EA1">
            <w:pPr>
              <w:widowControl w:val="0"/>
              <w:spacing w:line="264" w:lineRule="auto"/>
              <w:rPr>
                <w:rFonts w:ascii="Arial" w:hAnsi="Arial" w:cs="Arial"/>
                <w:iCs/>
                <w:sz w:val="20"/>
                <w:szCs w:val="20"/>
              </w:rPr>
            </w:pPr>
            <w:r w:rsidRPr="005D73B0">
              <w:rPr>
                <w:rFonts w:ascii="Arial" w:hAnsi="Arial" w:cs="Arial"/>
                <w:iCs/>
                <w:sz w:val="20"/>
                <w:szCs w:val="20"/>
              </w:rPr>
              <w:t xml:space="preserve">pri čemer je ta pravna oseba v lasti naslednjih fizičnih oseb </w:t>
            </w:r>
          </w:p>
          <w:p w14:paraId="39108E0C" w14:textId="77777777" w:rsidR="00AC1A40" w:rsidRPr="005D73B0" w:rsidRDefault="00AC1A40" w:rsidP="00163EA1">
            <w:pPr>
              <w:widowControl w:val="0"/>
              <w:spacing w:line="264" w:lineRule="auto"/>
              <w:rPr>
                <w:rFonts w:ascii="Arial" w:hAnsi="Arial" w:cs="Arial"/>
                <w:iCs/>
                <w:sz w:val="20"/>
                <w:szCs w:val="20"/>
              </w:rPr>
            </w:pPr>
            <w:r w:rsidRPr="005D73B0">
              <w:rPr>
                <w:rFonts w:ascii="Arial" w:hAnsi="Arial" w:cs="Arial"/>
                <w:iCs/>
                <w:sz w:val="20"/>
                <w:szCs w:val="20"/>
              </w:rPr>
              <w:t>(v kolikor je več fizičnih oseb je potrebno navesti vse)</w:t>
            </w:r>
          </w:p>
        </w:tc>
      </w:tr>
      <w:tr w:rsidR="00AC1A40" w:rsidRPr="005D73B0" w14:paraId="25C48BB7" w14:textId="77777777" w:rsidTr="00AC1A40">
        <w:trPr>
          <w:trHeight w:val="284"/>
        </w:trPr>
        <w:tc>
          <w:tcPr>
            <w:tcW w:w="8818" w:type="dxa"/>
            <w:shd w:val="clear" w:color="auto" w:fill="auto"/>
            <w:vAlign w:val="center"/>
          </w:tcPr>
          <w:p w14:paraId="1447E90E"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Ime in priimek:</w:t>
            </w:r>
          </w:p>
        </w:tc>
      </w:tr>
      <w:tr w:rsidR="00AC1A40" w:rsidRPr="005D73B0" w14:paraId="655762C7" w14:textId="77777777" w:rsidTr="00AC1A40">
        <w:trPr>
          <w:trHeight w:val="340"/>
        </w:trPr>
        <w:tc>
          <w:tcPr>
            <w:tcW w:w="8818" w:type="dxa"/>
            <w:vAlign w:val="center"/>
          </w:tcPr>
          <w:p w14:paraId="0030A5DB"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02AB9F6E" w14:textId="77777777" w:rsidTr="00AC1A40">
        <w:trPr>
          <w:trHeight w:val="284"/>
        </w:trPr>
        <w:tc>
          <w:tcPr>
            <w:tcW w:w="8818" w:type="dxa"/>
            <w:shd w:val="clear" w:color="auto" w:fill="auto"/>
            <w:vAlign w:val="center"/>
          </w:tcPr>
          <w:p w14:paraId="64754A2D"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Prebivališče – stalno, razen v primeru začasnega bivališča v RS (država, ulica in hišna številka, naselje, občina, poštna številka in kraj):</w:t>
            </w:r>
          </w:p>
        </w:tc>
      </w:tr>
      <w:tr w:rsidR="00AC1A40" w:rsidRPr="005D73B0" w14:paraId="38308039" w14:textId="77777777" w:rsidTr="00AC1A40">
        <w:trPr>
          <w:trHeight w:val="340"/>
        </w:trPr>
        <w:tc>
          <w:tcPr>
            <w:tcW w:w="8818" w:type="dxa"/>
            <w:vAlign w:val="center"/>
          </w:tcPr>
          <w:p w14:paraId="0D0FF4D6"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0C309A91" w14:textId="77777777" w:rsidTr="00AC1A40">
        <w:trPr>
          <w:trHeight w:val="284"/>
        </w:trPr>
        <w:tc>
          <w:tcPr>
            <w:tcW w:w="8818" w:type="dxa"/>
            <w:shd w:val="clear" w:color="auto" w:fill="auto"/>
            <w:vAlign w:val="center"/>
          </w:tcPr>
          <w:p w14:paraId="37B3EA4F"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Delež lastništva:</w:t>
            </w:r>
          </w:p>
        </w:tc>
      </w:tr>
      <w:tr w:rsidR="00AC1A40" w:rsidRPr="005D73B0" w14:paraId="6AD24036" w14:textId="77777777" w:rsidTr="00AC1A40">
        <w:trPr>
          <w:trHeight w:val="340"/>
        </w:trPr>
        <w:tc>
          <w:tcPr>
            <w:tcW w:w="8818" w:type="dxa"/>
            <w:vAlign w:val="center"/>
          </w:tcPr>
          <w:p w14:paraId="3FA65330"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691E6148" w14:textId="77777777" w:rsidTr="00AC1A40">
        <w:trPr>
          <w:trHeight w:val="284"/>
        </w:trPr>
        <w:tc>
          <w:tcPr>
            <w:tcW w:w="8818" w:type="dxa"/>
            <w:shd w:val="clear" w:color="auto" w:fill="auto"/>
            <w:vAlign w:val="center"/>
          </w:tcPr>
          <w:p w14:paraId="1EF6476A"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Tihi družbenik* (vpisati DA – NE; če DA navedite nosilca tihe družbe):</w:t>
            </w:r>
          </w:p>
        </w:tc>
      </w:tr>
      <w:tr w:rsidR="00AC1A40" w:rsidRPr="005D73B0" w14:paraId="4D66664C" w14:textId="77777777" w:rsidTr="00AC1A40">
        <w:trPr>
          <w:trHeight w:val="340"/>
        </w:trPr>
        <w:tc>
          <w:tcPr>
            <w:tcW w:w="8818" w:type="dxa"/>
            <w:vAlign w:val="center"/>
          </w:tcPr>
          <w:p w14:paraId="4D86F4B3" w14:textId="77777777" w:rsidR="00AC1A40" w:rsidRPr="005D73B0" w:rsidRDefault="00AC1A40" w:rsidP="00163EA1">
            <w:pPr>
              <w:widowControl w:val="0"/>
              <w:spacing w:line="264" w:lineRule="auto"/>
              <w:jc w:val="both"/>
              <w:rPr>
                <w:rFonts w:ascii="Arial" w:hAnsi="Arial" w:cs="Arial"/>
                <w:iCs/>
                <w:sz w:val="20"/>
                <w:szCs w:val="20"/>
              </w:rPr>
            </w:pPr>
          </w:p>
        </w:tc>
      </w:tr>
    </w:tbl>
    <w:p w14:paraId="6C6F4155" w14:textId="77777777" w:rsidR="00AC1A40" w:rsidRPr="00F006EE" w:rsidRDefault="00AC1A40" w:rsidP="00AC1A40">
      <w:pPr>
        <w:jc w:val="both"/>
        <w:rPr>
          <w:rFonts w:ascii="Arial" w:hAnsi="Arial" w:cs="Arial"/>
          <w:i/>
          <w:iCs/>
          <w:sz w:val="20"/>
          <w:szCs w:val="20"/>
        </w:rPr>
      </w:pPr>
      <w:r w:rsidRPr="00F006EE">
        <w:rPr>
          <w:rFonts w:ascii="Arial" w:hAnsi="Arial" w:cs="Arial"/>
          <w:i/>
          <w:iCs/>
          <w:sz w:val="20"/>
          <w:szCs w:val="20"/>
        </w:rPr>
        <w:t>(v kolikor je več pravnih oseb ustrezno nadaljuj seznam)</w:t>
      </w:r>
    </w:p>
    <w:p w14:paraId="032A3DEA" w14:textId="77777777" w:rsidR="00AC1A40" w:rsidRPr="005D73B0" w:rsidRDefault="00AC1A40" w:rsidP="00AC1A40">
      <w:pPr>
        <w:jc w:val="both"/>
        <w:rPr>
          <w:rFonts w:ascii="Arial" w:hAnsi="Arial" w:cs="Arial"/>
          <w:sz w:val="20"/>
          <w:szCs w:val="20"/>
        </w:rPr>
      </w:pPr>
    </w:p>
    <w:p w14:paraId="0695DA02" w14:textId="5B963F67" w:rsidR="00AC1A40" w:rsidRPr="005D73B0" w:rsidRDefault="00AC1A40">
      <w:pPr>
        <w:rPr>
          <w:rFonts w:ascii="Arial" w:hAnsi="Arial" w:cs="Arial"/>
          <w:sz w:val="20"/>
          <w:szCs w:val="20"/>
        </w:rPr>
      </w:pPr>
      <w:r w:rsidRPr="005D73B0">
        <w:rPr>
          <w:rFonts w:ascii="Arial" w:hAnsi="Arial" w:cs="Arial"/>
          <w:sz w:val="20"/>
          <w:szCs w:val="20"/>
        </w:rPr>
        <w:br w:type="page"/>
      </w:r>
    </w:p>
    <w:p w14:paraId="3DD92159" w14:textId="77777777" w:rsidR="00AC1A40" w:rsidRPr="000835C2" w:rsidRDefault="00AC1A40" w:rsidP="000F1F31">
      <w:pPr>
        <w:numPr>
          <w:ilvl w:val="1"/>
          <w:numId w:val="29"/>
        </w:numPr>
        <w:spacing w:after="200" w:line="276" w:lineRule="auto"/>
        <w:ind w:left="567" w:hanging="567"/>
        <w:jc w:val="both"/>
        <w:rPr>
          <w:rFonts w:ascii="Arial" w:hAnsi="Arial" w:cs="Arial"/>
          <w:sz w:val="20"/>
          <w:szCs w:val="20"/>
        </w:rPr>
      </w:pPr>
      <w:r w:rsidRPr="005D73B0">
        <w:rPr>
          <w:rFonts w:ascii="Arial" w:hAnsi="Arial" w:cs="Arial"/>
          <w:sz w:val="20"/>
          <w:szCs w:val="20"/>
        </w:rPr>
        <w:lastRenderedPageBreak/>
        <w:t xml:space="preserve">Podatki </w:t>
      </w:r>
      <w:r w:rsidRPr="000835C2">
        <w:rPr>
          <w:rFonts w:ascii="Arial" w:hAnsi="Arial" w:cs="Arial"/>
          <w:sz w:val="20"/>
          <w:szCs w:val="20"/>
        </w:rPr>
        <w:t xml:space="preserve">o družbah, za katere se po določbah zakona, ki ureja gospodarske družbe, šteje, da so povezane družbe s subjektom (527. člen ZGD):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C1A40" w:rsidRPr="000835C2" w14:paraId="4FC86696" w14:textId="77777777" w:rsidTr="00AC1A40">
        <w:trPr>
          <w:trHeight w:val="284"/>
        </w:trPr>
        <w:tc>
          <w:tcPr>
            <w:tcW w:w="8818" w:type="dxa"/>
            <w:shd w:val="clear" w:color="auto" w:fill="auto"/>
            <w:vAlign w:val="center"/>
          </w:tcPr>
          <w:p w14:paraId="4DE11AA7" w14:textId="77777777" w:rsidR="00AC1A40" w:rsidRPr="000835C2" w:rsidRDefault="00AC1A40" w:rsidP="00163EA1">
            <w:pPr>
              <w:widowControl w:val="0"/>
              <w:spacing w:line="264" w:lineRule="auto"/>
              <w:jc w:val="both"/>
              <w:rPr>
                <w:rFonts w:ascii="Arial" w:hAnsi="Arial" w:cs="Arial"/>
                <w:iCs/>
                <w:sz w:val="20"/>
                <w:szCs w:val="20"/>
              </w:rPr>
            </w:pPr>
            <w:r w:rsidRPr="000835C2">
              <w:rPr>
                <w:rFonts w:ascii="Arial" w:hAnsi="Arial" w:cs="Arial"/>
                <w:iCs/>
                <w:sz w:val="20"/>
                <w:szCs w:val="20"/>
              </w:rPr>
              <w:t>Naziv pravne osebe:</w:t>
            </w:r>
          </w:p>
        </w:tc>
      </w:tr>
      <w:tr w:rsidR="00AC1A40" w:rsidRPr="000835C2" w14:paraId="69BC29A4" w14:textId="77777777" w:rsidTr="00AC1A40">
        <w:trPr>
          <w:trHeight w:val="340"/>
        </w:trPr>
        <w:tc>
          <w:tcPr>
            <w:tcW w:w="8818" w:type="dxa"/>
            <w:vAlign w:val="center"/>
          </w:tcPr>
          <w:p w14:paraId="5614743D" w14:textId="77777777" w:rsidR="00AC1A40" w:rsidRPr="000835C2" w:rsidRDefault="00AC1A40" w:rsidP="00163EA1">
            <w:pPr>
              <w:widowControl w:val="0"/>
              <w:spacing w:line="264" w:lineRule="auto"/>
              <w:jc w:val="both"/>
              <w:rPr>
                <w:rFonts w:ascii="Arial" w:hAnsi="Arial" w:cs="Arial"/>
                <w:iCs/>
                <w:sz w:val="20"/>
                <w:szCs w:val="20"/>
              </w:rPr>
            </w:pPr>
          </w:p>
        </w:tc>
      </w:tr>
      <w:tr w:rsidR="00AC1A40" w:rsidRPr="000835C2" w14:paraId="0DB36FBA" w14:textId="77777777" w:rsidTr="00AC1A40">
        <w:trPr>
          <w:trHeight w:val="284"/>
        </w:trPr>
        <w:tc>
          <w:tcPr>
            <w:tcW w:w="8818" w:type="dxa"/>
            <w:shd w:val="clear" w:color="auto" w:fill="auto"/>
            <w:vAlign w:val="center"/>
          </w:tcPr>
          <w:p w14:paraId="72965E7A" w14:textId="77777777" w:rsidR="00AC1A40" w:rsidRPr="000835C2" w:rsidRDefault="00AC1A40" w:rsidP="00163EA1">
            <w:pPr>
              <w:widowControl w:val="0"/>
              <w:spacing w:line="264" w:lineRule="auto"/>
              <w:jc w:val="both"/>
              <w:rPr>
                <w:rFonts w:ascii="Arial" w:hAnsi="Arial" w:cs="Arial"/>
                <w:iCs/>
                <w:sz w:val="20"/>
                <w:szCs w:val="20"/>
              </w:rPr>
            </w:pPr>
            <w:r w:rsidRPr="000835C2">
              <w:rPr>
                <w:rFonts w:ascii="Arial" w:hAnsi="Arial" w:cs="Arial"/>
                <w:iCs/>
                <w:sz w:val="20"/>
                <w:szCs w:val="20"/>
              </w:rPr>
              <w:t>Sedež pravne osebe:</w:t>
            </w:r>
          </w:p>
        </w:tc>
      </w:tr>
      <w:tr w:rsidR="00AC1A40" w:rsidRPr="000835C2" w14:paraId="08B2C036" w14:textId="77777777" w:rsidTr="00AC1A40">
        <w:trPr>
          <w:trHeight w:val="340"/>
        </w:trPr>
        <w:tc>
          <w:tcPr>
            <w:tcW w:w="8818" w:type="dxa"/>
            <w:vAlign w:val="center"/>
          </w:tcPr>
          <w:p w14:paraId="37D1DA5C" w14:textId="77777777" w:rsidR="00AC1A40" w:rsidRPr="000835C2" w:rsidRDefault="00AC1A40" w:rsidP="00163EA1">
            <w:pPr>
              <w:widowControl w:val="0"/>
              <w:spacing w:line="264" w:lineRule="auto"/>
              <w:jc w:val="both"/>
              <w:rPr>
                <w:rFonts w:ascii="Arial" w:hAnsi="Arial" w:cs="Arial"/>
                <w:iCs/>
                <w:sz w:val="20"/>
                <w:szCs w:val="20"/>
              </w:rPr>
            </w:pPr>
          </w:p>
        </w:tc>
      </w:tr>
      <w:tr w:rsidR="00AC1A40" w:rsidRPr="000835C2" w14:paraId="12633A35" w14:textId="77777777" w:rsidTr="00AC1A40">
        <w:trPr>
          <w:trHeight w:val="284"/>
        </w:trPr>
        <w:tc>
          <w:tcPr>
            <w:tcW w:w="8818" w:type="dxa"/>
            <w:shd w:val="clear" w:color="auto" w:fill="auto"/>
            <w:vAlign w:val="center"/>
          </w:tcPr>
          <w:p w14:paraId="4C84815A" w14:textId="77777777" w:rsidR="00AC1A40" w:rsidRPr="000835C2" w:rsidRDefault="00AC1A40" w:rsidP="00163EA1">
            <w:pPr>
              <w:widowControl w:val="0"/>
              <w:spacing w:line="264" w:lineRule="auto"/>
              <w:jc w:val="both"/>
              <w:rPr>
                <w:rFonts w:ascii="Arial" w:hAnsi="Arial" w:cs="Arial"/>
                <w:iCs/>
                <w:sz w:val="20"/>
                <w:szCs w:val="20"/>
              </w:rPr>
            </w:pPr>
            <w:r w:rsidRPr="000835C2">
              <w:rPr>
                <w:rFonts w:ascii="Arial" w:hAnsi="Arial" w:cs="Arial"/>
                <w:iCs/>
                <w:sz w:val="20"/>
                <w:szCs w:val="20"/>
              </w:rPr>
              <w:t>ID za DDV ali davčna številka:</w:t>
            </w:r>
          </w:p>
        </w:tc>
      </w:tr>
      <w:tr w:rsidR="00AC1A40" w:rsidRPr="000835C2" w14:paraId="7975F8B5" w14:textId="77777777" w:rsidTr="00AC1A40">
        <w:trPr>
          <w:trHeight w:val="340"/>
        </w:trPr>
        <w:tc>
          <w:tcPr>
            <w:tcW w:w="8818" w:type="dxa"/>
            <w:vAlign w:val="center"/>
          </w:tcPr>
          <w:p w14:paraId="03BCB4EF" w14:textId="77777777" w:rsidR="00AC1A40" w:rsidRPr="000835C2" w:rsidRDefault="00AC1A40" w:rsidP="00163EA1">
            <w:pPr>
              <w:widowControl w:val="0"/>
              <w:spacing w:line="264" w:lineRule="auto"/>
              <w:jc w:val="both"/>
              <w:rPr>
                <w:rFonts w:ascii="Arial" w:hAnsi="Arial" w:cs="Arial"/>
                <w:iCs/>
                <w:sz w:val="20"/>
                <w:szCs w:val="20"/>
              </w:rPr>
            </w:pPr>
          </w:p>
        </w:tc>
      </w:tr>
      <w:tr w:rsidR="00AC1A40" w:rsidRPr="000835C2" w14:paraId="68986075" w14:textId="77777777" w:rsidTr="00AC1A40">
        <w:trPr>
          <w:trHeight w:val="284"/>
        </w:trPr>
        <w:tc>
          <w:tcPr>
            <w:tcW w:w="8818" w:type="dxa"/>
            <w:shd w:val="clear" w:color="auto" w:fill="auto"/>
            <w:vAlign w:val="center"/>
          </w:tcPr>
          <w:p w14:paraId="3DD32753" w14:textId="77777777" w:rsidR="00AC1A40" w:rsidRPr="000835C2" w:rsidRDefault="00AC1A40" w:rsidP="00163EA1">
            <w:pPr>
              <w:widowControl w:val="0"/>
              <w:spacing w:line="264" w:lineRule="auto"/>
              <w:jc w:val="both"/>
              <w:rPr>
                <w:rFonts w:ascii="Arial" w:hAnsi="Arial" w:cs="Arial"/>
                <w:iCs/>
                <w:sz w:val="20"/>
                <w:szCs w:val="20"/>
              </w:rPr>
            </w:pPr>
            <w:r w:rsidRPr="000835C2">
              <w:rPr>
                <w:rFonts w:ascii="Arial" w:hAnsi="Arial" w:cs="Arial"/>
                <w:iCs/>
                <w:sz w:val="20"/>
                <w:szCs w:val="20"/>
              </w:rPr>
              <w:t>Povezana na način:</w:t>
            </w:r>
          </w:p>
        </w:tc>
      </w:tr>
      <w:tr w:rsidR="00AC1A40" w:rsidRPr="000835C2" w14:paraId="3C0C9843" w14:textId="77777777" w:rsidTr="00AC1A40">
        <w:trPr>
          <w:trHeight w:val="340"/>
        </w:trPr>
        <w:tc>
          <w:tcPr>
            <w:tcW w:w="8818" w:type="dxa"/>
            <w:vAlign w:val="center"/>
          </w:tcPr>
          <w:p w14:paraId="38B96962" w14:textId="77777777" w:rsidR="00AC1A40" w:rsidRPr="000835C2" w:rsidRDefault="00AC1A40" w:rsidP="00163EA1">
            <w:pPr>
              <w:widowControl w:val="0"/>
              <w:spacing w:line="264" w:lineRule="auto"/>
              <w:jc w:val="both"/>
              <w:rPr>
                <w:rFonts w:ascii="Arial" w:hAnsi="Arial" w:cs="Arial"/>
                <w:iCs/>
                <w:sz w:val="20"/>
                <w:szCs w:val="20"/>
              </w:rPr>
            </w:pPr>
          </w:p>
        </w:tc>
      </w:tr>
    </w:tbl>
    <w:p w14:paraId="4A3A1D01" w14:textId="77777777" w:rsidR="00AC1A40" w:rsidRPr="000835C2" w:rsidRDefault="00AC1A40" w:rsidP="00AC1A40">
      <w:pPr>
        <w:rPr>
          <w:rFonts w:ascii="Arial" w:hAnsi="Arial" w:cs="Arial"/>
          <w:i/>
          <w:iCs/>
          <w:sz w:val="20"/>
          <w:szCs w:val="20"/>
        </w:rPr>
      </w:pPr>
      <w:r w:rsidRPr="000835C2">
        <w:rPr>
          <w:rFonts w:ascii="Arial" w:hAnsi="Arial" w:cs="Arial"/>
          <w:i/>
          <w:iCs/>
          <w:sz w:val="20"/>
          <w:szCs w:val="20"/>
        </w:rPr>
        <w:t>(v kolikor je več povezanih družb ustrezno nadaljuj seznam)</w:t>
      </w:r>
    </w:p>
    <w:p w14:paraId="327780F6" w14:textId="77777777" w:rsidR="00AC1A40" w:rsidRPr="000835C2" w:rsidRDefault="00AC1A40" w:rsidP="00AC1A40">
      <w:pPr>
        <w:rPr>
          <w:rFonts w:ascii="Arial" w:hAnsi="Arial" w:cs="Arial"/>
          <w:sz w:val="20"/>
          <w:szCs w:val="20"/>
        </w:rPr>
      </w:pPr>
    </w:p>
    <w:p w14:paraId="2D9B2FCA" w14:textId="77777777" w:rsidR="00AC1A40" w:rsidRPr="000835C2" w:rsidRDefault="00AC1A40" w:rsidP="00AC1A40">
      <w:pPr>
        <w:rPr>
          <w:rFonts w:ascii="Arial" w:hAnsi="Arial" w:cs="Arial"/>
          <w:sz w:val="20"/>
          <w:szCs w:val="20"/>
        </w:rPr>
      </w:pPr>
    </w:p>
    <w:p w14:paraId="35852ABB" w14:textId="77777777" w:rsidR="00AC1A40" w:rsidRPr="000835C2" w:rsidRDefault="00AC1A40" w:rsidP="00AC1A40">
      <w:pPr>
        <w:spacing w:after="120"/>
        <w:jc w:val="both"/>
        <w:rPr>
          <w:rFonts w:ascii="Arial" w:hAnsi="Arial" w:cs="Arial"/>
          <w:sz w:val="20"/>
          <w:szCs w:val="20"/>
        </w:rPr>
      </w:pPr>
      <w:r w:rsidRPr="000835C2">
        <w:rPr>
          <w:rFonts w:ascii="Arial" w:hAnsi="Arial" w:cs="Arial"/>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A45368F" w14:textId="77777777" w:rsidR="00F006EE" w:rsidRPr="000835C2" w:rsidRDefault="00F006EE" w:rsidP="00AC1A40">
      <w:pPr>
        <w:spacing w:after="120"/>
        <w:jc w:val="both"/>
        <w:rPr>
          <w:rFonts w:ascii="Arial" w:hAnsi="Arial" w:cs="Arial"/>
          <w:sz w:val="20"/>
          <w:szCs w:val="20"/>
        </w:rPr>
      </w:pPr>
    </w:p>
    <w:p w14:paraId="50C51350" w14:textId="65A9483D" w:rsidR="00AC1A40" w:rsidRPr="000835C2" w:rsidRDefault="00AC1A40" w:rsidP="00AC1A40">
      <w:pPr>
        <w:spacing w:after="120"/>
        <w:jc w:val="both"/>
        <w:rPr>
          <w:rFonts w:ascii="Arial" w:hAnsi="Arial" w:cs="Arial"/>
          <w:sz w:val="20"/>
          <w:szCs w:val="20"/>
        </w:rPr>
      </w:pPr>
      <w:r w:rsidRPr="000835C2">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382B390" w14:textId="77777777" w:rsidR="00AC1A40" w:rsidRPr="000835C2" w:rsidRDefault="00AC1A40" w:rsidP="00AC1A40">
      <w:pPr>
        <w:rPr>
          <w:rFonts w:ascii="Arial" w:hAnsi="Arial" w:cs="Arial"/>
          <w:sz w:val="20"/>
          <w:szCs w:val="20"/>
        </w:rPr>
      </w:pPr>
    </w:p>
    <w:p w14:paraId="382F6A70" w14:textId="77777777" w:rsidR="00AC1A40" w:rsidRPr="000835C2" w:rsidRDefault="00AC1A40" w:rsidP="00AC1A40">
      <w:pPr>
        <w:rPr>
          <w:rFonts w:ascii="Arial" w:hAnsi="Arial" w:cs="Arial"/>
          <w:sz w:val="20"/>
          <w:szCs w:val="20"/>
        </w:rPr>
      </w:pPr>
    </w:p>
    <w:p w14:paraId="78E21EA6" w14:textId="77777777" w:rsidR="009D40BA" w:rsidRPr="000835C2" w:rsidRDefault="009D40BA" w:rsidP="009D40BA">
      <w:pPr>
        <w:jc w:val="both"/>
        <w:rPr>
          <w:rFonts w:ascii="Arial" w:hAnsi="Arial" w:cs="Arial"/>
          <w:sz w:val="20"/>
          <w:szCs w:val="20"/>
        </w:rPr>
      </w:pPr>
      <w:r w:rsidRPr="000835C2">
        <w:rPr>
          <w:rFonts w:ascii="Arial" w:hAnsi="Arial" w:cs="Arial"/>
          <w:sz w:val="20"/>
          <w:szCs w:val="20"/>
        </w:rPr>
        <w:t>Kraj :</w:t>
      </w:r>
      <w:r w:rsidRPr="000835C2">
        <w:rPr>
          <w:rFonts w:ascii="Arial" w:hAnsi="Arial" w:cs="Arial"/>
          <w:sz w:val="20"/>
          <w:szCs w:val="20"/>
        </w:rPr>
        <w:tab/>
        <w:t>____________________</w:t>
      </w:r>
    </w:p>
    <w:p w14:paraId="15BEBAAC" w14:textId="77777777" w:rsidR="009D40BA" w:rsidRPr="000835C2" w:rsidRDefault="009D40BA" w:rsidP="009D40BA">
      <w:pPr>
        <w:jc w:val="both"/>
        <w:rPr>
          <w:rFonts w:ascii="Arial" w:hAnsi="Arial" w:cs="Arial"/>
          <w:sz w:val="20"/>
          <w:szCs w:val="20"/>
        </w:rPr>
      </w:pPr>
    </w:p>
    <w:p w14:paraId="510C0F68" w14:textId="77777777" w:rsidR="009D40BA" w:rsidRPr="000835C2" w:rsidRDefault="009D40BA" w:rsidP="009D40BA">
      <w:pPr>
        <w:jc w:val="both"/>
        <w:rPr>
          <w:rFonts w:ascii="Arial" w:hAnsi="Arial" w:cs="Arial"/>
          <w:sz w:val="20"/>
          <w:szCs w:val="20"/>
          <w:u w:val="single"/>
        </w:rPr>
      </w:pPr>
      <w:r w:rsidRPr="000835C2">
        <w:rPr>
          <w:rFonts w:ascii="Arial" w:hAnsi="Arial" w:cs="Arial"/>
          <w:sz w:val="20"/>
          <w:szCs w:val="20"/>
        </w:rPr>
        <w:t>Datum: ____________________</w:t>
      </w:r>
      <w:r w:rsidRPr="000835C2">
        <w:rPr>
          <w:rFonts w:ascii="Arial" w:hAnsi="Arial" w:cs="Arial"/>
          <w:sz w:val="20"/>
          <w:szCs w:val="20"/>
        </w:rPr>
        <w:tab/>
        <w:t>žig</w:t>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______________________________</w:t>
      </w:r>
      <w:r w:rsidRPr="000835C2">
        <w:rPr>
          <w:rFonts w:ascii="Arial" w:hAnsi="Arial" w:cs="Arial"/>
          <w:sz w:val="20"/>
          <w:szCs w:val="20"/>
          <w:u w:val="single"/>
        </w:rPr>
        <w:t xml:space="preserve"> </w:t>
      </w:r>
    </w:p>
    <w:p w14:paraId="56B7E817" w14:textId="77777777" w:rsidR="009D40BA" w:rsidRPr="000835C2" w:rsidRDefault="009D40BA" w:rsidP="009D40BA">
      <w:pPr>
        <w:ind w:left="4254" w:firstLine="709"/>
        <w:jc w:val="both"/>
        <w:rPr>
          <w:rFonts w:ascii="Arial" w:hAnsi="Arial" w:cs="Arial"/>
          <w:sz w:val="18"/>
          <w:szCs w:val="18"/>
        </w:rPr>
      </w:pPr>
      <w:r w:rsidRPr="000835C2">
        <w:rPr>
          <w:rFonts w:ascii="Arial" w:hAnsi="Arial" w:cs="Arial"/>
          <w:sz w:val="18"/>
          <w:szCs w:val="18"/>
        </w:rPr>
        <w:t>ime in priimek pooblaščene osebe</w:t>
      </w:r>
    </w:p>
    <w:p w14:paraId="684F95FE" w14:textId="7FB07EDE" w:rsidR="009D40BA" w:rsidRPr="000835C2" w:rsidRDefault="009D40BA" w:rsidP="009D40BA">
      <w:pPr>
        <w:ind w:left="4254" w:firstLine="709"/>
        <w:jc w:val="both"/>
        <w:rPr>
          <w:rFonts w:ascii="Arial" w:hAnsi="Arial" w:cs="Arial"/>
          <w:sz w:val="20"/>
          <w:szCs w:val="20"/>
        </w:rPr>
      </w:pPr>
      <w:r w:rsidRPr="000835C2">
        <w:rPr>
          <w:rFonts w:ascii="Arial" w:hAnsi="Arial" w:cs="Arial"/>
          <w:i/>
          <w:sz w:val="20"/>
          <w:szCs w:val="20"/>
        </w:rPr>
        <w:t>(ponudnika/podizvajalca/</w:t>
      </w:r>
      <w:proofErr w:type="spellStart"/>
      <w:r w:rsidRPr="000835C2">
        <w:rPr>
          <w:rFonts w:ascii="Arial" w:hAnsi="Arial" w:cs="Arial"/>
          <w:i/>
          <w:sz w:val="20"/>
          <w:szCs w:val="20"/>
        </w:rPr>
        <w:t>soponudnika</w:t>
      </w:r>
      <w:proofErr w:type="spellEnd"/>
      <w:r w:rsidRPr="000835C2">
        <w:rPr>
          <w:rFonts w:ascii="Arial" w:hAnsi="Arial" w:cs="Arial"/>
          <w:i/>
          <w:sz w:val="20"/>
          <w:szCs w:val="20"/>
        </w:rPr>
        <w:t>)</w:t>
      </w:r>
    </w:p>
    <w:p w14:paraId="503A10BB" w14:textId="77777777" w:rsidR="009D40BA" w:rsidRPr="000835C2" w:rsidRDefault="009D40BA" w:rsidP="009D40BA">
      <w:pPr>
        <w:jc w:val="both"/>
        <w:rPr>
          <w:rFonts w:ascii="Arial" w:hAnsi="Arial" w:cs="Arial"/>
          <w:sz w:val="20"/>
          <w:szCs w:val="20"/>
        </w:rPr>
      </w:pPr>
    </w:p>
    <w:p w14:paraId="5EA0BF82" w14:textId="77777777" w:rsidR="009D40BA" w:rsidRPr="000835C2" w:rsidRDefault="009D40BA" w:rsidP="009D40BA">
      <w:pPr>
        <w:jc w:val="both"/>
        <w:rPr>
          <w:rFonts w:ascii="Arial" w:hAnsi="Arial" w:cs="Arial"/>
          <w:sz w:val="20"/>
          <w:szCs w:val="20"/>
        </w:rPr>
      </w:pPr>
    </w:p>
    <w:p w14:paraId="57DFB571" w14:textId="77777777" w:rsidR="009D40BA" w:rsidRPr="000835C2" w:rsidRDefault="009D40BA" w:rsidP="009D40BA">
      <w:pPr>
        <w:jc w:val="both"/>
        <w:rPr>
          <w:rFonts w:ascii="Arial" w:hAnsi="Arial" w:cs="Arial"/>
          <w:sz w:val="20"/>
          <w:szCs w:val="20"/>
        </w:rPr>
      </w:pP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______________________________</w:t>
      </w:r>
    </w:p>
    <w:p w14:paraId="3C409A60" w14:textId="77777777" w:rsidR="009D40BA" w:rsidRPr="000835C2" w:rsidRDefault="009D40BA" w:rsidP="009D40BA">
      <w:pPr>
        <w:ind w:left="4963" w:firstLine="709"/>
        <w:jc w:val="both"/>
        <w:rPr>
          <w:rFonts w:ascii="Arial" w:eastAsiaTheme="minorHAnsi" w:hAnsi="Arial" w:cs="Arial"/>
          <w:sz w:val="18"/>
          <w:szCs w:val="18"/>
          <w:lang w:eastAsia="en-US"/>
        </w:rPr>
      </w:pPr>
      <w:r w:rsidRPr="000835C2">
        <w:rPr>
          <w:rFonts w:ascii="Arial" w:eastAsiaTheme="minorHAnsi" w:hAnsi="Arial" w:cs="Arial"/>
          <w:sz w:val="18"/>
          <w:szCs w:val="18"/>
          <w:lang w:eastAsia="en-US"/>
        </w:rPr>
        <w:t>podpis</w:t>
      </w:r>
    </w:p>
    <w:p w14:paraId="43BD56C5" w14:textId="7D5D4F19" w:rsidR="00AC1A40" w:rsidRPr="000835C2" w:rsidRDefault="00AC1A40" w:rsidP="00AC1A40">
      <w:pPr>
        <w:spacing w:line="264" w:lineRule="auto"/>
        <w:jc w:val="both"/>
        <w:rPr>
          <w:rFonts w:ascii="Arial" w:hAnsi="Arial" w:cs="Arial"/>
          <w:i/>
          <w:sz w:val="20"/>
          <w:szCs w:val="20"/>
        </w:rPr>
      </w:pP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 xml:space="preserve">     </w:t>
      </w:r>
    </w:p>
    <w:p w14:paraId="173FF98C" w14:textId="3100168A" w:rsidR="004852D3" w:rsidRPr="000835C2" w:rsidRDefault="00AC1A40" w:rsidP="009D40BA">
      <w:pPr>
        <w:spacing w:line="264" w:lineRule="auto"/>
        <w:jc w:val="both"/>
        <w:rPr>
          <w:rFonts w:ascii="Arial" w:hAnsi="Arial" w:cs="Arial"/>
          <w:b/>
          <w:bCs/>
          <w:sz w:val="20"/>
          <w:szCs w:val="20"/>
        </w:rPr>
      </w:pP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p>
    <w:p w14:paraId="64716ADA" w14:textId="77777777" w:rsidR="009D40BA" w:rsidRPr="000835C2" w:rsidRDefault="009D40BA">
      <w:pPr>
        <w:rPr>
          <w:rFonts w:ascii="Arial" w:hAnsi="Arial" w:cs="Arial"/>
          <w:b/>
          <w:bCs/>
        </w:rPr>
      </w:pPr>
      <w:r w:rsidRPr="000835C2">
        <w:rPr>
          <w:rFonts w:ascii="Arial" w:hAnsi="Arial" w:cs="Arial"/>
          <w:b/>
          <w:bCs/>
        </w:rPr>
        <w:br w:type="page"/>
      </w:r>
    </w:p>
    <w:bookmarkEnd w:id="6"/>
    <w:p w14:paraId="5AEFBB39" w14:textId="2128333B" w:rsidR="00A06CE6" w:rsidRPr="000835C2" w:rsidRDefault="00A06CE6" w:rsidP="00B744A3">
      <w:pPr>
        <w:rPr>
          <w:rFonts w:ascii="Arial" w:hAnsi="Arial" w:cs="Arial"/>
        </w:rPr>
      </w:pPr>
    </w:p>
    <w:p w14:paraId="394F832D" w14:textId="26F3288F" w:rsidR="00A06CE6" w:rsidRPr="000835C2" w:rsidRDefault="00A06CE6" w:rsidP="00A06CE6">
      <w:pPr>
        <w:jc w:val="right"/>
        <w:rPr>
          <w:rFonts w:ascii="Arial" w:hAnsi="Arial" w:cs="Arial"/>
          <w:b/>
          <w:bCs/>
        </w:rPr>
      </w:pPr>
      <w:r w:rsidRPr="000835C2">
        <w:rPr>
          <w:rFonts w:ascii="Arial" w:hAnsi="Arial" w:cs="Arial"/>
          <w:b/>
          <w:bCs/>
        </w:rPr>
        <w:t xml:space="preserve">OBRAZEC št. </w:t>
      </w:r>
      <w:r w:rsidR="005D73B0" w:rsidRPr="000835C2">
        <w:rPr>
          <w:rFonts w:ascii="Arial" w:hAnsi="Arial" w:cs="Arial"/>
          <w:b/>
          <w:bCs/>
        </w:rPr>
        <w:t>12</w:t>
      </w:r>
    </w:p>
    <w:p w14:paraId="0A823AF0" w14:textId="77777777" w:rsidR="00253ABC" w:rsidRPr="000835C2"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p>
    <w:p w14:paraId="5E24CE52" w14:textId="3E817E45" w:rsidR="00253ABC" w:rsidRPr="000835C2"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0835C2">
        <w:rPr>
          <w:rFonts w:ascii="Arial" w:hAnsi="Arial" w:cs="Arial"/>
          <w:b/>
          <w:bCs/>
        </w:rPr>
        <w:t>PONUDBENI PREDRAČUN</w:t>
      </w:r>
    </w:p>
    <w:p w14:paraId="450BF9B4" w14:textId="77777777" w:rsidR="00253ABC" w:rsidRPr="000835C2"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7385"/>
      </w:tblGrid>
      <w:tr w:rsidR="00063363" w:rsidRPr="000835C2" w14:paraId="596E3419" w14:textId="77777777" w:rsidTr="00E659C3">
        <w:trPr>
          <w:trHeight w:val="498"/>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77774707" w14:textId="77777777" w:rsidR="00063363" w:rsidRPr="000835C2" w:rsidRDefault="00063363" w:rsidP="00063363">
            <w:pPr>
              <w:spacing w:before="60" w:after="60"/>
              <w:rPr>
                <w:rFonts w:ascii="Arial" w:hAnsi="Arial" w:cs="Arial"/>
                <w:sz w:val="20"/>
                <w:szCs w:val="20"/>
              </w:rPr>
            </w:pPr>
            <w:r w:rsidRPr="000835C2">
              <w:rPr>
                <w:rFonts w:ascii="Arial" w:hAnsi="Arial" w:cs="Arial"/>
                <w:sz w:val="20"/>
                <w:szCs w:val="20"/>
              </w:rPr>
              <w:t>Predmet naročila:</w:t>
            </w:r>
          </w:p>
        </w:tc>
        <w:tc>
          <w:tcPr>
            <w:tcW w:w="7385" w:type="dxa"/>
            <w:tcBorders>
              <w:top w:val="single" w:sz="4" w:space="0" w:color="auto"/>
              <w:left w:val="single" w:sz="4" w:space="0" w:color="auto"/>
              <w:bottom w:val="single" w:sz="4" w:space="0" w:color="auto"/>
              <w:right w:val="single" w:sz="4" w:space="0" w:color="auto"/>
            </w:tcBorders>
            <w:vAlign w:val="center"/>
            <w:hideMark/>
          </w:tcPr>
          <w:p w14:paraId="35ECD32D" w14:textId="7A6865A9" w:rsidR="00063363" w:rsidRPr="000835C2" w:rsidRDefault="00063363" w:rsidP="00403F58">
            <w:pPr>
              <w:jc w:val="center"/>
              <w:rPr>
                <w:rFonts w:ascii="Arial" w:hAnsi="Arial" w:cs="Arial"/>
                <w:b/>
              </w:rPr>
            </w:pPr>
            <w:r w:rsidRPr="005D73B0">
              <w:rPr>
                <w:rFonts w:ascii="Arial" w:eastAsiaTheme="minorEastAsia" w:hAnsi="Arial" w:cs="Arial"/>
                <w:b/>
                <w:sz w:val="20"/>
                <w:szCs w:val="20"/>
              </w:rPr>
              <w:t>»</w:t>
            </w:r>
            <w:r>
              <w:rPr>
                <w:rFonts w:ascii="Arial" w:eastAsiaTheme="minorEastAsia" w:hAnsi="Arial" w:cs="Arial"/>
                <w:b/>
                <w:sz w:val="20"/>
                <w:szCs w:val="20"/>
              </w:rPr>
              <w:t>Bivalne enote VDC v Cerknici</w:t>
            </w:r>
            <w:r w:rsidR="00403F58">
              <w:rPr>
                <w:rFonts w:ascii="Arial" w:eastAsiaTheme="minorEastAsia" w:hAnsi="Arial" w:cs="Arial"/>
                <w:b/>
                <w:sz w:val="20"/>
                <w:szCs w:val="20"/>
              </w:rPr>
              <w:t xml:space="preserve"> 2</w:t>
            </w:r>
            <w:r>
              <w:rPr>
                <w:rFonts w:ascii="Arial" w:eastAsiaTheme="minorEastAsia" w:hAnsi="Arial" w:cs="Arial"/>
                <w:b/>
                <w:sz w:val="20"/>
                <w:szCs w:val="20"/>
              </w:rPr>
              <w:t xml:space="preserve"> faza«</w:t>
            </w:r>
          </w:p>
        </w:tc>
      </w:tr>
      <w:tr w:rsidR="00E659C3" w:rsidRPr="000835C2" w14:paraId="2323999B" w14:textId="77777777" w:rsidTr="00E659C3">
        <w:trPr>
          <w:trHeight w:val="731"/>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73D1793F" w14:textId="77777777" w:rsidR="00E659C3" w:rsidRPr="000835C2" w:rsidRDefault="00E659C3" w:rsidP="00E659C3">
            <w:pPr>
              <w:spacing w:before="60" w:after="60"/>
              <w:rPr>
                <w:rFonts w:ascii="Arial" w:hAnsi="Arial" w:cs="Arial"/>
                <w:sz w:val="20"/>
                <w:szCs w:val="20"/>
              </w:rPr>
            </w:pPr>
            <w:r w:rsidRPr="000835C2">
              <w:rPr>
                <w:rFonts w:ascii="Arial" w:hAnsi="Arial" w:cs="Arial"/>
                <w:sz w:val="20"/>
                <w:szCs w:val="20"/>
              </w:rPr>
              <w:t>Ponudnik:</w:t>
            </w:r>
          </w:p>
        </w:tc>
        <w:tc>
          <w:tcPr>
            <w:tcW w:w="7385" w:type="dxa"/>
            <w:tcBorders>
              <w:top w:val="single" w:sz="4" w:space="0" w:color="auto"/>
              <w:left w:val="single" w:sz="4" w:space="0" w:color="auto"/>
              <w:bottom w:val="single" w:sz="4" w:space="0" w:color="auto"/>
              <w:right w:val="single" w:sz="4" w:space="0" w:color="auto"/>
            </w:tcBorders>
            <w:vAlign w:val="center"/>
          </w:tcPr>
          <w:p w14:paraId="462561BE" w14:textId="77777777" w:rsidR="00E659C3" w:rsidRPr="000835C2" w:rsidRDefault="00E659C3" w:rsidP="00E659C3">
            <w:pPr>
              <w:jc w:val="center"/>
              <w:rPr>
                <w:rFonts w:ascii="Arial" w:hAnsi="Arial" w:cs="Arial"/>
                <w:b/>
              </w:rPr>
            </w:pPr>
          </w:p>
        </w:tc>
      </w:tr>
    </w:tbl>
    <w:p w14:paraId="27C89225" w14:textId="77777777" w:rsidR="00253ABC" w:rsidRPr="000835C2"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79193F7" w14:textId="37D24AE5" w:rsidR="00CB2CCA" w:rsidRPr="00E659C3" w:rsidRDefault="00CB2CCA" w:rsidP="00063363">
      <w:pPr>
        <w:tabs>
          <w:tab w:val="center" w:pos="4320"/>
          <w:tab w:val="right" w:pos="8640"/>
        </w:tabs>
        <w:spacing w:before="60" w:after="60"/>
        <w:jc w:val="both"/>
        <w:rPr>
          <w:rFonts w:ascii="Arial" w:eastAsia="MS ??" w:hAnsi="Arial" w:cs="Arial"/>
          <w:b/>
          <w:sz w:val="20"/>
          <w:szCs w:val="20"/>
        </w:rPr>
      </w:pPr>
      <w:r w:rsidRPr="00FA4708">
        <w:rPr>
          <w:rFonts w:ascii="Arial" w:hAnsi="Arial" w:cs="Arial"/>
          <w:sz w:val="20"/>
          <w:szCs w:val="20"/>
        </w:rPr>
        <w:t xml:space="preserve">Na podlagi javnega </w:t>
      </w:r>
      <w:r w:rsidR="005D73B0" w:rsidRPr="00FA4708">
        <w:rPr>
          <w:rFonts w:ascii="Arial" w:hAnsi="Arial" w:cs="Arial"/>
          <w:sz w:val="20"/>
          <w:szCs w:val="20"/>
        </w:rPr>
        <w:t>naročila</w:t>
      </w:r>
      <w:r w:rsidRPr="00FA4708">
        <w:rPr>
          <w:rFonts w:ascii="Arial" w:hAnsi="Arial" w:cs="Arial"/>
          <w:sz w:val="20"/>
          <w:szCs w:val="20"/>
        </w:rPr>
        <w:t xml:space="preserve"> za oddajo javnega naročila gradnje po odprtem postopku za </w:t>
      </w:r>
      <w:r w:rsidR="00063363" w:rsidRPr="005D73B0">
        <w:rPr>
          <w:rFonts w:ascii="Arial" w:eastAsiaTheme="minorEastAsia" w:hAnsi="Arial" w:cs="Arial"/>
          <w:b/>
          <w:sz w:val="20"/>
          <w:szCs w:val="20"/>
        </w:rPr>
        <w:t>»</w:t>
      </w:r>
      <w:r w:rsidR="00063363">
        <w:rPr>
          <w:rFonts w:ascii="Arial" w:eastAsiaTheme="minorEastAsia" w:hAnsi="Arial" w:cs="Arial"/>
          <w:b/>
          <w:sz w:val="20"/>
          <w:szCs w:val="20"/>
        </w:rPr>
        <w:t xml:space="preserve">Bivalne enote VDC v Cerknici </w:t>
      </w:r>
      <w:r w:rsidR="00403F58">
        <w:rPr>
          <w:rFonts w:ascii="Arial" w:eastAsiaTheme="minorEastAsia" w:hAnsi="Arial" w:cs="Arial"/>
          <w:b/>
          <w:sz w:val="20"/>
          <w:szCs w:val="20"/>
        </w:rPr>
        <w:t>2 faza</w:t>
      </w:r>
      <w:r w:rsidR="00063363">
        <w:rPr>
          <w:rFonts w:ascii="Arial" w:eastAsiaTheme="minorEastAsia" w:hAnsi="Arial" w:cs="Arial"/>
          <w:b/>
          <w:sz w:val="20"/>
          <w:szCs w:val="20"/>
        </w:rPr>
        <w:t>«</w:t>
      </w:r>
      <w:r w:rsidRPr="00FA4708">
        <w:rPr>
          <w:rFonts w:ascii="Arial" w:hAnsi="Arial" w:cs="Arial"/>
          <w:sz w:val="20"/>
          <w:szCs w:val="20"/>
        </w:rPr>
        <w:t xml:space="preserve">, ki je bil objavljen na Portalu javnih naročil, </w:t>
      </w:r>
      <w:r w:rsidRPr="00FA4708">
        <w:rPr>
          <w:rFonts w:ascii="Arial" w:hAnsi="Arial" w:cs="Arial"/>
          <w:b/>
          <w:sz w:val="20"/>
          <w:szCs w:val="20"/>
        </w:rPr>
        <w:t>ponujamo izvedbo naročila za skupno končno vrednost ponudbe</w:t>
      </w:r>
      <w:r w:rsidRPr="00FA4708">
        <w:rPr>
          <w:rFonts w:ascii="Arial" w:hAnsi="Arial" w:cs="Arial"/>
          <w:sz w:val="20"/>
          <w:szCs w:val="20"/>
        </w:rPr>
        <w:t xml:space="preserve">: </w:t>
      </w:r>
    </w:p>
    <w:p w14:paraId="69ED90EF" w14:textId="59DE00F5" w:rsidR="00004647" w:rsidRPr="00FA4708" w:rsidRDefault="00004647" w:rsidP="00CB2CCA">
      <w:pPr>
        <w:pStyle w:val="BodyText"/>
        <w:spacing w:line="264" w:lineRule="auto"/>
        <w:rPr>
          <w:rFonts w:ascii="Arial" w:hAnsi="Arial" w:cs="Arial"/>
          <w:sz w:val="20"/>
          <w:szCs w:val="20"/>
          <w:lang w:val="sl-SI"/>
        </w:rPr>
      </w:pPr>
    </w:p>
    <w:tbl>
      <w:tblPr>
        <w:tblW w:w="9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
        <w:gridCol w:w="5091"/>
        <w:gridCol w:w="850"/>
        <w:gridCol w:w="2835"/>
      </w:tblGrid>
      <w:tr w:rsidR="00004647" w:rsidRPr="000835C2" w14:paraId="66365214" w14:textId="77777777" w:rsidTr="00A50FCE">
        <w:trPr>
          <w:trHeight w:val="360"/>
        </w:trPr>
        <w:tc>
          <w:tcPr>
            <w:tcW w:w="5396" w:type="dxa"/>
            <w:gridSpan w:val="2"/>
            <w:shd w:val="clear" w:color="auto" w:fill="auto"/>
            <w:noWrap/>
            <w:hideMark/>
          </w:tcPr>
          <w:p w14:paraId="20B81254" w14:textId="466D83BC" w:rsidR="00004647" w:rsidRPr="000835C2" w:rsidRDefault="00004647" w:rsidP="00A47D1D">
            <w:pPr>
              <w:rPr>
                <w:rFonts w:ascii="Arial" w:hAnsi="Arial" w:cs="Arial"/>
                <w:b/>
                <w:bCs/>
                <w:i/>
                <w:iCs/>
                <w:sz w:val="18"/>
                <w:szCs w:val="18"/>
              </w:rPr>
            </w:pPr>
            <w:r w:rsidRPr="000835C2">
              <w:rPr>
                <w:rFonts w:ascii="Arial" w:hAnsi="Arial" w:cs="Arial"/>
                <w:b/>
                <w:bCs/>
                <w:i/>
                <w:iCs/>
                <w:sz w:val="18"/>
                <w:szCs w:val="18"/>
              </w:rPr>
              <w:t xml:space="preserve">SKUPNA REKAPITULACIJA </w:t>
            </w:r>
          </w:p>
        </w:tc>
        <w:tc>
          <w:tcPr>
            <w:tcW w:w="850" w:type="dxa"/>
            <w:shd w:val="clear" w:color="auto" w:fill="auto"/>
            <w:noWrap/>
            <w:hideMark/>
          </w:tcPr>
          <w:p w14:paraId="50A3D32B"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2835" w:type="dxa"/>
            <w:shd w:val="clear" w:color="auto" w:fill="auto"/>
            <w:noWrap/>
            <w:hideMark/>
          </w:tcPr>
          <w:p w14:paraId="65115D54"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r>
      <w:tr w:rsidR="00004647" w:rsidRPr="000835C2" w14:paraId="5F8FC08B" w14:textId="77777777" w:rsidTr="00A50FCE">
        <w:trPr>
          <w:trHeight w:val="288"/>
        </w:trPr>
        <w:tc>
          <w:tcPr>
            <w:tcW w:w="0" w:type="auto"/>
            <w:shd w:val="clear" w:color="CCFFFF" w:fill="C0C0C0"/>
            <w:noWrap/>
            <w:hideMark/>
          </w:tcPr>
          <w:p w14:paraId="01A3B643"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xml:space="preserve"> </w:t>
            </w:r>
          </w:p>
        </w:tc>
        <w:tc>
          <w:tcPr>
            <w:tcW w:w="5105" w:type="dxa"/>
            <w:shd w:val="clear" w:color="CCFFFF" w:fill="C0C0C0"/>
            <w:hideMark/>
          </w:tcPr>
          <w:p w14:paraId="0093EC4E"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850" w:type="dxa"/>
            <w:shd w:val="clear" w:color="CCFFFF" w:fill="C0C0C0"/>
            <w:noWrap/>
            <w:hideMark/>
          </w:tcPr>
          <w:p w14:paraId="45DD1626"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2835" w:type="dxa"/>
            <w:shd w:val="clear" w:color="CCFFFF" w:fill="C0C0C0"/>
            <w:noWrap/>
            <w:hideMark/>
          </w:tcPr>
          <w:p w14:paraId="5F1C665C" w14:textId="6C423993" w:rsidR="00004647" w:rsidRPr="000835C2" w:rsidRDefault="00004647" w:rsidP="00004647">
            <w:pPr>
              <w:jc w:val="center"/>
              <w:rPr>
                <w:rFonts w:ascii="Arial" w:hAnsi="Arial" w:cs="Arial"/>
                <w:b/>
                <w:bCs/>
                <w:i/>
                <w:iCs/>
                <w:sz w:val="18"/>
                <w:szCs w:val="18"/>
              </w:rPr>
            </w:pPr>
            <w:r w:rsidRPr="000835C2">
              <w:rPr>
                <w:rFonts w:ascii="Arial" w:hAnsi="Arial" w:cs="Arial"/>
                <w:b/>
                <w:bCs/>
                <w:i/>
                <w:iCs/>
                <w:sz w:val="18"/>
                <w:szCs w:val="18"/>
              </w:rPr>
              <w:t>Vrednost v EUR</w:t>
            </w:r>
          </w:p>
        </w:tc>
      </w:tr>
      <w:tr w:rsidR="00004647" w:rsidRPr="000835C2" w14:paraId="356B3137" w14:textId="77777777" w:rsidTr="00A50FCE">
        <w:trPr>
          <w:trHeight w:val="288"/>
        </w:trPr>
        <w:tc>
          <w:tcPr>
            <w:tcW w:w="0" w:type="auto"/>
            <w:shd w:val="clear" w:color="auto" w:fill="auto"/>
            <w:noWrap/>
            <w:hideMark/>
          </w:tcPr>
          <w:p w14:paraId="28DA8EA2" w14:textId="77777777" w:rsidR="00004647" w:rsidRPr="000835C2" w:rsidRDefault="00004647" w:rsidP="00004647">
            <w:pPr>
              <w:jc w:val="center"/>
              <w:rPr>
                <w:rFonts w:ascii="Arial" w:hAnsi="Arial" w:cs="Arial"/>
                <w:b/>
                <w:bCs/>
                <w:i/>
                <w:iCs/>
                <w:sz w:val="18"/>
                <w:szCs w:val="18"/>
              </w:rPr>
            </w:pPr>
          </w:p>
        </w:tc>
        <w:tc>
          <w:tcPr>
            <w:tcW w:w="5105" w:type="dxa"/>
            <w:shd w:val="clear" w:color="auto" w:fill="auto"/>
            <w:hideMark/>
          </w:tcPr>
          <w:p w14:paraId="639E932C" w14:textId="77777777" w:rsidR="00004647" w:rsidRPr="000835C2" w:rsidRDefault="00004647" w:rsidP="00004647">
            <w:pPr>
              <w:rPr>
                <w:rFonts w:ascii="Arial" w:hAnsi="Arial" w:cs="Arial"/>
                <w:sz w:val="18"/>
                <w:szCs w:val="18"/>
              </w:rPr>
            </w:pPr>
          </w:p>
        </w:tc>
        <w:tc>
          <w:tcPr>
            <w:tcW w:w="850" w:type="dxa"/>
            <w:shd w:val="clear" w:color="auto" w:fill="auto"/>
            <w:noWrap/>
            <w:hideMark/>
          </w:tcPr>
          <w:p w14:paraId="5580F346" w14:textId="77777777" w:rsidR="00004647" w:rsidRPr="000835C2" w:rsidRDefault="00004647" w:rsidP="00004647">
            <w:pPr>
              <w:rPr>
                <w:rFonts w:ascii="Arial" w:hAnsi="Arial" w:cs="Arial"/>
                <w:sz w:val="18"/>
                <w:szCs w:val="18"/>
              </w:rPr>
            </w:pPr>
          </w:p>
        </w:tc>
        <w:tc>
          <w:tcPr>
            <w:tcW w:w="2835" w:type="dxa"/>
            <w:shd w:val="clear" w:color="auto" w:fill="auto"/>
            <w:noWrap/>
            <w:hideMark/>
          </w:tcPr>
          <w:p w14:paraId="5139E74C" w14:textId="77777777" w:rsidR="00004647" w:rsidRPr="000835C2" w:rsidRDefault="00004647" w:rsidP="00004647">
            <w:pPr>
              <w:jc w:val="center"/>
              <w:rPr>
                <w:rFonts w:ascii="Arial" w:hAnsi="Arial" w:cs="Arial"/>
                <w:sz w:val="18"/>
                <w:szCs w:val="18"/>
              </w:rPr>
            </w:pPr>
          </w:p>
        </w:tc>
      </w:tr>
      <w:tr w:rsidR="00713A15" w:rsidRPr="000835C2" w14:paraId="1BCF1F67" w14:textId="77777777" w:rsidTr="00A50FCE">
        <w:trPr>
          <w:trHeight w:val="288"/>
        </w:trPr>
        <w:tc>
          <w:tcPr>
            <w:tcW w:w="0" w:type="auto"/>
            <w:shd w:val="clear" w:color="auto" w:fill="auto"/>
            <w:noWrap/>
          </w:tcPr>
          <w:p w14:paraId="34EAA115" w14:textId="77777777" w:rsidR="00713A15" w:rsidRPr="000835C2" w:rsidRDefault="00713A15" w:rsidP="00004647">
            <w:pPr>
              <w:jc w:val="center"/>
              <w:rPr>
                <w:rFonts w:ascii="Arial" w:hAnsi="Arial" w:cs="Arial"/>
                <w:b/>
                <w:bCs/>
                <w:i/>
                <w:iCs/>
                <w:sz w:val="18"/>
                <w:szCs w:val="18"/>
              </w:rPr>
            </w:pPr>
          </w:p>
        </w:tc>
        <w:tc>
          <w:tcPr>
            <w:tcW w:w="5105" w:type="dxa"/>
            <w:shd w:val="clear" w:color="auto" w:fill="auto"/>
          </w:tcPr>
          <w:p w14:paraId="28327893" w14:textId="73F4757A" w:rsidR="00713A15" w:rsidRPr="000835C2" w:rsidRDefault="00713A15" w:rsidP="00004647">
            <w:pPr>
              <w:rPr>
                <w:rFonts w:ascii="Arial" w:hAnsi="Arial" w:cs="Arial"/>
                <w:sz w:val="18"/>
                <w:szCs w:val="18"/>
              </w:rPr>
            </w:pPr>
            <w:r>
              <w:rPr>
                <w:rFonts w:ascii="Arial" w:hAnsi="Arial" w:cs="Arial"/>
                <w:sz w:val="18"/>
                <w:szCs w:val="18"/>
              </w:rPr>
              <w:t>SKUPAJ PONUDBENA CENA</w:t>
            </w:r>
          </w:p>
        </w:tc>
        <w:tc>
          <w:tcPr>
            <w:tcW w:w="850" w:type="dxa"/>
            <w:shd w:val="clear" w:color="auto" w:fill="auto"/>
            <w:noWrap/>
          </w:tcPr>
          <w:p w14:paraId="33485FFE" w14:textId="77777777" w:rsidR="00713A15" w:rsidRPr="000835C2" w:rsidRDefault="00713A15" w:rsidP="00004647">
            <w:pPr>
              <w:rPr>
                <w:rFonts w:ascii="Arial" w:hAnsi="Arial" w:cs="Arial"/>
                <w:sz w:val="18"/>
                <w:szCs w:val="18"/>
              </w:rPr>
            </w:pPr>
          </w:p>
        </w:tc>
        <w:tc>
          <w:tcPr>
            <w:tcW w:w="2835" w:type="dxa"/>
            <w:shd w:val="clear" w:color="auto" w:fill="auto"/>
            <w:noWrap/>
          </w:tcPr>
          <w:p w14:paraId="7A975CC6" w14:textId="77777777" w:rsidR="00713A15" w:rsidRPr="000835C2" w:rsidRDefault="00713A15" w:rsidP="00004647">
            <w:pPr>
              <w:jc w:val="center"/>
              <w:rPr>
                <w:rFonts w:ascii="Arial" w:hAnsi="Arial" w:cs="Arial"/>
                <w:sz w:val="18"/>
                <w:szCs w:val="18"/>
              </w:rPr>
            </w:pPr>
          </w:p>
        </w:tc>
      </w:tr>
      <w:tr w:rsidR="00004647" w:rsidRPr="000835C2" w14:paraId="2464B500" w14:textId="77777777" w:rsidTr="00A50FCE">
        <w:trPr>
          <w:trHeight w:val="312"/>
        </w:trPr>
        <w:tc>
          <w:tcPr>
            <w:tcW w:w="0" w:type="auto"/>
            <w:shd w:val="clear" w:color="auto" w:fill="auto"/>
            <w:noWrap/>
            <w:hideMark/>
          </w:tcPr>
          <w:p w14:paraId="247FF0D5" w14:textId="77777777" w:rsidR="00004647" w:rsidRPr="000835C2" w:rsidRDefault="00004647" w:rsidP="00004647">
            <w:pPr>
              <w:jc w:val="center"/>
              <w:rPr>
                <w:rFonts w:ascii="Arial" w:hAnsi="Arial" w:cs="Arial"/>
                <w:b/>
                <w:bCs/>
                <w:i/>
                <w:iCs/>
                <w:color w:val="FF0000"/>
                <w:sz w:val="18"/>
                <w:szCs w:val="18"/>
              </w:rPr>
            </w:pPr>
          </w:p>
        </w:tc>
        <w:tc>
          <w:tcPr>
            <w:tcW w:w="5105" w:type="dxa"/>
            <w:shd w:val="clear" w:color="auto" w:fill="auto"/>
            <w:hideMark/>
          </w:tcPr>
          <w:p w14:paraId="5B46D9DE" w14:textId="77777777" w:rsidR="00004647" w:rsidRPr="000835C2" w:rsidRDefault="00004647" w:rsidP="00004647">
            <w:pPr>
              <w:rPr>
                <w:rFonts w:ascii="Arial" w:hAnsi="Arial" w:cs="Arial"/>
                <w:sz w:val="18"/>
                <w:szCs w:val="18"/>
              </w:rPr>
            </w:pPr>
          </w:p>
        </w:tc>
        <w:tc>
          <w:tcPr>
            <w:tcW w:w="850" w:type="dxa"/>
            <w:shd w:val="clear" w:color="auto" w:fill="auto"/>
            <w:noWrap/>
            <w:hideMark/>
          </w:tcPr>
          <w:p w14:paraId="48210638"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2835" w:type="dxa"/>
            <w:shd w:val="clear" w:color="auto" w:fill="auto"/>
            <w:noWrap/>
          </w:tcPr>
          <w:p w14:paraId="4198F7BC" w14:textId="77777777" w:rsidR="00004647" w:rsidRPr="000835C2" w:rsidRDefault="00004647" w:rsidP="00004647">
            <w:pPr>
              <w:rPr>
                <w:rFonts w:ascii="Arial" w:hAnsi="Arial" w:cs="Arial"/>
                <w:sz w:val="18"/>
                <w:szCs w:val="18"/>
              </w:rPr>
            </w:pPr>
          </w:p>
        </w:tc>
      </w:tr>
      <w:tr w:rsidR="00004647" w:rsidRPr="000835C2" w14:paraId="0A32271F" w14:textId="77777777" w:rsidTr="00A50FCE">
        <w:trPr>
          <w:trHeight w:val="267"/>
        </w:trPr>
        <w:tc>
          <w:tcPr>
            <w:tcW w:w="0" w:type="auto"/>
            <w:shd w:val="clear" w:color="auto" w:fill="auto"/>
            <w:noWrap/>
            <w:hideMark/>
          </w:tcPr>
          <w:p w14:paraId="5DEA1BB6"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5105" w:type="dxa"/>
            <w:shd w:val="clear" w:color="auto" w:fill="auto"/>
            <w:hideMark/>
          </w:tcPr>
          <w:p w14:paraId="7935EEE1" w14:textId="7446EE54"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SKUPAJ BREZ DDV</w:t>
            </w:r>
          </w:p>
        </w:tc>
        <w:tc>
          <w:tcPr>
            <w:tcW w:w="850" w:type="dxa"/>
            <w:shd w:val="clear" w:color="auto" w:fill="auto"/>
            <w:noWrap/>
            <w:hideMark/>
          </w:tcPr>
          <w:p w14:paraId="251A1ECF"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2835" w:type="dxa"/>
            <w:shd w:val="clear" w:color="auto" w:fill="auto"/>
            <w:noWrap/>
            <w:hideMark/>
          </w:tcPr>
          <w:p w14:paraId="01468A3E" w14:textId="77777777" w:rsidR="00004647" w:rsidRPr="000835C2" w:rsidRDefault="00004647" w:rsidP="00004647">
            <w:pPr>
              <w:jc w:val="center"/>
              <w:rPr>
                <w:rFonts w:ascii="Arial" w:hAnsi="Arial" w:cs="Arial"/>
                <w:b/>
                <w:bCs/>
                <w:i/>
                <w:iCs/>
                <w:sz w:val="18"/>
                <w:szCs w:val="18"/>
              </w:rPr>
            </w:pPr>
            <w:r w:rsidRPr="000835C2">
              <w:rPr>
                <w:rFonts w:ascii="Arial" w:hAnsi="Arial" w:cs="Arial"/>
                <w:b/>
                <w:bCs/>
                <w:i/>
                <w:iCs/>
                <w:sz w:val="18"/>
                <w:szCs w:val="18"/>
              </w:rPr>
              <w:t> </w:t>
            </w:r>
          </w:p>
        </w:tc>
      </w:tr>
      <w:tr w:rsidR="00004647" w:rsidRPr="000835C2" w14:paraId="63BD4EAE" w14:textId="77777777" w:rsidTr="00A50FCE">
        <w:trPr>
          <w:trHeight w:val="288"/>
        </w:trPr>
        <w:tc>
          <w:tcPr>
            <w:tcW w:w="0" w:type="auto"/>
            <w:shd w:val="clear" w:color="auto" w:fill="auto"/>
            <w:noWrap/>
            <w:hideMark/>
          </w:tcPr>
          <w:p w14:paraId="68BEAB8D" w14:textId="77777777" w:rsidR="00004647" w:rsidRPr="000835C2" w:rsidRDefault="00004647" w:rsidP="00004647">
            <w:pPr>
              <w:jc w:val="center"/>
              <w:rPr>
                <w:rFonts w:ascii="Arial" w:hAnsi="Arial" w:cs="Arial"/>
                <w:b/>
                <w:bCs/>
                <w:i/>
                <w:iCs/>
                <w:sz w:val="18"/>
                <w:szCs w:val="18"/>
              </w:rPr>
            </w:pPr>
          </w:p>
        </w:tc>
        <w:tc>
          <w:tcPr>
            <w:tcW w:w="5105" w:type="dxa"/>
            <w:shd w:val="clear" w:color="auto" w:fill="auto"/>
            <w:hideMark/>
          </w:tcPr>
          <w:p w14:paraId="75C84179" w14:textId="08ADE81D" w:rsidR="00004647" w:rsidRPr="000835C2" w:rsidRDefault="00004647" w:rsidP="00004647">
            <w:pPr>
              <w:rPr>
                <w:rFonts w:ascii="Arial" w:hAnsi="Arial" w:cs="Arial"/>
                <w:sz w:val="18"/>
                <w:szCs w:val="18"/>
              </w:rPr>
            </w:pPr>
          </w:p>
        </w:tc>
        <w:tc>
          <w:tcPr>
            <w:tcW w:w="850" w:type="dxa"/>
            <w:shd w:val="clear" w:color="auto" w:fill="auto"/>
            <w:noWrap/>
            <w:hideMark/>
          </w:tcPr>
          <w:p w14:paraId="1E84A576" w14:textId="77777777" w:rsidR="00004647" w:rsidRPr="000835C2" w:rsidRDefault="00004647" w:rsidP="00004647">
            <w:pPr>
              <w:rPr>
                <w:rFonts w:ascii="Arial" w:hAnsi="Arial" w:cs="Arial"/>
                <w:sz w:val="18"/>
                <w:szCs w:val="18"/>
              </w:rPr>
            </w:pPr>
          </w:p>
        </w:tc>
        <w:tc>
          <w:tcPr>
            <w:tcW w:w="2835" w:type="dxa"/>
            <w:shd w:val="clear" w:color="auto" w:fill="auto"/>
            <w:noWrap/>
            <w:hideMark/>
          </w:tcPr>
          <w:p w14:paraId="33A889DA" w14:textId="77777777" w:rsidR="00004647" w:rsidRPr="000835C2" w:rsidRDefault="00004647" w:rsidP="00004647">
            <w:pPr>
              <w:rPr>
                <w:rFonts w:ascii="Arial" w:hAnsi="Arial" w:cs="Arial"/>
                <w:sz w:val="18"/>
                <w:szCs w:val="18"/>
              </w:rPr>
            </w:pPr>
          </w:p>
        </w:tc>
      </w:tr>
      <w:tr w:rsidR="00004647" w:rsidRPr="000835C2" w14:paraId="1C3F9F9E" w14:textId="77777777" w:rsidTr="00A50FCE">
        <w:trPr>
          <w:trHeight w:val="312"/>
        </w:trPr>
        <w:tc>
          <w:tcPr>
            <w:tcW w:w="0" w:type="auto"/>
            <w:shd w:val="clear" w:color="auto" w:fill="auto"/>
            <w:noWrap/>
            <w:hideMark/>
          </w:tcPr>
          <w:p w14:paraId="708044EC" w14:textId="77777777" w:rsidR="00004647" w:rsidRPr="000835C2" w:rsidRDefault="00004647" w:rsidP="00004647">
            <w:pPr>
              <w:rPr>
                <w:rFonts w:ascii="Arial" w:hAnsi="Arial" w:cs="Arial"/>
                <w:sz w:val="18"/>
                <w:szCs w:val="18"/>
              </w:rPr>
            </w:pPr>
          </w:p>
        </w:tc>
        <w:tc>
          <w:tcPr>
            <w:tcW w:w="5105" w:type="dxa"/>
            <w:shd w:val="clear" w:color="auto" w:fill="auto"/>
            <w:hideMark/>
          </w:tcPr>
          <w:p w14:paraId="03E0F82A" w14:textId="60320141" w:rsidR="00004647" w:rsidRPr="000835C2" w:rsidRDefault="00004647" w:rsidP="00004647">
            <w:pPr>
              <w:rPr>
                <w:rFonts w:ascii="Arial" w:hAnsi="Arial" w:cs="Arial"/>
                <w:sz w:val="18"/>
                <w:szCs w:val="18"/>
              </w:rPr>
            </w:pPr>
            <w:r w:rsidRPr="000835C2">
              <w:rPr>
                <w:rFonts w:ascii="Arial" w:hAnsi="Arial" w:cs="Arial"/>
                <w:b/>
                <w:bCs/>
                <w:i/>
                <w:iCs/>
                <w:sz w:val="18"/>
                <w:szCs w:val="18"/>
              </w:rPr>
              <w:t>DDV</w:t>
            </w:r>
          </w:p>
        </w:tc>
        <w:tc>
          <w:tcPr>
            <w:tcW w:w="850" w:type="dxa"/>
            <w:shd w:val="clear" w:color="auto" w:fill="auto"/>
            <w:noWrap/>
            <w:hideMark/>
          </w:tcPr>
          <w:p w14:paraId="689D226C" w14:textId="77777777" w:rsidR="00004647" w:rsidRPr="000835C2" w:rsidRDefault="00004647" w:rsidP="00004647">
            <w:pPr>
              <w:jc w:val="right"/>
              <w:rPr>
                <w:rFonts w:ascii="Arial" w:hAnsi="Arial" w:cs="Arial"/>
                <w:b/>
                <w:bCs/>
                <w:i/>
                <w:iCs/>
                <w:sz w:val="18"/>
                <w:szCs w:val="18"/>
              </w:rPr>
            </w:pPr>
            <w:r w:rsidRPr="000835C2">
              <w:rPr>
                <w:rFonts w:ascii="Arial" w:hAnsi="Arial" w:cs="Arial"/>
                <w:b/>
                <w:bCs/>
                <w:i/>
                <w:iCs/>
                <w:sz w:val="18"/>
                <w:szCs w:val="18"/>
              </w:rPr>
              <w:t>22%</w:t>
            </w:r>
          </w:p>
        </w:tc>
        <w:tc>
          <w:tcPr>
            <w:tcW w:w="2835" w:type="dxa"/>
            <w:shd w:val="clear" w:color="auto" w:fill="auto"/>
            <w:noWrap/>
            <w:hideMark/>
          </w:tcPr>
          <w:p w14:paraId="2A766CFB" w14:textId="0FCC61AF" w:rsidR="00004647" w:rsidRPr="000835C2" w:rsidRDefault="00004647" w:rsidP="00004647">
            <w:pPr>
              <w:jc w:val="center"/>
              <w:rPr>
                <w:rFonts w:ascii="Arial" w:hAnsi="Arial" w:cs="Arial"/>
                <w:b/>
                <w:bCs/>
                <w:i/>
                <w:iCs/>
                <w:sz w:val="18"/>
                <w:szCs w:val="18"/>
              </w:rPr>
            </w:pPr>
          </w:p>
        </w:tc>
      </w:tr>
      <w:tr w:rsidR="00004647" w:rsidRPr="000835C2" w14:paraId="5B8CC3D0" w14:textId="77777777" w:rsidTr="00A50FCE">
        <w:trPr>
          <w:trHeight w:val="324"/>
        </w:trPr>
        <w:tc>
          <w:tcPr>
            <w:tcW w:w="0" w:type="auto"/>
            <w:shd w:val="clear" w:color="auto" w:fill="auto"/>
            <w:noWrap/>
            <w:hideMark/>
          </w:tcPr>
          <w:p w14:paraId="4FDB4059"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5105" w:type="dxa"/>
            <w:shd w:val="clear" w:color="auto" w:fill="auto"/>
            <w:hideMark/>
          </w:tcPr>
          <w:p w14:paraId="294068E8"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850" w:type="dxa"/>
            <w:shd w:val="clear" w:color="auto" w:fill="auto"/>
            <w:noWrap/>
            <w:hideMark/>
          </w:tcPr>
          <w:p w14:paraId="27054634" w14:textId="77777777" w:rsidR="00004647" w:rsidRPr="000835C2" w:rsidRDefault="00004647" w:rsidP="00004647">
            <w:pPr>
              <w:rPr>
                <w:rFonts w:ascii="Arial" w:hAnsi="Arial" w:cs="Arial"/>
                <w:b/>
                <w:bCs/>
                <w:i/>
                <w:iCs/>
                <w:sz w:val="18"/>
                <w:szCs w:val="18"/>
              </w:rPr>
            </w:pPr>
            <w:r w:rsidRPr="000835C2">
              <w:rPr>
                <w:rFonts w:ascii="Arial" w:hAnsi="Arial" w:cs="Arial"/>
                <w:b/>
                <w:bCs/>
                <w:i/>
                <w:iCs/>
                <w:sz w:val="18"/>
                <w:szCs w:val="18"/>
              </w:rPr>
              <w:t> </w:t>
            </w:r>
          </w:p>
        </w:tc>
        <w:tc>
          <w:tcPr>
            <w:tcW w:w="2835" w:type="dxa"/>
            <w:shd w:val="clear" w:color="auto" w:fill="auto"/>
            <w:noWrap/>
            <w:hideMark/>
          </w:tcPr>
          <w:p w14:paraId="739FFBD3" w14:textId="77777777" w:rsidR="00004647" w:rsidRPr="000835C2" w:rsidRDefault="00004647" w:rsidP="00004647">
            <w:pPr>
              <w:jc w:val="center"/>
              <w:rPr>
                <w:rFonts w:ascii="Arial" w:hAnsi="Arial" w:cs="Arial"/>
                <w:b/>
                <w:bCs/>
                <w:i/>
                <w:iCs/>
                <w:sz w:val="18"/>
                <w:szCs w:val="18"/>
              </w:rPr>
            </w:pPr>
            <w:r w:rsidRPr="000835C2">
              <w:rPr>
                <w:rFonts w:ascii="Arial" w:hAnsi="Arial" w:cs="Arial"/>
                <w:b/>
                <w:bCs/>
                <w:i/>
                <w:iCs/>
                <w:sz w:val="18"/>
                <w:szCs w:val="18"/>
              </w:rPr>
              <w:t> </w:t>
            </w:r>
          </w:p>
        </w:tc>
      </w:tr>
      <w:tr w:rsidR="00004647" w:rsidRPr="000835C2" w14:paraId="08D481EF" w14:textId="77777777" w:rsidTr="00A50FCE">
        <w:trPr>
          <w:trHeight w:val="312"/>
        </w:trPr>
        <w:tc>
          <w:tcPr>
            <w:tcW w:w="0" w:type="auto"/>
            <w:shd w:val="clear" w:color="auto" w:fill="auto"/>
            <w:noWrap/>
            <w:hideMark/>
          </w:tcPr>
          <w:p w14:paraId="6FDB672B" w14:textId="77777777" w:rsidR="00004647" w:rsidRPr="000835C2" w:rsidRDefault="00004647" w:rsidP="00004647">
            <w:pPr>
              <w:jc w:val="right"/>
              <w:rPr>
                <w:rFonts w:ascii="Arial" w:hAnsi="Arial" w:cs="Arial"/>
                <w:sz w:val="18"/>
                <w:szCs w:val="18"/>
              </w:rPr>
            </w:pPr>
          </w:p>
        </w:tc>
        <w:tc>
          <w:tcPr>
            <w:tcW w:w="5105" w:type="dxa"/>
            <w:shd w:val="clear" w:color="auto" w:fill="auto"/>
            <w:hideMark/>
          </w:tcPr>
          <w:p w14:paraId="4F11BEB4" w14:textId="7966F473" w:rsidR="00004647" w:rsidRPr="000835C2" w:rsidRDefault="00004647" w:rsidP="00004647">
            <w:pPr>
              <w:rPr>
                <w:rFonts w:ascii="Arial" w:hAnsi="Arial" w:cs="Arial"/>
                <w:sz w:val="18"/>
                <w:szCs w:val="18"/>
              </w:rPr>
            </w:pPr>
            <w:r w:rsidRPr="000835C2">
              <w:rPr>
                <w:rFonts w:ascii="Arial" w:hAnsi="Arial" w:cs="Arial"/>
                <w:b/>
                <w:bCs/>
                <w:i/>
                <w:iCs/>
                <w:sz w:val="18"/>
                <w:szCs w:val="18"/>
              </w:rPr>
              <w:t>SKUPAJ Z DDV</w:t>
            </w:r>
          </w:p>
        </w:tc>
        <w:tc>
          <w:tcPr>
            <w:tcW w:w="850" w:type="dxa"/>
            <w:shd w:val="clear" w:color="auto" w:fill="auto"/>
            <w:noWrap/>
            <w:hideMark/>
          </w:tcPr>
          <w:p w14:paraId="76CDDBED" w14:textId="77777777" w:rsidR="00004647" w:rsidRPr="000835C2" w:rsidRDefault="00004647" w:rsidP="00004647">
            <w:pPr>
              <w:rPr>
                <w:rFonts w:ascii="Arial" w:hAnsi="Arial" w:cs="Arial"/>
                <w:sz w:val="18"/>
                <w:szCs w:val="18"/>
              </w:rPr>
            </w:pPr>
          </w:p>
        </w:tc>
        <w:tc>
          <w:tcPr>
            <w:tcW w:w="2835" w:type="dxa"/>
            <w:shd w:val="clear" w:color="auto" w:fill="auto"/>
            <w:noWrap/>
            <w:hideMark/>
          </w:tcPr>
          <w:p w14:paraId="404A98CB" w14:textId="2ECC410E" w:rsidR="00004647" w:rsidRPr="000835C2" w:rsidRDefault="00004647" w:rsidP="00004647">
            <w:pPr>
              <w:jc w:val="center"/>
              <w:rPr>
                <w:rFonts w:ascii="Arial" w:hAnsi="Arial" w:cs="Arial"/>
                <w:b/>
                <w:bCs/>
                <w:i/>
                <w:iCs/>
                <w:sz w:val="18"/>
                <w:szCs w:val="18"/>
              </w:rPr>
            </w:pPr>
          </w:p>
        </w:tc>
      </w:tr>
    </w:tbl>
    <w:p w14:paraId="77A72DF9" w14:textId="77777777" w:rsidR="00CB2CCA" w:rsidRPr="000835C2" w:rsidRDefault="00CB2CCA" w:rsidP="00CB2CCA">
      <w:pPr>
        <w:spacing w:line="264" w:lineRule="auto"/>
        <w:jc w:val="both"/>
        <w:rPr>
          <w:rFonts w:ascii="Arial" w:hAnsi="Arial" w:cs="Arial"/>
          <w:sz w:val="20"/>
          <w:szCs w:val="20"/>
        </w:rPr>
      </w:pPr>
    </w:p>
    <w:p w14:paraId="639B9B45" w14:textId="77777777" w:rsidR="00CB2CCA" w:rsidRPr="000835C2" w:rsidRDefault="00CB2CCA" w:rsidP="00CB2CCA">
      <w:pPr>
        <w:spacing w:line="264" w:lineRule="auto"/>
        <w:jc w:val="both"/>
        <w:rPr>
          <w:rFonts w:ascii="Arial" w:hAnsi="Arial" w:cs="Arial"/>
          <w:sz w:val="20"/>
          <w:szCs w:val="20"/>
        </w:rPr>
      </w:pPr>
      <w:r w:rsidRPr="000835C2">
        <w:rPr>
          <w:rFonts w:ascii="Arial" w:hAnsi="Arial" w:cs="Arial"/>
          <w:sz w:val="20"/>
          <w:szCs w:val="20"/>
        </w:rPr>
        <w:t>kraj:</w:t>
      </w:r>
      <w:r w:rsidRPr="000835C2">
        <w:rPr>
          <w:rFonts w:ascii="Arial" w:hAnsi="Arial" w:cs="Arial"/>
          <w:sz w:val="20"/>
          <w:szCs w:val="20"/>
        </w:rPr>
        <w:tab/>
      </w:r>
      <w:r w:rsidRPr="000835C2">
        <w:rPr>
          <w:rFonts w:ascii="Arial" w:hAnsi="Arial" w:cs="Arial"/>
          <w:sz w:val="20"/>
          <w:szCs w:val="20"/>
        </w:rPr>
        <w:softHyphen/>
        <w:t>____________________</w:t>
      </w:r>
    </w:p>
    <w:p w14:paraId="63A0A2F8" w14:textId="77777777" w:rsidR="00CB2CCA" w:rsidRPr="000835C2" w:rsidRDefault="00CB2CCA" w:rsidP="00CB2CCA">
      <w:pPr>
        <w:spacing w:line="264" w:lineRule="auto"/>
        <w:jc w:val="both"/>
        <w:rPr>
          <w:rFonts w:ascii="Arial" w:hAnsi="Arial" w:cs="Arial"/>
          <w:b/>
          <w:sz w:val="20"/>
          <w:szCs w:val="20"/>
        </w:rPr>
      </w:pPr>
    </w:p>
    <w:p w14:paraId="2498FC6E" w14:textId="77777777" w:rsidR="00CB2CCA" w:rsidRPr="006B1B2F" w:rsidRDefault="00CB2CCA" w:rsidP="00CB2CCA">
      <w:pPr>
        <w:spacing w:line="264" w:lineRule="auto"/>
        <w:jc w:val="both"/>
        <w:rPr>
          <w:rFonts w:ascii="Arial" w:hAnsi="Arial" w:cs="Arial"/>
          <w:sz w:val="20"/>
          <w:szCs w:val="20"/>
        </w:rPr>
      </w:pPr>
      <w:r w:rsidRPr="000835C2">
        <w:rPr>
          <w:rFonts w:ascii="Arial" w:hAnsi="Arial" w:cs="Arial"/>
          <w:sz w:val="20"/>
          <w:szCs w:val="20"/>
        </w:rPr>
        <w:t>datum:</w:t>
      </w:r>
      <w:r w:rsidRPr="000835C2">
        <w:rPr>
          <w:rFonts w:ascii="Arial" w:hAnsi="Arial" w:cs="Arial"/>
          <w:sz w:val="20"/>
          <w:szCs w:val="20"/>
        </w:rPr>
        <w:tab/>
        <w:t>____________________</w:t>
      </w:r>
      <w:r w:rsidRPr="006B1B2F">
        <w:rPr>
          <w:rFonts w:ascii="Arial" w:hAnsi="Arial" w:cs="Arial"/>
          <w:sz w:val="20"/>
          <w:szCs w:val="20"/>
        </w:rPr>
        <w:tab/>
      </w:r>
      <w:r w:rsidRPr="006B1B2F">
        <w:rPr>
          <w:rFonts w:ascii="Arial" w:hAnsi="Arial" w:cs="Arial"/>
          <w:sz w:val="20"/>
          <w:szCs w:val="20"/>
        </w:rPr>
        <w:tab/>
        <w:t xml:space="preserve">             žig</w:t>
      </w:r>
      <w:r w:rsidRPr="006B1B2F">
        <w:rPr>
          <w:rFonts w:ascii="Arial" w:hAnsi="Arial" w:cs="Arial"/>
          <w:sz w:val="20"/>
          <w:szCs w:val="20"/>
        </w:rPr>
        <w:tab/>
      </w:r>
      <w:r w:rsidRPr="006B1B2F">
        <w:rPr>
          <w:rFonts w:ascii="Arial" w:hAnsi="Arial" w:cs="Arial"/>
          <w:sz w:val="20"/>
          <w:szCs w:val="20"/>
        </w:rPr>
        <w:tab/>
        <w:t>podpis pooblaščene osebe</w:t>
      </w:r>
    </w:p>
    <w:p w14:paraId="1C18D6DD" w14:textId="77777777" w:rsidR="00CB2CCA" w:rsidRPr="006B1B2F" w:rsidRDefault="00CB2CCA" w:rsidP="00CB2CCA">
      <w:pPr>
        <w:spacing w:line="264" w:lineRule="auto"/>
        <w:jc w:val="both"/>
        <w:rPr>
          <w:rFonts w:ascii="Arial" w:hAnsi="Arial" w:cs="Arial"/>
          <w:sz w:val="20"/>
          <w:szCs w:val="20"/>
        </w:rPr>
      </w:pP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p>
    <w:p w14:paraId="7FF79A06" w14:textId="73805185" w:rsidR="00CB2CCA" w:rsidRPr="006B1B2F" w:rsidRDefault="00CB2CCA" w:rsidP="00CB2CCA">
      <w:pPr>
        <w:spacing w:line="264" w:lineRule="auto"/>
        <w:ind w:left="5664" w:firstLine="708"/>
        <w:jc w:val="both"/>
        <w:rPr>
          <w:rFonts w:ascii="Arial" w:hAnsi="Arial" w:cs="Arial"/>
          <w:sz w:val="20"/>
          <w:szCs w:val="20"/>
        </w:rPr>
      </w:pPr>
      <w:r w:rsidRPr="006B1B2F">
        <w:rPr>
          <w:rFonts w:ascii="Arial" w:hAnsi="Arial" w:cs="Arial"/>
          <w:sz w:val="20"/>
          <w:szCs w:val="20"/>
        </w:rPr>
        <w:t>_____________________</w:t>
      </w:r>
    </w:p>
    <w:p w14:paraId="1CC44711" w14:textId="531CB390" w:rsidR="00004647" w:rsidRDefault="00004647" w:rsidP="00CB2CCA">
      <w:pPr>
        <w:spacing w:line="264" w:lineRule="auto"/>
        <w:ind w:left="5664" w:firstLine="708"/>
        <w:jc w:val="both"/>
        <w:rPr>
          <w:rFonts w:ascii="Arial" w:hAnsi="Arial" w:cs="Arial"/>
        </w:rPr>
      </w:pPr>
    </w:p>
    <w:p w14:paraId="0F2175D4" w14:textId="11B209AE" w:rsidR="000806EB" w:rsidRDefault="000806EB" w:rsidP="00CB2CCA">
      <w:pPr>
        <w:spacing w:line="264" w:lineRule="auto"/>
        <w:ind w:left="5664" w:firstLine="708"/>
        <w:jc w:val="both"/>
        <w:rPr>
          <w:rFonts w:ascii="Arial" w:hAnsi="Arial" w:cs="Arial"/>
        </w:rPr>
      </w:pPr>
    </w:p>
    <w:p w14:paraId="762A0C82" w14:textId="6CF8AEED" w:rsidR="000806EB" w:rsidRPr="00713A15" w:rsidRDefault="00713A15" w:rsidP="00713A15">
      <w:pPr>
        <w:spacing w:line="264" w:lineRule="auto"/>
        <w:rPr>
          <w:rFonts w:ascii="Arial" w:hAnsi="Arial" w:cs="Arial"/>
          <w:sz w:val="20"/>
          <w:szCs w:val="20"/>
        </w:rPr>
      </w:pPr>
      <w:r w:rsidRPr="00713A15">
        <w:rPr>
          <w:rFonts w:ascii="Arial" w:hAnsi="Arial" w:cs="Arial"/>
          <w:sz w:val="20"/>
          <w:szCs w:val="20"/>
        </w:rPr>
        <w:t>Ponudbena cena je podana po s</w:t>
      </w:r>
      <w:r w:rsidR="004D7A74">
        <w:rPr>
          <w:rFonts w:ascii="Arial" w:hAnsi="Arial" w:cs="Arial"/>
          <w:sz w:val="20"/>
          <w:szCs w:val="20"/>
        </w:rPr>
        <w:t>istemu na enoto mere</w:t>
      </w:r>
      <w:r w:rsidRPr="00713A15">
        <w:rPr>
          <w:rFonts w:ascii="Arial" w:hAnsi="Arial" w:cs="Arial"/>
          <w:sz w:val="20"/>
          <w:szCs w:val="20"/>
        </w:rPr>
        <w:t>.</w:t>
      </w:r>
    </w:p>
    <w:p w14:paraId="0CCF36F0" w14:textId="047B4825" w:rsidR="000806EB" w:rsidRDefault="000806EB" w:rsidP="00CB2CCA">
      <w:pPr>
        <w:spacing w:line="264" w:lineRule="auto"/>
        <w:ind w:left="5664" w:firstLine="708"/>
        <w:jc w:val="both"/>
        <w:rPr>
          <w:rFonts w:ascii="Arial" w:hAnsi="Arial" w:cs="Arial"/>
        </w:rPr>
      </w:pPr>
    </w:p>
    <w:p w14:paraId="088B5457" w14:textId="77777777" w:rsidR="000806EB" w:rsidRPr="005D73B0" w:rsidRDefault="000806EB" w:rsidP="00CB2CCA">
      <w:pPr>
        <w:spacing w:line="264" w:lineRule="auto"/>
        <w:ind w:left="5664" w:firstLine="708"/>
        <w:jc w:val="both"/>
        <w:rPr>
          <w:rFonts w:ascii="Arial" w:hAnsi="Arial" w:cs="Arial"/>
        </w:rPr>
      </w:pPr>
    </w:p>
    <w:p w14:paraId="5081CD57" w14:textId="1FA3E257" w:rsidR="00CB2CCA" w:rsidRPr="000806EB" w:rsidRDefault="00CB2CCA" w:rsidP="00CB2CCA">
      <w:pPr>
        <w:pStyle w:val="Footer"/>
        <w:pBdr>
          <w:top w:val="single" w:sz="4" w:space="1" w:color="auto"/>
        </w:pBdr>
        <w:spacing w:line="264" w:lineRule="auto"/>
        <w:jc w:val="both"/>
        <w:rPr>
          <w:rFonts w:ascii="Arial" w:hAnsi="Arial" w:cs="Arial"/>
          <w:b/>
          <w:bCs/>
          <w:i/>
          <w:sz w:val="18"/>
          <w:szCs w:val="18"/>
          <w:highlight w:val="yellow"/>
        </w:rPr>
      </w:pPr>
      <w:r w:rsidRPr="000806EB">
        <w:rPr>
          <w:rFonts w:ascii="Arial" w:hAnsi="Arial" w:cs="Arial"/>
          <w:i/>
          <w:sz w:val="18"/>
          <w:szCs w:val="18"/>
        </w:rPr>
        <w:t xml:space="preserve">Obrazec mora biti datiran, žigosan in podpisan s strani pooblaščene osebe, ki je podpisnik ponudbe. </w:t>
      </w:r>
      <w:r w:rsidRPr="000806EB">
        <w:rPr>
          <w:rFonts w:ascii="Arial" w:hAnsi="Arial" w:cs="Arial"/>
          <w:b/>
          <w:bCs/>
          <w:i/>
          <w:sz w:val="18"/>
          <w:szCs w:val="18"/>
        </w:rPr>
        <w:t>Ponudnik v sistemu e-JN v razdelek »Predračun« naloži izpolnjen obrazec v .</w:t>
      </w:r>
      <w:proofErr w:type="spellStart"/>
      <w:r w:rsidRPr="000806EB">
        <w:rPr>
          <w:rFonts w:ascii="Arial" w:hAnsi="Arial" w:cs="Arial"/>
          <w:b/>
          <w:bCs/>
          <w:i/>
          <w:sz w:val="18"/>
          <w:szCs w:val="18"/>
        </w:rPr>
        <w:t>pdf</w:t>
      </w:r>
      <w:proofErr w:type="spellEnd"/>
      <w:r w:rsidRPr="000806EB">
        <w:rPr>
          <w:rFonts w:ascii="Arial" w:hAnsi="Arial" w:cs="Arial"/>
          <w:b/>
          <w:bCs/>
          <w:i/>
          <w:sz w:val="18"/>
          <w:szCs w:val="18"/>
        </w:rPr>
        <w:t xml:space="preserve"> datoteki, ki bo dostopen na javnem odpiranju ponudb.</w:t>
      </w:r>
    </w:p>
    <w:p w14:paraId="1390CF2C" w14:textId="77777777" w:rsidR="00004647" w:rsidRPr="000806EB" w:rsidRDefault="00004647">
      <w:pPr>
        <w:rPr>
          <w:rFonts w:ascii="Arial" w:hAnsi="Arial" w:cs="Arial"/>
          <w:b/>
          <w:bCs/>
          <w:sz w:val="18"/>
          <w:szCs w:val="18"/>
        </w:rPr>
      </w:pPr>
      <w:r w:rsidRPr="000806EB">
        <w:rPr>
          <w:rFonts w:ascii="Arial" w:hAnsi="Arial" w:cs="Arial"/>
          <w:b/>
          <w:bCs/>
          <w:sz w:val="18"/>
          <w:szCs w:val="18"/>
        </w:rPr>
        <w:br w:type="page"/>
      </w:r>
    </w:p>
    <w:p w14:paraId="6AAC8E59" w14:textId="173DA162" w:rsidR="00253ABC" w:rsidRPr="000835C2" w:rsidRDefault="00253ABC" w:rsidP="00253ABC">
      <w:pPr>
        <w:jc w:val="right"/>
        <w:rPr>
          <w:rFonts w:ascii="Arial" w:hAnsi="Arial" w:cs="Arial"/>
          <w:b/>
          <w:bCs/>
        </w:rPr>
      </w:pPr>
      <w:r w:rsidRPr="000835C2">
        <w:rPr>
          <w:rFonts w:ascii="Arial" w:hAnsi="Arial" w:cs="Arial"/>
          <w:b/>
          <w:bCs/>
        </w:rPr>
        <w:lastRenderedPageBreak/>
        <w:t>OBRAZEC št. 1</w:t>
      </w:r>
      <w:r w:rsidR="00713A15">
        <w:rPr>
          <w:rFonts w:ascii="Arial" w:hAnsi="Arial" w:cs="Arial"/>
          <w:b/>
          <w:bCs/>
        </w:rPr>
        <w:t>3</w:t>
      </w:r>
    </w:p>
    <w:p w14:paraId="3A68322F"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u w:val="single"/>
        </w:rPr>
      </w:pPr>
    </w:p>
    <w:p w14:paraId="4A5A10F0"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p>
    <w:p w14:paraId="7C48952F" w14:textId="0F433AB9"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r w:rsidRPr="000835C2">
        <w:rPr>
          <w:rFonts w:ascii="Arial" w:hAnsi="Arial" w:cs="Arial"/>
          <w:b/>
          <w:bCs/>
        </w:rPr>
        <w:t xml:space="preserve">IZJAVA O PREDLOŽITVI </w:t>
      </w:r>
      <w:r w:rsidR="00476760" w:rsidRPr="000835C2">
        <w:rPr>
          <w:rFonts w:ascii="Arial" w:hAnsi="Arial" w:cs="Arial"/>
          <w:b/>
          <w:bCs/>
        </w:rPr>
        <w:t>ZAVAROVANJA</w:t>
      </w:r>
      <w:r w:rsidRPr="000835C2">
        <w:rPr>
          <w:rFonts w:ascii="Arial" w:hAnsi="Arial" w:cs="Arial"/>
          <w:b/>
          <w:bCs/>
        </w:rPr>
        <w:t xml:space="preserve"> ZA</w:t>
      </w:r>
    </w:p>
    <w:p w14:paraId="07902FA7"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0835C2">
        <w:rPr>
          <w:rFonts w:ascii="Arial" w:hAnsi="Arial" w:cs="Arial"/>
          <w:b/>
          <w:bCs/>
        </w:rPr>
        <w:t>DOBRO IZVEDBO POGODBENIH OBVEZNOSTI</w:t>
      </w:r>
    </w:p>
    <w:p w14:paraId="4180CBA5"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7385"/>
      </w:tblGrid>
      <w:tr w:rsidR="00063363" w:rsidRPr="000835C2" w14:paraId="4D7EE144" w14:textId="77777777" w:rsidTr="00E659C3">
        <w:trPr>
          <w:trHeight w:val="498"/>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051158B4" w14:textId="77777777" w:rsidR="00063363" w:rsidRPr="000835C2" w:rsidRDefault="00063363" w:rsidP="00063363">
            <w:pPr>
              <w:spacing w:before="60" w:after="60"/>
              <w:rPr>
                <w:rFonts w:ascii="Arial" w:hAnsi="Arial" w:cs="Arial"/>
              </w:rPr>
            </w:pPr>
            <w:r w:rsidRPr="000835C2">
              <w:rPr>
                <w:rFonts w:ascii="Arial" w:hAnsi="Arial" w:cs="Arial"/>
              </w:rPr>
              <w:t>Predmet naročila:</w:t>
            </w:r>
          </w:p>
        </w:tc>
        <w:tc>
          <w:tcPr>
            <w:tcW w:w="7385" w:type="dxa"/>
            <w:tcBorders>
              <w:top w:val="single" w:sz="4" w:space="0" w:color="auto"/>
              <w:left w:val="single" w:sz="4" w:space="0" w:color="auto"/>
              <w:bottom w:val="single" w:sz="4" w:space="0" w:color="auto"/>
              <w:right w:val="single" w:sz="4" w:space="0" w:color="auto"/>
            </w:tcBorders>
            <w:vAlign w:val="center"/>
            <w:hideMark/>
          </w:tcPr>
          <w:p w14:paraId="0584AA1E" w14:textId="5016E23A" w:rsidR="00063363" w:rsidRPr="000835C2" w:rsidRDefault="00063363" w:rsidP="00403F58">
            <w:pPr>
              <w:jc w:val="center"/>
              <w:rPr>
                <w:rFonts w:ascii="Arial" w:hAnsi="Arial" w:cs="Arial"/>
                <w:b/>
              </w:rPr>
            </w:pPr>
            <w:r w:rsidRPr="005D73B0">
              <w:rPr>
                <w:rFonts w:ascii="Arial" w:eastAsiaTheme="minorEastAsia" w:hAnsi="Arial" w:cs="Arial"/>
                <w:b/>
                <w:sz w:val="20"/>
                <w:szCs w:val="20"/>
              </w:rPr>
              <w:t>»</w:t>
            </w:r>
            <w:r>
              <w:rPr>
                <w:rFonts w:ascii="Arial" w:eastAsiaTheme="minorEastAsia" w:hAnsi="Arial" w:cs="Arial"/>
                <w:b/>
                <w:sz w:val="20"/>
                <w:szCs w:val="20"/>
              </w:rPr>
              <w:t>Bivalne enote VDC v Cerknici</w:t>
            </w:r>
            <w:r w:rsidR="00403F58">
              <w:rPr>
                <w:rFonts w:ascii="Arial" w:eastAsiaTheme="minorEastAsia" w:hAnsi="Arial" w:cs="Arial"/>
                <w:b/>
                <w:sz w:val="20"/>
                <w:szCs w:val="20"/>
              </w:rPr>
              <w:t xml:space="preserve"> 2</w:t>
            </w:r>
            <w:r>
              <w:rPr>
                <w:rFonts w:ascii="Arial" w:eastAsiaTheme="minorEastAsia" w:hAnsi="Arial" w:cs="Arial"/>
                <w:b/>
                <w:sz w:val="20"/>
                <w:szCs w:val="20"/>
              </w:rPr>
              <w:t xml:space="preserve"> faza«</w:t>
            </w:r>
          </w:p>
        </w:tc>
      </w:tr>
      <w:tr w:rsidR="00E659C3" w:rsidRPr="000835C2" w14:paraId="2AAF1DC5" w14:textId="77777777" w:rsidTr="00E659C3">
        <w:trPr>
          <w:trHeight w:val="731"/>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1794D987" w14:textId="77777777" w:rsidR="00E659C3" w:rsidRPr="000835C2" w:rsidRDefault="00E659C3" w:rsidP="00E659C3">
            <w:pPr>
              <w:spacing w:before="60" w:after="60"/>
              <w:rPr>
                <w:rFonts w:ascii="Arial" w:hAnsi="Arial" w:cs="Arial"/>
              </w:rPr>
            </w:pPr>
            <w:r w:rsidRPr="000835C2">
              <w:rPr>
                <w:rFonts w:ascii="Arial" w:hAnsi="Arial" w:cs="Arial"/>
              </w:rPr>
              <w:t>Ponudnik:</w:t>
            </w:r>
          </w:p>
        </w:tc>
        <w:tc>
          <w:tcPr>
            <w:tcW w:w="7385" w:type="dxa"/>
            <w:tcBorders>
              <w:top w:val="single" w:sz="4" w:space="0" w:color="auto"/>
              <w:left w:val="single" w:sz="4" w:space="0" w:color="auto"/>
              <w:bottom w:val="single" w:sz="4" w:space="0" w:color="auto"/>
              <w:right w:val="single" w:sz="4" w:space="0" w:color="auto"/>
            </w:tcBorders>
            <w:vAlign w:val="center"/>
          </w:tcPr>
          <w:p w14:paraId="4469D221" w14:textId="77777777" w:rsidR="00E659C3" w:rsidRPr="000835C2" w:rsidRDefault="00E659C3" w:rsidP="00E659C3">
            <w:pPr>
              <w:jc w:val="center"/>
              <w:rPr>
                <w:rFonts w:ascii="Arial" w:hAnsi="Arial" w:cs="Arial"/>
                <w:b/>
              </w:rPr>
            </w:pPr>
          </w:p>
        </w:tc>
      </w:tr>
    </w:tbl>
    <w:p w14:paraId="1B15E9FB"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32BE0CBD"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5663FA52" w14:textId="2DB87753" w:rsidR="00A06CE6" w:rsidRPr="000835C2" w:rsidRDefault="00A06CE6" w:rsidP="00063363">
      <w:pPr>
        <w:tabs>
          <w:tab w:val="center" w:pos="4320"/>
          <w:tab w:val="right" w:pos="8640"/>
        </w:tabs>
        <w:spacing w:before="60" w:after="60"/>
        <w:jc w:val="both"/>
        <w:rPr>
          <w:rFonts w:ascii="Arial" w:hAnsi="Arial" w:cs="Arial"/>
          <w:bCs/>
          <w:sz w:val="20"/>
          <w:szCs w:val="20"/>
        </w:rPr>
      </w:pPr>
      <w:r w:rsidRPr="000835C2">
        <w:rPr>
          <w:rFonts w:ascii="Arial" w:hAnsi="Arial" w:cs="Arial"/>
          <w:sz w:val="20"/>
          <w:szCs w:val="20"/>
        </w:rPr>
        <w:t xml:space="preserve">Izjavljamo, da bomo v primeru, če bomo izbrani kot najugodnejši ponudnik </w:t>
      </w:r>
      <w:r w:rsidR="00476760" w:rsidRPr="000835C2">
        <w:rPr>
          <w:rFonts w:ascii="Arial" w:hAnsi="Arial" w:cs="Arial"/>
          <w:sz w:val="20"/>
          <w:szCs w:val="20"/>
        </w:rPr>
        <w:t>za</w:t>
      </w:r>
      <w:r w:rsidRPr="000835C2">
        <w:rPr>
          <w:rFonts w:ascii="Arial" w:hAnsi="Arial" w:cs="Arial"/>
          <w:sz w:val="20"/>
          <w:szCs w:val="20"/>
        </w:rPr>
        <w:t xml:space="preserve"> javn</w:t>
      </w:r>
      <w:r w:rsidR="00476760" w:rsidRPr="000835C2">
        <w:rPr>
          <w:rFonts w:ascii="Arial" w:hAnsi="Arial" w:cs="Arial"/>
          <w:sz w:val="20"/>
          <w:szCs w:val="20"/>
        </w:rPr>
        <w:t>o</w:t>
      </w:r>
      <w:r w:rsidRPr="000835C2">
        <w:rPr>
          <w:rFonts w:ascii="Arial" w:hAnsi="Arial" w:cs="Arial"/>
          <w:sz w:val="20"/>
          <w:szCs w:val="20"/>
        </w:rPr>
        <w:t xml:space="preserve"> naročil</w:t>
      </w:r>
      <w:r w:rsidR="00476760" w:rsidRPr="000835C2">
        <w:rPr>
          <w:rFonts w:ascii="Arial" w:hAnsi="Arial" w:cs="Arial"/>
          <w:sz w:val="20"/>
          <w:szCs w:val="20"/>
        </w:rPr>
        <w:t>o</w:t>
      </w:r>
      <w:r w:rsidRPr="000835C2">
        <w:rPr>
          <w:rFonts w:ascii="Arial" w:hAnsi="Arial" w:cs="Arial"/>
          <w:sz w:val="20"/>
          <w:szCs w:val="20"/>
        </w:rPr>
        <w:t xml:space="preserve"> </w:t>
      </w:r>
      <w:r w:rsidR="00063363" w:rsidRPr="005D73B0">
        <w:rPr>
          <w:rFonts w:ascii="Arial" w:eastAsiaTheme="minorEastAsia" w:hAnsi="Arial" w:cs="Arial"/>
          <w:b/>
          <w:sz w:val="20"/>
          <w:szCs w:val="20"/>
        </w:rPr>
        <w:t>»</w:t>
      </w:r>
      <w:r w:rsidR="00063363">
        <w:rPr>
          <w:rFonts w:ascii="Arial" w:eastAsiaTheme="minorEastAsia" w:hAnsi="Arial" w:cs="Arial"/>
          <w:b/>
          <w:sz w:val="20"/>
          <w:szCs w:val="20"/>
        </w:rPr>
        <w:t>Bivalne enote VDC v Cerknici</w:t>
      </w:r>
      <w:r w:rsidR="00403F58">
        <w:rPr>
          <w:rFonts w:ascii="Arial" w:eastAsiaTheme="minorEastAsia" w:hAnsi="Arial" w:cs="Arial"/>
          <w:b/>
          <w:sz w:val="20"/>
          <w:szCs w:val="20"/>
        </w:rPr>
        <w:t xml:space="preserve"> 2</w:t>
      </w:r>
      <w:r w:rsidR="00063363">
        <w:rPr>
          <w:rFonts w:ascii="Arial" w:eastAsiaTheme="minorEastAsia" w:hAnsi="Arial" w:cs="Arial"/>
          <w:b/>
          <w:sz w:val="20"/>
          <w:szCs w:val="20"/>
        </w:rPr>
        <w:t xml:space="preserve"> faza« </w:t>
      </w:r>
      <w:r w:rsidRPr="000835C2">
        <w:rPr>
          <w:rFonts w:ascii="Arial" w:hAnsi="Arial" w:cs="Arial"/>
          <w:sz w:val="20"/>
          <w:szCs w:val="20"/>
        </w:rPr>
        <w:t xml:space="preserve">in pozvani k podpisu pogodbe, v roku 15 dni od </w:t>
      </w:r>
      <w:r w:rsidR="00944092" w:rsidRPr="000835C2">
        <w:rPr>
          <w:rFonts w:ascii="Arial" w:hAnsi="Arial" w:cs="Arial"/>
          <w:sz w:val="20"/>
          <w:szCs w:val="20"/>
        </w:rPr>
        <w:t>podpisa pogodbe</w:t>
      </w:r>
      <w:r w:rsidRPr="000835C2">
        <w:rPr>
          <w:rFonts w:ascii="Arial" w:hAnsi="Arial" w:cs="Arial"/>
          <w:sz w:val="20"/>
          <w:szCs w:val="20"/>
        </w:rPr>
        <w:t xml:space="preserve"> naročniku predložili </w:t>
      </w:r>
      <w:r w:rsidR="00476760" w:rsidRPr="000835C2">
        <w:rPr>
          <w:rFonts w:ascii="Arial" w:hAnsi="Arial" w:cs="Arial"/>
          <w:sz w:val="20"/>
          <w:szCs w:val="20"/>
        </w:rPr>
        <w:t>bančno garancijo ali ustrezno kavcijsko zavarovanje za dobro in pravočasno izvedbo vseh pogodbenih del in sicer v višini 10% pogodbene vrednosti za celotno pogodbeno obdobje vključno z davkom na dodano vrednost (DDV) in veljavnostjo še najmanj šestdeset (60) dni po zaključku trajanja pogodbe</w:t>
      </w:r>
    </w:p>
    <w:p w14:paraId="5486FDA5" w14:textId="77777777" w:rsidR="00A06CE6" w:rsidRPr="000835C2" w:rsidRDefault="00A06CE6" w:rsidP="00A06CE6">
      <w:pPr>
        <w:jc w:val="both"/>
        <w:rPr>
          <w:rFonts w:ascii="Arial" w:hAnsi="Arial" w:cs="Arial"/>
          <w:bCs/>
          <w:sz w:val="20"/>
          <w:szCs w:val="20"/>
        </w:rPr>
      </w:pPr>
    </w:p>
    <w:p w14:paraId="51DB8E0B" w14:textId="77777777" w:rsidR="00A06CE6" w:rsidRPr="000835C2" w:rsidRDefault="00A06CE6" w:rsidP="00A06CE6">
      <w:pPr>
        <w:jc w:val="right"/>
        <w:rPr>
          <w:rFonts w:ascii="Arial" w:hAnsi="Arial" w:cs="Arial"/>
          <w:sz w:val="20"/>
          <w:szCs w:val="20"/>
        </w:rPr>
      </w:pPr>
    </w:p>
    <w:p w14:paraId="6EE5257E" w14:textId="77777777" w:rsidR="00A06CE6" w:rsidRPr="000835C2" w:rsidRDefault="00A06CE6" w:rsidP="00A06CE6">
      <w:pPr>
        <w:jc w:val="right"/>
        <w:rPr>
          <w:rFonts w:ascii="Arial" w:hAnsi="Arial" w:cs="Arial"/>
          <w:sz w:val="20"/>
          <w:szCs w:val="20"/>
        </w:rPr>
      </w:pPr>
    </w:p>
    <w:p w14:paraId="67DC4962" w14:textId="77777777" w:rsidR="00A06CE6" w:rsidRPr="000835C2" w:rsidRDefault="00A06CE6" w:rsidP="00A06CE6">
      <w:pPr>
        <w:jc w:val="right"/>
        <w:rPr>
          <w:rFonts w:ascii="Arial" w:hAnsi="Arial" w:cs="Arial"/>
          <w:sz w:val="20"/>
          <w:szCs w:val="20"/>
        </w:rPr>
      </w:pPr>
    </w:p>
    <w:p w14:paraId="08F82320" w14:textId="77777777" w:rsidR="00A06CE6" w:rsidRPr="000835C2" w:rsidRDefault="00A06CE6" w:rsidP="00A06CE6">
      <w:pPr>
        <w:jc w:val="both"/>
        <w:rPr>
          <w:rFonts w:ascii="Arial" w:hAnsi="Arial" w:cs="Arial"/>
          <w:sz w:val="20"/>
          <w:szCs w:val="20"/>
        </w:rPr>
      </w:pPr>
      <w:r w:rsidRPr="000835C2">
        <w:rPr>
          <w:rFonts w:ascii="Arial" w:hAnsi="Arial" w:cs="Arial"/>
          <w:sz w:val="20"/>
          <w:szCs w:val="20"/>
        </w:rPr>
        <w:t>Kraj :</w:t>
      </w:r>
      <w:r w:rsidRPr="000835C2">
        <w:rPr>
          <w:rFonts w:ascii="Arial" w:hAnsi="Arial" w:cs="Arial"/>
          <w:sz w:val="20"/>
          <w:szCs w:val="20"/>
        </w:rPr>
        <w:tab/>
        <w:t xml:space="preserve">____________________ </w:t>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podpis zakonitega zastopnika</w:t>
      </w:r>
    </w:p>
    <w:p w14:paraId="32683308" w14:textId="77777777" w:rsidR="00A06CE6" w:rsidRPr="000835C2" w:rsidRDefault="00A06CE6" w:rsidP="00A06CE6">
      <w:pPr>
        <w:jc w:val="both"/>
        <w:rPr>
          <w:rFonts w:ascii="Arial" w:hAnsi="Arial" w:cs="Arial"/>
          <w:sz w:val="20"/>
          <w:szCs w:val="20"/>
        </w:rPr>
      </w:pPr>
    </w:p>
    <w:p w14:paraId="627A7A6B" w14:textId="77777777" w:rsidR="00A06CE6" w:rsidRPr="000835C2" w:rsidRDefault="00A06CE6" w:rsidP="00A06CE6">
      <w:pPr>
        <w:jc w:val="both"/>
        <w:rPr>
          <w:rFonts w:ascii="Arial" w:hAnsi="Arial" w:cs="Arial"/>
          <w:sz w:val="20"/>
          <w:szCs w:val="20"/>
        </w:rPr>
      </w:pPr>
    </w:p>
    <w:p w14:paraId="0FB743C6" w14:textId="77777777" w:rsidR="00A06CE6" w:rsidRPr="000835C2" w:rsidRDefault="00A06CE6" w:rsidP="00A06CE6">
      <w:pPr>
        <w:jc w:val="both"/>
        <w:rPr>
          <w:rFonts w:ascii="Arial" w:hAnsi="Arial" w:cs="Arial"/>
          <w:sz w:val="20"/>
          <w:szCs w:val="20"/>
        </w:rPr>
      </w:pPr>
      <w:r w:rsidRPr="000835C2">
        <w:rPr>
          <w:rFonts w:ascii="Arial" w:hAnsi="Arial" w:cs="Arial"/>
          <w:sz w:val="20"/>
          <w:szCs w:val="20"/>
        </w:rPr>
        <w:t>Datum: ______________</w:t>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______________________</w:t>
      </w:r>
    </w:p>
    <w:p w14:paraId="04AFC1CC" w14:textId="77777777" w:rsidR="00A06CE6" w:rsidRPr="005D73B0" w:rsidRDefault="00A06CE6" w:rsidP="00A06CE6">
      <w:pPr>
        <w:jc w:val="both"/>
        <w:rPr>
          <w:rFonts w:ascii="Arial" w:hAnsi="Arial" w:cs="Arial"/>
          <w:b/>
          <w:sz w:val="20"/>
          <w:szCs w:val="20"/>
        </w:rPr>
      </w:pPr>
    </w:p>
    <w:p w14:paraId="677C2296" w14:textId="52D42775" w:rsidR="00585474" w:rsidRPr="005D73B0" w:rsidRDefault="00585474" w:rsidP="00585474">
      <w:pPr>
        <w:jc w:val="right"/>
        <w:rPr>
          <w:rFonts w:ascii="Arial" w:hAnsi="Arial" w:cs="Arial"/>
        </w:rPr>
      </w:pPr>
      <w:r w:rsidRPr="005D73B0">
        <w:rPr>
          <w:rFonts w:ascii="Arial" w:hAnsi="Arial" w:cs="Arial"/>
        </w:rPr>
        <w:br w:type="page"/>
      </w:r>
    </w:p>
    <w:p w14:paraId="2047C1D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BE322EC" w14:textId="77777777" w:rsidR="00585474" w:rsidRPr="005D73B0" w:rsidRDefault="00585474" w:rsidP="00585474">
      <w:pPr>
        <w:ind w:right="-1"/>
        <w:jc w:val="center"/>
        <w:rPr>
          <w:rFonts w:ascii="Arial" w:hAnsi="Arial" w:cs="Arial"/>
          <w:b/>
          <w:bCs/>
        </w:rPr>
      </w:pPr>
      <w:r w:rsidRPr="005D73B0">
        <w:rPr>
          <w:rFonts w:ascii="Arial" w:hAnsi="Arial" w:cs="Arial"/>
          <w:b/>
          <w:bCs/>
        </w:rPr>
        <w:t xml:space="preserve">VZOREC ZAVAROVANJA ZA DOBRO IZVEDBO </w:t>
      </w:r>
    </w:p>
    <w:p w14:paraId="53BFBA2F" w14:textId="77777777" w:rsidR="00585474" w:rsidRPr="005D73B0" w:rsidRDefault="00585474" w:rsidP="00585474">
      <w:pPr>
        <w:ind w:right="-1"/>
        <w:jc w:val="center"/>
        <w:rPr>
          <w:rFonts w:ascii="Arial" w:hAnsi="Arial" w:cs="Arial"/>
          <w:b/>
          <w:bCs/>
        </w:rPr>
      </w:pPr>
      <w:r w:rsidRPr="005D73B0">
        <w:rPr>
          <w:rFonts w:ascii="Arial" w:hAnsi="Arial" w:cs="Arial"/>
          <w:b/>
          <w:bCs/>
        </w:rPr>
        <w:t>POGODBENIH OBVEZNOSTI PO EPGP-758</w:t>
      </w:r>
    </w:p>
    <w:p w14:paraId="7D56800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center"/>
        <w:rPr>
          <w:rFonts w:ascii="Arial" w:hAnsi="Arial" w:cs="Arial"/>
          <w:sz w:val="20"/>
          <w:szCs w:val="20"/>
        </w:rPr>
      </w:pPr>
    </w:p>
    <w:p w14:paraId="7A7B70E6"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Podatki o garantu (zavarovalnici/banki) ali SWIFT ključ</w:t>
      </w:r>
    </w:p>
    <w:p w14:paraId="6CA72342"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30096FB"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w:t>
      </w:r>
    </w:p>
    <w:p w14:paraId="28AD0CB4"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CD0FF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sz w:val="20"/>
          <w:szCs w:val="20"/>
        </w:rPr>
        <w:t xml:space="preserve">Za:       ……………………………………………………………………………………………………………  </w:t>
      </w:r>
    </w:p>
    <w:p w14:paraId="02EB120A"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upravičenca tj. izvajalca postopka javnega naročila)</w:t>
      </w:r>
    </w:p>
    <w:p w14:paraId="0F1FB4CB"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E679B33"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sz w:val="20"/>
          <w:szCs w:val="20"/>
        </w:rPr>
        <w:t xml:space="preserve">Datum: ……………………………………………… </w:t>
      </w:r>
      <w:r w:rsidRPr="005D73B0">
        <w:rPr>
          <w:rFonts w:ascii="Arial" w:hAnsi="Arial" w:cs="Arial"/>
          <w:i/>
          <w:sz w:val="20"/>
          <w:szCs w:val="20"/>
        </w:rPr>
        <w:t>(vpiše se datum izdaje)</w:t>
      </w:r>
    </w:p>
    <w:p w14:paraId="77B9E0F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30F97EF0"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VRSTA ZAVAROVANJA:</w:t>
      </w:r>
      <w:r w:rsidRPr="005D73B0">
        <w:rPr>
          <w:rFonts w:ascii="Arial" w:hAnsi="Arial" w:cs="Arial"/>
          <w:sz w:val="20"/>
          <w:szCs w:val="20"/>
        </w:rPr>
        <w:t xml:space="preserve"> ………………………………………………………………………………………. </w:t>
      </w:r>
    </w:p>
    <w:p w14:paraId="6E879108"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(vpiše se vrsta zavarovanja: kavcijsko zavarovanje/bančna garancija)</w:t>
      </w:r>
    </w:p>
    <w:p w14:paraId="61D3C38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023545"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ŠTEVILKA: </w:t>
      </w:r>
      <w:r w:rsidRPr="005D73B0">
        <w:rPr>
          <w:rFonts w:ascii="Arial" w:hAnsi="Arial" w:cs="Arial"/>
          <w:sz w:val="20"/>
          <w:szCs w:val="20"/>
        </w:rPr>
        <w:t xml:space="preserve">…………………………………………. </w:t>
      </w:r>
      <w:r w:rsidRPr="005D73B0">
        <w:rPr>
          <w:rFonts w:ascii="Arial" w:hAnsi="Arial" w:cs="Arial"/>
          <w:i/>
          <w:sz w:val="20"/>
          <w:szCs w:val="20"/>
        </w:rPr>
        <w:t>(vpiše se številka zavarovanja)</w:t>
      </w:r>
    </w:p>
    <w:p w14:paraId="33C25642"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173F2A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GARANT:</w:t>
      </w:r>
      <w:r w:rsidRPr="005D73B0">
        <w:rPr>
          <w:rFonts w:ascii="Arial" w:hAnsi="Arial" w:cs="Arial"/>
          <w:sz w:val="20"/>
          <w:szCs w:val="20"/>
        </w:rPr>
        <w:t xml:space="preserve"> …………………………………………………………………………………….…………………… </w:t>
      </w:r>
    </w:p>
    <w:p w14:paraId="1831A26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ime in naslov zavarovalnice/banke v kraju izdaje)</w:t>
      </w:r>
    </w:p>
    <w:p w14:paraId="432F1A50"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1135F3"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b/>
          <w:sz w:val="20"/>
          <w:szCs w:val="20"/>
        </w:rPr>
        <w:t xml:space="preserve">NAROČNIK: </w:t>
      </w:r>
      <w:r w:rsidRPr="005D73B0">
        <w:rPr>
          <w:rFonts w:ascii="Arial" w:hAnsi="Arial" w:cs="Arial"/>
          <w:sz w:val="20"/>
          <w:szCs w:val="20"/>
        </w:rPr>
        <w:t>……………………………………………………………………………………………..………</w:t>
      </w:r>
      <w:r w:rsidRPr="005D73B0">
        <w:rPr>
          <w:rFonts w:ascii="Arial" w:hAnsi="Arial" w:cs="Arial"/>
          <w:i/>
          <w:sz w:val="20"/>
          <w:szCs w:val="20"/>
        </w:rPr>
        <w:t xml:space="preserve"> </w:t>
      </w:r>
    </w:p>
    <w:p w14:paraId="0C4F5850"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ime in naslov naročnika zavarovanja, tj. v postopku javnega naročanja izbranega ponudnika)</w:t>
      </w:r>
    </w:p>
    <w:p w14:paraId="5AFBAEE8"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471E85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UPRAVIČENEC:</w:t>
      </w:r>
      <w:r w:rsidRPr="005D73B0">
        <w:rPr>
          <w:rFonts w:ascii="Arial" w:hAnsi="Arial" w:cs="Arial"/>
          <w:sz w:val="20"/>
          <w:szCs w:val="20"/>
        </w:rPr>
        <w:t xml:space="preserve"> ………………………………………………………………………………………. </w:t>
      </w:r>
    </w:p>
    <w:p w14:paraId="20EA281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 xml:space="preserve"> </w:t>
      </w:r>
      <w:r w:rsidRPr="005D73B0">
        <w:rPr>
          <w:rFonts w:ascii="Arial" w:hAnsi="Arial" w:cs="Arial"/>
          <w:i/>
          <w:sz w:val="20"/>
          <w:szCs w:val="20"/>
        </w:rPr>
        <w:t>(vpiše se naročnika javnega naročila)</w:t>
      </w:r>
    </w:p>
    <w:p w14:paraId="5211E5A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A53BC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b/>
          <w:sz w:val="20"/>
          <w:szCs w:val="20"/>
        </w:rPr>
        <w:t xml:space="preserve">OSNOVNI POSEL: </w:t>
      </w:r>
      <w:r w:rsidRPr="005D73B0">
        <w:rPr>
          <w:rFonts w:ascii="Arial" w:hAnsi="Arial" w:cs="Arial"/>
          <w:sz w:val="20"/>
          <w:szCs w:val="20"/>
        </w:rPr>
        <w:t xml:space="preserve">obveznost naročnika zavarovanja iz pogodbe št……... z dne …………… </w:t>
      </w:r>
      <w:r w:rsidRPr="005D73B0">
        <w:rPr>
          <w:rFonts w:ascii="Arial" w:hAnsi="Arial" w:cs="Arial"/>
          <w:i/>
          <w:sz w:val="20"/>
          <w:szCs w:val="20"/>
        </w:rPr>
        <w:t>(vpiše se številko in datum pogodbe o izvedbi javnega naročila, sklenjene na podlagi postopka z oznako …………………)</w:t>
      </w:r>
      <w:r w:rsidRPr="005D73B0">
        <w:rPr>
          <w:rFonts w:ascii="Arial" w:hAnsi="Arial" w:cs="Arial"/>
          <w:sz w:val="20"/>
          <w:szCs w:val="20"/>
        </w:rPr>
        <w:t xml:space="preserve"> za</w:t>
      </w:r>
      <w:r w:rsidRPr="005D73B0">
        <w:rPr>
          <w:rFonts w:ascii="Arial" w:hAnsi="Arial" w:cs="Arial"/>
          <w:i/>
          <w:sz w:val="20"/>
          <w:szCs w:val="20"/>
        </w:rPr>
        <w:t xml:space="preserve"> </w:t>
      </w:r>
      <w:r w:rsidRPr="005D73B0">
        <w:rPr>
          <w:rFonts w:ascii="Arial" w:hAnsi="Arial" w:cs="Arial"/>
          <w:sz w:val="20"/>
          <w:szCs w:val="20"/>
        </w:rPr>
        <w:t xml:space="preserve">………………………………………………………………………………..  </w:t>
      </w:r>
      <w:r w:rsidRPr="005D73B0">
        <w:rPr>
          <w:rFonts w:ascii="Arial" w:hAnsi="Arial" w:cs="Arial"/>
          <w:i/>
          <w:sz w:val="20"/>
          <w:szCs w:val="20"/>
        </w:rPr>
        <w:t>(vpiše se predmet javnega naročila).</w:t>
      </w:r>
    </w:p>
    <w:p w14:paraId="44F3D70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98DF4AC"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ZNESEK IN VALUTA: </w:t>
      </w:r>
      <w:r w:rsidRPr="005D73B0">
        <w:rPr>
          <w:rFonts w:ascii="Arial" w:hAnsi="Arial" w:cs="Arial"/>
          <w:sz w:val="20"/>
          <w:szCs w:val="20"/>
        </w:rPr>
        <w:t xml:space="preserve">………………………………………………………………………………………… </w:t>
      </w:r>
    </w:p>
    <w:p w14:paraId="35F05A5A"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najvišji znesek s številko in besedo ter valuta),</w:t>
      </w:r>
      <w:r w:rsidRPr="005D73B0">
        <w:rPr>
          <w:rFonts w:ascii="Arial" w:hAnsi="Arial" w:cs="Arial"/>
          <w:sz w:val="20"/>
          <w:szCs w:val="20"/>
        </w:rPr>
        <w:t xml:space="preserve"> plačljiv v petih poslovalnih dneh od prejete zahteve v skladu z 20.členom EPGP iz leta 2010.</w:t>
      </w:r>
    </w:p>
    <w:p w14:paraId="60C70FC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FB614E5"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LISTINE, KI JIH JE POLEG IZJAVE TREBA PRILOŽITI ZAHTEVI ZA PLAČILO IN SE IZRECNO ZAHTEVAJO V SPODNJEM BESEDILU</w:t>
      </w:r>
      <w:r w:rsidRPr="005D73B0">
        <w:rPr>
          <w:rFonts w:ascii="Arial" w:hAnsi="Arial" w:cs="Arial"/>
          <w:sz w:val="20"/>
          <w:szCs w:val="20"/>
        </w:rPr>
        <w:t>: ……………………...</w:t>
      </w:r>
    </w:p>
    <w:p w14:paraId="174C84D6"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(nobena/navede se listina)</w:t>
      </w:r>
    </w:p>
    <w:p w14:paraId="6D90D1F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D30056"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JEZIK V ZAHTEVANIH LISTINAH:</w:t>
      </w:r>
      <w:r w:rsidRPr="005D73B0">
        <w:rPr>
          <w:rFonts w:ascii="Arial" w:hAnsi="Arial" w:cs="Arial"/>
          <w:sz w:val="20"/>
          <w:szCs w:val="20"/>
        </w:rPr>
        <w:t xml:space="preserve"> slovenski</w:t>
      </w:r>
    </w:p>
    <w:p w14:paraId="24C0D1C3"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3BFC9C"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OBLIKA PREDLOŽITVE:</w:t>
      </w:r>
      <w:r w:rsidRPr="005D73B0">
        <w:rPr>
          <w:rFonts w:ascii="Arial" w:hAnsi="Arial" w:cs="Arial"/>
          <w:sz w:val="20"/>
          <w:szCs w:val="20"/>
        </w:rPr>
        <w:t xml:space="preserve"> v papirni obliki s priporočeno pošto ali katerokoli obliko hitre pošte ali v elektronski obliki po SWIFT sistemu na naslov …………………………………………………………….…. </w:t>
      </w:r>
    </w:p>
    <w:p w14:paraId="5C56AD2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(navede se SWIFT naslova garanta)</w:t>
      </w:r>
    </w:p>
    <w:p w14:paraId="043ECCFA"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84A51A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KRAJ PREDLOŽITVE:</w:t>
      </w:r>
      <w:r w:rsidRPr="005D73B0">
        <w:rPr>
          <w:rFonts w:ascii="Arial" w:hAnsi="Arial" w:cs="Arial"/>
          <w:sz w:val="20"/>
          <w:szCs w:val="20"/>
        </w:rPr>
        <w:t xml:space="preserve"> ………………………………………………………………………………………… </w:t>
      </w:r>
      <w:r w:rsidRPr="005D73B0">
        <w:rPr>
          <w:rFonts w:ascii="Arial" w:hAnsi="Arial" w:cs="Arial"/>
          <w:i/>
          <w:sz w:val="20"/>
          <w:szCs w:val="20"/>
        </w:rPr>
        <w:t>(garant vpiše naslov podružnice, kjer se opravi predložitev papirnih listin, ali elektronski naslov za predložitev v elektronski obliki, kot na primer garantov SWIFT naslov)</w:t>
      </w:r>
      <w:r w:rsidRPr="005D73B0">
        <w:rPr>
          <w:rFonts w:ascii="Arial" w:hAnsi="Arial" w:cs="Arial"/>
          <w:sz w:val="20"/>
          <w:szCs w:val="20"/>
        </w:rPr>
        <w:t xml:space="preserve"> </w:t>
      </w:r>
    </w:p>
    <w:p w14:paraId="562C8F9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8EBA15"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Ne glede na navedeno, se predložitev papirnih listin lahko opravi v katerikoli podružnici garanta na območju Republike Slovenije.</w:t>
      </w:r>
      <w:r w:rsidRPr="005D73B0" w:rsidDel="00D4087F">
        <w:rPr>
          <w:rFonts w:ascii="Arial" w:hAnsi="Arial" w:cs="Arial"/>
          <w:sz w:val="20"/>
          <w:szCs w:val="20"/>
        </w:rPr>
        <w:t xml:space="preserve"> </w:t>
      </w:r>
    </w:p>
    <w:p w14:paraId="2C8559A6"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12CCFA9E"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DATUM VELJAVNOSTI: </w:t>
      </w:r>
      <w:r w:rsidRPr="005D73B0">
        <w:rPr>
          <w:rFonts w:ascii="Arial" w:hAnsi="Arial" w:cs="Arial"/>
          <w:sz w:val="20"/>
          <w:szCs w:val="20"/>
        </w:rPr>
        <w:t xml:space="preserve">………………………………………. </w:t>
      </w:r>
    </w:p>
    <w:p w14:paraId="5CB7338C"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(vpiše se datum, ki je naveden v razpisni dokumentaciji za oddajo predmetnega javnega naročila)</w:t>
      </w:r>
    </w:p>
    <w:p w14:paraId="7B416BE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7D497C5"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STRANKA, KI JE DOLŽNA PLAČATI STROŠKE:</w:t>
      </w:r>
      <w:r w:rsidRPr="005D73B0">
        <w:rPr>
          <w:rFonts w:ascii="Arial" w:hAnsi="Arial" w:cs="Arial"/>
          <w:sz w:val="20"/>
          <w:szCs w:val="20"/>
        </w:rPr>
        <w:t xml:space="preserve"> ……………………………………………………… </w:t>
      </w:r>
      <w:r w:rsidRPr="005D73B0">
        <w:rPr>
          <w:rFonts w:ascii="Arial" w:hAnsi="Arial" w:cs="Arial"/>
          <w:i/>
          <w:sz w:val="20"/>
          <w:szCs w:val="20"/>
        </w:rPr>
        <w:t>(vpiše se ime naročnika zavarovanja, tj. kandidata oziroma ponudnika v postopku javnega naročanja)</w:t>
      </w:r>
    </w:p>
    <w:p w14:paraId="51CF0BF3"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F0A49A3"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 xml:space="preserve">Kot garant se s tem zavarovanjem nepreklicno zavezujemo, da bomo upravičencu na prvi pisni poziv ne glede na kakršenkoli ugovor naročnika zavarovanja izplačali katerikoli znesek do višine zneska zavarovanja, ko upravičenec predloži ustrezno zahtevo za plačilo v zgoraj navedeni obliki predložitve, </w:t>
      </w:r>
      <w:r w:rsidRPr="005D73B0">
        <w:rPr>
          <w:rFonts w:ascii="Arial" w:hAnsi="Arial" w:cs="Arial"/>
          <w:sz w:val="20"/>
          <w:szCs w:val="20"/>
        </w:rPr>
        <w:lastRenderedPageBreak/>
        <w:t>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B7BC52" w14:textId="77777777" w:rsidR="00585474" w:rsidRPr="005D73B0" w:rsidRDefault="00585474" w:rsidP="00585474">
      <w:pPr>
        <w:jc w:val="both"/>
        <w:rPr>
          <w:rFonts w:ascii="Arial" w:hAnsi="Arial" w:cs="Arial"/>
          <w:sz w:val="20"/>
          <w:szCs w:val="20"/>
        </w:rPr>
      </w:pPr>
    </w:p>
    <w:p w14:paraId="5BC061EA"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Izjava iz odstavka (a) in (b) 15. člena EPGP ni potrebna.</w:t>
      </w:r>
    </w:p>
    <w:p w14:paraId="7E793CD3" w14:textId="77777777" w:rsidR="00585474" w:rsidRPr="005D73B0" w:rsidRDefault="00585474" w:rsidP="00585474">
      <w:pPr>
        <w:jc w:val="both"/>
        <w:rPr>
          <w:rFonts w:ascii="Arial" w:hAnsi="Arial" w:cs="Arial"/>
          <w:sz w:val="20"/>
          <w:szCs w:val="20"/>
        </w:rPr>
      </w:pPr>
    </w:p>
    <w:p w14:paraId="0C1F5D4C"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Katerokoli zahtevo za plačilo po tem zavarovanju moramo prejeti na datum veljavnosti zavarovanja ali pred njim v zgoraj navedenem kraju predložitve.</w:t>
      </w:r>
    </w:p>
    <w:p w14:paraId="2A4ADCCA" w14:textId="77777777" w:rsidR="00585474" w:rsidRPr="005D73B0" w:rsidRDefault="00585474" w:rsidP="00585474">
      <w:pPr>
        <w:jc w:val="both"/>
        <w:rPr>
          <w:rFonts w:ascii="Arial" w:hAnsi="Arial" w:cs="Arial"/>
          <w:sz w:val="20"/>
          <w:szCs w:val="20"/>
        </w:rPr>
      </w:pPr>
    </w:p>
    <w:p w14:paraId="1505035B"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Morebitne spore v zvezi s tem zavarovanjem rešuje stvarno pristojno sodišče v Kopru po slovenskem pravu.</w:t>
      </w:r>
    </w:p>
    <w:p w14:paraId="7C5E88F4" w14:textId="77777777" w:rsidR="00585474" w:rsidRPr="005D73B0" w:rsidRDefault="00585474" w:rsidP="00585474">
      <w:pPr>
        <w:jc w:val="both"/>
        <w:rPr>
          <w:rFonts w:ascii="Arial" w:hAnsi="Arial" w:cs="Arial"/>
          <w:sz w:val="20"/>
          <w:szCs w:val="20"/>
        </w:rPr>
      </w:pPr>
    </w:p>
    <w:p w14:paraId="51B9031B"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Za to zavarovanje veljajo Enotna pravila za garancije na poziv (EPGP) revizija iz leta 2010, izdana pri MTZ pod št. 758.</w:t>
      </w:r>
    </w:p>
    <w:p w14:paraId="41B9166C" w14:textId="77777777" w:rsidR="00585474" w:rsidRPr="005D73B0" w:rsidRDefault="00585474" w:rsidP="00585474">
      <w:pPr>
        <w:jc w:val="both"/>
        <w:rPr>
          <w:rFonts w:ascii="Arial" w:hAnsi="Arial" w:cs="Arial"/>
          <w:sz w:val="20"/>
          <w:szCs w:val="20"/>
        </w:rPr>
      </w:pPr>
    </w:p>
    <w:p w14:paraId="749E117C"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 xml:space="preserve">     garant</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 in podpis)</w:t>
      </w:r>
    </w:p>
    <w:bookmarkEnd w:id="7"/>
    <w:p w14:paraId="4AB32E68" w14:textId="0CEF621C" w:rsidR="00E7015A" w:rsidRPr="005D73B0" w:rsidRDefault="00E7015A">
      <w:pPr>
        <w:rPr>
          <w:rFonts w:ascii="Arial" w:hAnsi="Arial" w:cs="Arial"/>
          <w:sz w:val="20"/>
          <w:szCs w:val="20"/>
        </w:rPr>
      </w:pPr>
      <w:r w:rsidRPr="005D73B0">
        <w:rPr>
          <w:rFonts w:ascii="Arial" w:hAnsi="Arial" w:cs="Arial"/>
          <w:sz w:val="20"/>
          <w:szCs w:val="20"/>
        </w:rPr>
        <w:br w:type="page"/>
      </w:r>
    </w:p>
    <w:p w14:paraId="64D4F0DA" w14:textId="77777777" w:rsidR="00E7015A" w:rsidRPr="005D73B0" w:rsidRDefault="00E7015A" w:rsidP="00E7015A">
      <w:pPr>
        <w:jc w:val="center"/>
        <w:rPr>
          <w:rFonts w:ascii="Arial" w:hAnsi="Arial" w:cs="Arial"/>
          <w:b/>
          <w:bCs/>
        </w:rPr>
      </w:pPr>
    </w:p>
    <w:p w14:paraId="3706CAA7" w14:textId="67F979CD" w:rsidR="00E7015A" w:rsidRPr="005D73B0" w:rsidRDefault="00E7015A" w:rsidP="00E7015A">
      <w:pPr>
        <w:jc w:val="right"/>
        <w:rPr>
          <w:rFonts w:ascii="Arial" w:hAnsi="Arial" w:cs="Arial"/>
          <w:b/>
          <w:bCs/>
        </w:rPr>
      </w:pPr>
      <w:r w:rsidRPr="005D73B0">
        <w:rPr>
          <w:rFonts w:ascii="Arial" w:hAnsi="Arial" w:cs="Arial"/>
          <w:b/>
          <w:bCs/>
        </w:rPr>
        <w:t>OBRAZEC št. 1</w:t>
      </w:r>
      <w:r w:rsidR="000E0DCD">
        <w:rPr>
          <w:rFonts w:ascii="Arial" w:hAnsi="Arial" w:cs="Arial"/>
          <w:b/>
          <w:bCs/>
        </w:rPr>
        <w:t>5</w:t>
      </w:r>
    </w:p>
    <w:p w14:paraId="1A993D9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u w:val="single"/>
        </w:rPr>
      </w:pPr>
    </w:p>
    <w:p w14:paraId="03DB8F7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p>
    <w:p w14:paraId="191A722A" w14:textId="59A8298C"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r w:rsidRPr="005D73B0">
        <w:rPr>
          <w:rFonts w:ascii="Arial" w:hAnsi="Arial" w:cs="Arial"/>
          <w:b/>
          <w:bCs/>
        </w:rPr>
        <w:t xml:space="preserve">IZJAVA O PREDLOŽITVI </w:t>
      </w:r>
      <w:r w:rsidR="00476760">
        <w:rPr>
          <w:rFonts w:ascii="Arial" w:hAnsi="Arial" w:cs="Arial"/>
          <w:b/>
          <w:bCs/>
        </w:rPr>
        <w:t>ZAVAROVANJA</w:t>
      </w:r>
      <w:r w:rsidR="00476760" w:rsidRPr="005D73B0">
        <w:rPr>
          <w:rFonts w:ascii="Arial" w:hAnsi="Arial" w:cs="Arial"/>
          <w:b/>
          <w:bCs/>
        </w:rPr>
        <w:t xml:space="preserve"> </w:t>
      </w:r>
      <w:r w:rsidRPr="005D73B0">
        <w:rPr>
          <w:rFonts w:ascii="Arial" w:hAnsi="Arial" w:cs="Arial"/>
          <w:b/>
          <w:bCs/>
        </w:rPr>
        <w:t>ZA</w:t>
      </w:r>
    </w:p>
    <w:p w14:paraId="269A6AC2" w14:textId="1609617B" w:rsidR="00E7015A" w:rsidRPr="005D73B0" w:rsidRDefault="00476760"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Pr>
          <w:rFonts w:ascii="Arial" w:hAnsi="Arial" w:cs="Arial"/>
          <w:b/>
          <w:bCs/>
        </w:rPr>
        <w:t>ODPRAVO NAPAK V GARANCIJSKI DOBI</w:t>
      </w:r>
    </w:p>
    <w:p w14:paraId="0CFE627B"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7385"/>
      </w:tblGrid>
      <w:tr w:rsidR="000950C2" w:rsidRPr="005D73B0" w14:paraId="0CFE2B26" w14:textId="77777777" w:rsidTr="00E659C3">
        <w:trPr>
          <w:trHeight w:val="498"/>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1614BF89" w14:textId="77777777" w:rsidR="000950C2" w:rsidRPr="005D73B0" w:rsidRDefault="000950C2" w:rsidP="000950C2">
            <w:pPr>
              <w:spacing w:before="60" w:after="60"/>
              <w:rPr>
                <w:rFonts w:ascii="Arial" w:hAnsi="Arial" w:cs="Arial"/>
              </w:rPr>
            </w:pPr>
            <w:r w:rsidRPr="005D73B0">
              <w:rPr>
                <w:rFonts w:ascii="Arial" w:hAnsi="Arial" w:cs="Arial"/>
              </w:rPr>
              <w:t>Predmet naročila:</w:t>
            </w:r>
          </w:p>
        </w:tc>
        <w:tc>
          <w:tcPr>
            <w:tcW w:w="7385" w:type="dxa"/>
            <w:tcBorders>
              <w:top w:val="single" w:sz="4" w:space="0" w:color="auto"/>
              <w:left w:val="single" w:sz="4" w:space="0" w:color="auto"/>
              <w:bottom w:val="single" w:sz="4" w:space="0" w:color="auto"/>
              <w:right w:val="single" w:sz="4" w:space="0" w:color="auto"/>
            </w:tcBorders>
            <w:vAlign w:val="center"/>
            <w:hideMark/>
          </w:tcPr>
          <w:p w14:paraId="35049CBF" w14:textId="375307B3" w:rsidR="000950C2" w:rsidRPr="005D73B0" w:rsidRDefault="000950C2" w:rsidP="00403F58">
            <w:pPr>
              <w:jc w:val="center"/>
              <w:rPr>
                <w:rFonts w:ascii="Arial" w:hAnsi="Arial" w:cs="Arial"/>
                <w:b/>
              </w:rPr>
            </w:pPr>
            <w:r w:rsidRPr="005D73B0">
              <w:rPr>
                <w:rFonts w:ascii="Arial" w:eastAsiaTheme="minorEastAsia" w:hAnsi="Arial" w:cs="Arial"/>
                <w:b/>
                <w:sz w:val="20"/>
                <w:szCs w:val="20"/>
              </w:rPr>
              <w:t>»</w:t>
            </w:r>
            <w:r>
              <w:rPr>
                <w:rFonts w:ascii="Arial" w:eastAsiaTheme="minorEastAsia" w:hAnsi="Arial" w:cs="Arial"/>
                <w:b/>
                <w:sz w:val="20"/>
                <w:szCs w:val="20"/>
              </w:rPr>
              <w:t xml:space="preserve">Bivalne enote VDC v Cerknici </w:t>
            </w:r>
            <w:r w:rsidR="00403F58">
              <w:rPr>
                <w:rFonts w:ascii="Arial" w:eastAsiaTheme="minorEastAsia" w:hAnsi="Arial" w:cs="Arial"/>
                <w:b/>
                <w:sz w:val="20"/>
                <w:szCs w:val="20"/>
              </w:rPr>
              <w:t xml:space="preserve">2 </w:t>
            </w:r>
            <w:r>
              <w:rPr>
                <w:rFonts w:ascii="Arial" w:eastAsiaTheme="minorEastAsia" w:hAnsi="Arial" w:cs="Arial"/>
                <w:b/>
                <w:sz w:val="20"/>
                <w:szCs w:val="20"/>
              </w:rPr>
              <w:t>faza«</w:t>
            </w:r>
          </w:p>
        </w:tc>
      </w:tr>
      <w:tr w:rsidR="00E659C3" w:rsidRPr="005D73B0" w14:paraId="0F9405C1" w14:textId="77777777" w:rsidTr="00E659C3">
        <w:trPr>
          <w:trHeight w:val="731"/>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0DCA0987" w14:textId="77777777" w:rsidR="00E659C3" w:rsidRPr="005D73B0" w:rsidRDefault="00E659C3" w:rsidP="00E659C3">
            <w:pPr>
              <w:spacing w:before="60" w:after="60"/>
              <w:rPr>
                <w:rFonts w:ascii="Arial" w:hAnsi="Arial" w:cs="Arial"/>
              </w:rPr>
            </w:pPr>
            <w:r w:rsidRPr="005D73B0">
              <w:rPr>
                <w:rFonts w:ascii="Arial" w:hAnsi="Arial" w:cs="Arial"/>
              </w:rPr>
              <w:t>Ponudnik:</w:t>
            </w:r>
          </w:p>
        </w:tc>
        <w:tc>
          <w:tcPr>
            <w:tcW w:w="7385" w:type="dxa"/>
            <w:tcBorders>
              <w:top w:val="single" w:sz="4" w:space="0" w:color="auto"/>
              <w:left w:val="single" w:sz="4" w:space="0" w:color="auto"/>
              <w:bottom w:val="single" w:sz="4" w:space="0" w:color="auto"/>
              <w:right w:val="single" w:sz="4" w:space="0" w:color="auto"/>
            </w:tcBorders>
            <w:vAlign w:val="center"/>
          </w:tcPr>
          <w:p w14:paraId="1ADC46C7" w14:textId="77777777" w:rsidR="00E659C3" w:rsidRPr="005D73B0" w:rsidRDefault="00E659C3" w:rsidP="00E659C3">
            <w:pPr>
              <w:jc w:val="center"/>
              <w:rPr>
                <w:rFonts w:ascii="Arial" w:hAnsi="Arial" w:cs="Arial"/>
                <w:b/>
              </w:rPr>
            </w:pPr>
          </w:p>
        </w:tc>
      </w:tr>
    </w:tbl>
    <w:p w14:paraId="3CAD7F33"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66F5A94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5434508" w14:textId="40D63A27" w:rsidR="00476760" w:rsidRPr="000950C2" w:rsidRDefault="00E7015A" w:rsidP="00476760">
      <w:pPr>
        <w:jc w:val="both"/>
        <w:rPr>
          <w:rFonts w:ascii="Arial" w:hAnsi="Arial" w:cs="Arial"/>
          <w:b/>
        </w:rPr>
      </w:pPr>
      <w:r w:rsidRPr="00476760">
        <w:rPr>
          <w:rFonts w:ascii="Arial" w:hAnsi="Arial" w:cs="Arial"/>
          <w:sz w:val="20"/>
          <w:szCs w:val="20"/>
        </w:rPr>
        <w:t xml:space="preserve">Izjavljamo, da bomo v primeru, če bomo izbrani kot najugodnejši ponudnik </w:t>
      </w:r>
      <w:r w:rsidR="00476760" w:rsidRPr="00476760">
        <w:rPr>
          <w:rFonts w:ascii="Arial" w:hAnsi="Arial" w:cs="Arial"/>
          <w:sz w:val="20"/>
          <w:szCs w:val="20"/>
        </w:rPr>
        <w:t>z</w:t>
      </w:r>
      <w:r w:rsidRPr="00476760">
        <w:rPr>
          <w:rFonts w:ascii="Arial" w:hAnsi="Arial" w:cs="Arial"/>
          <w:sz w:val="20"/>
          <w:szCs w:val="20"/>
        </w:rPr>
        <w:t>a javn</w:t>
      </w:r>
      <w:r w:rsidR="00476760" w:rsidRPr="00476760">
        <w:rPr>
          <w:rFonts w:ascii="Arial" w:hAnsi="Arial" w:cs="Arial"/>
          <w:sz w:val="20"/>
          <w:szCs w:val="20"/>
        </w:rPr>
        <w:t>o</w:t>
      </w:r>
      <w:r w:rsidRPr="00476760">
        <w:rPr>
          <w:rFonts w:ascii="Arial" w:hAnsi="Arial" w:cs="Arial"/>
          <w:sz w:val="20"/>
          <w:szCs w:val="20"/>
        </w:rPr>
        <w:t xml:space="preserve"> naročil</w:t>
      </w:r>
      <w:r w:rsidR="00476760" w:rsidRPr="00476760">
        <w:rPr>
          <w:rFonts w:ascii="Arial" w:hAnsi="Arial" w:cs="Arial"/>
          <w:sz w:val="20"/>
          <w:szCs w:val="20"/>
        </w:rPr>
        <w:t>o</w:t>
      </w:r>
      <w:r w:rsidRPr="00476760">
        <w:rPr>
          <w:rFonts w:ascii="Arial" w:hAnsi="Arial" w:cs="Arial"/>
          <w:sz w:val="20"/>
          <w:szCs w:val="20"/>
        </w:rPr>
        <w:t xml:space="preserve"> </w:t>
      </w:r>
      <w:r w:rsidR="000950C2" w:rsidRPr="005D73B0">
        <w:rPr>
          <w:rFonts w:ascii="Arial" w:eastAsiaTheme="minorEastAsia" w:hAnsi="Arial" w:cs="Arial"/>
          <w:b/>
          <w:sz w:val="20"/>
          <w:szCs w:val="20"/>
        </w:rPr>
        <w:t>»</w:t>
      </w:r>
      <w:r w:rsidR="000950C2">
        <w:rPr>
          <w:rFonts w:ascii="Arial" w:eastAsiaTheme="minorEastAsia" w:hAnsi="Arial" w:cs="Arial"/>
          <w:b/>
          <w:sz w:val="20"/>
          <w:szCs w:val="20"/>
        </w:rPr>
        <w:t xml:space="preserve">Bivalne enote VDC v Cerknici </w:t>
      </w:r>
      <w:r w:rsidR="00403F58">
        <w:rPr>
          <w:rFonts w:ascii="Arial" w:eastAsiaTheme="minorEastAsia" w:hAnsi="Arial" w:cs="Arial"/>
          <w:b/>
          <w:sz w:val="20"/>
          <w:szCs w:val="20"/>
        </w:rPr>
        <w:t xml:space="preserve">2 </w:t>
      </w:r>
      <w:r w:rsidR="000950C2">
        <w:rPr>
          <w:rFonts w:ascii="Arial" w:eastAsiaTheme="minorEastAsia" w:hAnsi="Arial" w:cs="Arial"/>
          <w:b/>
          <w:sz w:val="20"/>
          <w:szCs w:val="20"/>
        </w:rPr>
        <w:t>faza«</w:t>
      </w:r>
      <w:r w:rsidR="000950C2">
        <w:rPr>
          <w:rFonts w:ascii="Arial" w:hAnsi="Arial" w:cs="Arial"/>
          <w:b/>
        </w:rPr>
        <w:t xml:space="preserve"> </w:t>
      </w:r>
      <w:r w:rsidRPr="00476760">
        <w:rPr>
          <w:rFonts w:ascii="Arial" w:hAnsi="Arial" w:cs="Arial"/>
          <w:sz w:val="20"/>
          <w:szCs w:val="20"/>
        </w:rPr>
        <w:t xml:space="preserve">in pozvani k podpisu pogodbe, v roku 15 dni od podpisa pogodbe naročniku predložili bančno garancijo ali ustrezno kavcijsko zavarovanje za </w:t>
      </w:r>
      <w:r w:rsidR="00476760" w:rsidRPr="00476760">
        <w:rPr>
          <w:rFonts w:ascii="Arial" w:hAnsi="Arial" w:cs="Arial"/>
          <w:sz w:val="20"/>
          <w:szCs w:val="20"/>
        </w:rPr>
        <w:t>odpravo napak v garancijski dobi</w:t>
      </w:r>
      <w:r w:rsidRPr="00476760">
        <w:rPr>
          <w:rFonts w:ascii="Arial" w:hAnsi="Arial" w:cs="Arial"/>
          <w:sz w:val="20"/>
          <w:szCs w:val="20"/>
        </w:rPr>
        <w:t xml:space="preserve"> v višini 5% pogodbene vrednosti </w:t>
      </w:r>
      <w:r w:rsidR="00476760" w:rsidRPr="00476760">
        <w:rPr>
          <w:rFonts w:ascii="Arial" w:hAnsi="Arial" w:cs="Arial"/>
          <w:sz w:val="20"/>
          <w:szCs w:val="20"/>
        </w:rPr>
        <w:t xml:space="preserve">vključno </w:t>
      </w:r>
      <w:r w:rsidR="00FB2E60" w:rsidRPr="00476760">
        <w:rPr>
          <w:rFonts w:ascii="Arial" w:hAnsi="Arial" w:cs="Arial"/>
          <w:sz w:val="20"/>
          <w:szCs w:val="20"/>
        </w:rPr>
        <w:t xml:space="preserve">z </w:t>
      </w:r>
      <w:r w:rsidRPr="00476760">
        <w:rPr>
          <w:rFonts w:ascii="Arial" w:hAnsi="Arial" w:cs="Arial"/>
          <w:sz w:val="20"/>
          <w:szCs w:val="20"/>
        </w:rPr>
        <w:t>DDV</w:t>
      </w:r>
      <w:r w:rsidR="00476760" w:rsidRPr="00476760">
        <w:rPr>
          <w:rFonts w:ascii="Arial" w:hAnsi="Arial" w:cs="Arial"/>
          <w:sz w:val="20"/>
          <w:szCs w:val="20"/>
        </w:rPr>
        <w:t xml:space="preserve">. </w:t>
      </w:r>
      <w:r w:rsidRPr="00476760">
        <w:rPr>
          <w:rFonts w:ascii="Arial" w:hAnsi="Arial" w:cs="Arial"/>
          <w:sz w:val="20"/>
          <w:szCs w:val="20"/>
        </w:rPr>
        <w:t xml:space="preserve"> in veljavnostjo še najmanj </w:t>
      </w:r>
      <w:proofErr w:type="spellStart"/>
      <w:r w:rsidRPr="00476760">
        <w:rPr>
          <w:rFonts w:ascii="Arial" w:hAnsi="Arial" w:cs="Arial"/>
          <w:sz w:val="20"/>
          <w:szCs w:val="20"/>
        </w:rPr>
        <w:t>šestdest</w:t>
      </w:r>
      <w:proofErr w:type="spellEnd"/>
      <w:r w:rsidRPr="00476760">
        <w:rPr>
          <w:rFonts w:ascii="Arial" w:hAnsi="Arial" w:cs="Arial"/>
          <w:sz w:val="20"/>
          <w:szCs w:val="20"/>
        </w:rPr>
        <w:t xml:space="preserve"> (60) dni </w:t>
      </w:r>
      <w:r w:rsidRPr="00476760">
        <w:rPr>
          <w:rFonts w:ascii="Arial" w:hAnsi="Arial" w:cs="Arial"/>
          <w:bCs/>
          <w:sz w:val="20"/>
          <w:szCs w:val="20"/>
        </w:rPr>
        <w:t>po zaključku trajanja pogodbe.</w:t>
      </w:r>
      <w:r w:rsidR="00476760" w:rsidRPr="00476760">
        <w:rPr>
          <w:rFonts w:ascii="Arial" w:hAnsi="Arial" w:cs="Arial"/>
          <w:bCs/>
          <w:sz w:val="20"/>
          <w:szCs w:val="20"/>
        </w:rPr>
        <w:t xml:space="preserve"> </w:t>
      </w:r>
    </w:p>
    <w:p w14:paraId="09A8F2C3" w14:textId="77777777" w:rsidR="00476760" w:rsidRPr="00476760" w:rsidRDefault="00476760" w:rsidP="00476760">
      <w:pPr>
        <w:jc w:val="both"/>
        <w:rPr>
          <w:rFonts w:ascii="Arial" w:hAnsi="Arial" w:cs="Arial"/>
          <w:bCs/>
          <w:sz w:val="20"/>
          <w:szCs w:val="20"/>
        </w:rPr>
      </w:pPr>
    </w:p>
    <w:p w14:paraId="44642552" w14:textId="40BC0F6F" w:rsidR="00476760" w:rsidRPr="00476760" w:rsidRDefault="00476760" w:rsidP="00476760">
      <w:pPr>
        <w:jc w:val="both"/>
        <w:rPr>
          <w:rFonts w:ascii="Arial" w:hAnsi="Arial" w:cs="Arial"/>
          <w:sz w:val="20"/>
          <w:szCs w:val="20"/>
        </w:rPr>
      </w:pPr>
      <w:r w:rsidRPr="00476760">
        <w:rPr>
          <w:rFonts w:ascii="Arial" w:hAnsi="Arial" w:cs="Arial"/>
          <w:sz w:val="20"/>
          <w:szCs w:val="20"/>
        </w:rPr>
        <w:t>Garancijska doba, za katero se predloži zavarovanje za odpravo napak, je 5 let od dneva zapisniške predaje in prevzema objekta.</w:t>
      </w:r>
    </w:p>
    <w:p w14:paraId="796D171C" w14:textId="3175E9B9" w:rsidR="00E7015A" w:rsidRPr="00476760" w:rsidRDefault="00E7015A" w:rsidP="00E7015A">
      <w:pPr>
        <w:jc w:val="both"/>
        <w:rPr>
          <w:rFonts w:ascii="Arial" w:hAnsi="Arial" w:cs="Arial"/>
          <w:bCs/>
          <w:sz w:val="20"/>
          <w:szCs w:val="20"/>
        </w:rPr>
      </w:pPr>
    </w:p>
    <w:p w14:paraId="373FC127" w14:textId="77777777" w:rsidR="00476760" w:rsidRPr="00476760" w:rsidRDefault="00476760" w:rsidP="00476760">
      <w:pPr>
        <w:jc w:val="both"/>
        <w:rPr>
          <w:rFonts w:ascii="Arial" w:hAnsi="Arial" w:cs="Arial"/>
          <w:sz w:val="20"/>
          <w:szCs w:val="20"/>
        </w:rPr>
      </w:pPr>
      <w:r w:rsidRPr="00476760">
        <w:rPr>
          <w:rFonts w:ascii="Arial" w:hAnsi="Arial" w:cs="Arial"/>
          <w:sz w:val="20"/>
          <w:szCs w:val="20"/>
        </w:rPr>
        <w:t>Za solidnost gradnje je garancijski rok v skladu z določbami 661. člena Obligacijskega zakonika (</w:t>
      </w:r>
      <w:proofErr w:type="spellStart"/>
      <w:r w:rsidRPr="00476760">
        <w:rPr>
          <w:rFonts w:ascii="Arial" w:hAnsi="Arial" w:cs="Arial"/>
          <w:sz w:val="20"/>
          <w:szCs w:val="20"/>
        </w:rPr>
        <w:t>Ur.l</w:t>
      </w:r>
      <w:proofErr w:type="spellEnd"/>
      <w:r w:rsidRPr="00476760">
        <w:rPr>
          <w:rFonts w:ascii="Arial" w:hAnsi="Arial" w:cs="Arial"/>
          <w:sz w:val="20"/>
          <w:szCs w:val="20"/>
        </w:rPr>
        <w:t xml:space="preserve">. RS, št. 97/07 – uradno prečiščeno besedilo, </w:t>
      </w:r>
      <w:hyperlink r:id="rId9" w:tgtFrame="_blank" w:tooltip="Odločba o razveljavitvi 184. člena Obligacijskega zakonika" w:history="1">
        <w:r w:rsidRPr="00476760">
          <w:rPr>
            <w:rFonts w:ascii="Arial" w:hAnsi="Arial" w:cs="Arial"/>
            <w:sz w:val="20"/>
            <w:szCs w:val="20"/>
          </w:rPr>
          <w:t>64/16</w:t>
        </w:r>
      </w:hyperlink>
      <w:r w:rsidRPr="00476760">
        <w:rPr>
          <w:rFonts w:ascii="Arial" w:hAnsi="Arial" w:cs="Arial"/>
          <w:sz w:val="20"/>
          <w:szCs w:val="20"/>
        </w:rPr>
        <w:t xml:space="preserve"> – </w:t>
      </w:r>
      <w:proofErr w:type="spellStart"/>
      <w:r w:rsidRPr="00476760">
        <w:rPr>
          <w:rFonts w:ascii="Arial" w:hAnsi="Arial" w:cs="Arial"/>
          <w:sz w:val="20"/>
          <w:szCs w:val="20"/>
        </w:rPr>
        <w:t>odl</w:t>
      </w:r>
      <w:proofErr w:type="spellEnd"/>
      <w:r w:rsidRPr="00476760">
        <w:rPr>
          <w:rFonts w:ascii="Arial" w:hAnsi="Arial" w:cs="Arial"/>
          <w:sz w:val="20"/>
          <w:szCs w:val="20"/>
        </w:rPr>
        <w:t xml:space="preserve">. US in </w:t>
      </w:r>
      <w:hyperlink r:id="rId10" w:tgtFrame="_blank" w:tooltip="Avtentična razlaga 631. člena Obligacijskega zakonika" w:history="1">
        <w:r w:rsidRPr="00476760">
          <w:rPr>
            <w:rFonts w:ascii="Arial" w:hAnsi="Arial" w:cs="Arial"/>
            <w:sz w:val="20"/>
            <w:szCs w:val="20"/>
          </w:rPr>
          <w:t>20/18</w:t>
        </w:r>
      </w:hyperlink>
      <w:r w:rsidRPr="00476760">
        <w:rPr>
          <w:rFonts w:ascii="Arial" w:hAnsi="Arial" w:cs="Arial"/>
          <w:sz w:val="20"/>
          <w:szCs w:val="20"/>
        </w:rPr>
        <w:t xml:space="preserve"> – OROZ631) 10 let od datuma uspešne primopredaje izvedenih del naročniku.</w:t>
      </w:r>
    </w:p>
    <w:p w14:paraId="691C7E16" w14:textId="77777777" w:rsidR="00E7015A" w:rsidRPr="00476760" w:rsidRDefault="00E7015A" w:rsidP="00E7015A">
      <w:pPr>
        <w:jc w:val="both"/>
        <w:rPr>
          <w:rFonts w:ascii="Arial" w:hAnsi="Arial" w:cs="Arial"/>
          <w:bCs/>
          <w:sz w:val="20"/>
          <w:szCs w:val="20"/>
        </w:rPr>
      </w:pPr>
    </w:p>
    <w:p w14:paraId="051E0802"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76760">
        <w:rPr>
          <w:rFonts w:ascii="Arial" w:hAnsi="Arial" w:cs="Arial"/>
          <w:sz w:val="20"/>
          <w:szCs w:val="20"/>
        </w:rPr>
        <w:t>Zavarovanje bo brezpogojno in plačljivo na prvi poziv ter bo izdano po vzorcu iz razpisne dokumentacije, od katerega ne bo bistveno odstopalo in ne bo vsebovalo dodatnih pogojev za izplačilo, krajšega roka, kot ga je določil naročnik, nižjega zneska, kot ga je določil naročnik ali spremembe krajevne pristojnosti za reševanje sporov med upravičencem in garantom.</w:t>
      </w:r>
    </w:p>
    <w:p w14:paraId="6C25EB6C"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5C57F01" w14:textId="28583154" w:rsidR="00E7015A" w:rsidRDefault="00E7015A" w:rsidP="00E7015A">
      <w:pPr>
        <w:jc w:val="right"/>
        <w:rPr>
          <w:rFonts w:ascii="Arial" w:hAnsi="Arial" w:cs="Arial"/>
          <w:sz w:val="20"/>
          <w:szCs w:val="20"/>
        </w:rPr>
      </w:pPr>
    </w:p>
    <w:p w14:paraId="5A69364F" w14:textId="77777777" w:rsidR="00476760" w:rsidRPr="005D73B0" w:rsidRDefault="00476760" w:rsidP="00E7015A">
      <w:pPr>
        <w:jc w:val="right"/>
        <w:rPr>
          <w:rFonts w:ascii="Arial" w:hAnsi="Arial" w:cs="Arial"/>
          <w:sz w:val="20"/>
          <w:szCs w:val="20"/>
        </w:rPr>
      </w:pPr>
    </w:p>
    <w:p w14:paraId="04A60B14" w14:textId="77777777" w:rsidR="00E7015A" w:rsidRPr="005D73B0" w:rsidRDefault="00E7015A" w:rsidP="00E7015A">
      <w:pPr>
        <w:jc w:val="right"/>
        <w:rPr>
          <w:rFonts w:ascii="Arial" w:hAnsi="Arial" w:cs="Arial"/>
          <w:sz w:val="20"/>
          <w:szCs w:val="20"/>
        </w:rPr>
      </w:pPr>
    </w:p>
    <w:p w14:paraId="7103BD34" w14:textId="77777777" w:rsidR="00E7015A" w:rsidRPr="005D73B0" w:rsidRDefault="00E7015A" w:rsidP="00E7015A">
      <w:pPr>
        <w:jc w:val="right"/>
        <w:rPr>
          <w:rFonts w:ascii="Arial" w:hAnsi="Arial" w:cs="Arial"/>
          <w:sz w:val="20"/>
          <w:szCs w:val="20"/>
        </w:rPr>
      </w:pPr>
    </w:p>
    <w:p w14:paraId="377E63E9"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 xml:space="preserve">____________________ </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zakonitega zastopnika</w:t>
      </w:r>
    </w:p>
    <w:p w14:paraId="06CBAA67" w14:textId="77777777" w:rsidR="00E7015A" w:rsidRPr="005D73B0" w:rsidRDefault="00E7015A" w:rsidP="00E7015A">
      <w:pPr>
        <w:jc w:val="both"/>
        <w:rPr>
          <w:rFonts w:ascii="Arial" w:hAnsi="Arial" w:cs="Arial"/>
          <w:sz w:val="20"/>
          <w:szCs w:val="20"/>
        </w:rPr>
      </w:pPr>
    </w:p>
    <w:p w14:paraId="4E54F334" w14:textId="77777777" w:rsidR="00E7015A" w:rsidRPr="005D73B0" w:rsidRDefault="00E7015A" w:rsidP="00E7015A">
      <w:pPr>
        <w:jc w:val="both"/>
        <w:rPr>
          <w:rFonts w:ascii="Arial" w:hAnsi="Arial" w:cs="Arial"/>
          <w:sz w:val="20"/>
          <w:szCs w:val="20"/>
        </w:rPr>
      </w:pPr>
    </w:p>
    <w:p w14:paraId="2C02FE2A"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w:t>
      </w:r>
    </w:p>
    <w:p w14:paraId="09DD56CB" w14:textId="77777777" w:rsidR="00E7015A" w:rsidRPr="005D73B0" w:rsidRDefault="00E7015A" w:rsidP="00E7015A">
      <w:pPr>
        <w:jc w:val="both"/>
        <w:rPr>
          <w:rFonts w:ascii="Arial" w:hAnsi="Arial" w:cs="Arial"/>
          <w:b/>
          <w:sz w:val="20"/>
          <w:szCs w:val="20"/>
        </w:rPr>
      </w:pPr>
    </w:p>
    <w:p w14:paraId="34DC0022" w14:textId="77777777" w:rsidR="00E7015A" w:rsidRPr="005D73B0" w:rsidRDefault="00E7015A">
      <w:pPr>
        <w:rPr>
          <w:rFonts w:ascii="Arial" w:hAnsi="Arial" w:cs="Arial"/>
          <w:b/>
          <w:bCs/>
        </w:rPr>
      </w:pPr>
      <w:r w:rsidRPr="005D73B0">
        <w:rPr>
          <w:rFonts w:ascii="Arial" w:hAnsi="Arial" w:cs="Arial"/>
          <w:b/>
          <w:bCs/>
        </w:rPr>
        <w:br w:type="page"/>
      </w:r>
    </w:p>
    <w:p w14:paraId="5828C358" w14:textId="0B5772CE" w:rsidR="00E7015A" w:rsidRPr="005D73B0" w:rsidRDefault="00E7015A" w:rsidP="00E7015A">
      <w:pPr>
        <w:ind w:right="-1"/>
        <w:jc w:val="center"/>
        <w:rPr>
          <w:rFonts w:ascii="Arial" w:hAnsi="Arial" w:cs="Arial"/>
          <w:b/>
          <w:bCs/>
        </w:rPr>
      </w:pPr>
      <w:r w:rsidRPr="005D73B0">
        <w:rPr>
          <w:rFonts w:ascii="Arial" w:hAnsi="Arial" w:cs="Arial"/>
          <w:b/>
          <w:bCs/>
        </w:rPr>
        <w:lastRenderedPageBreak/>
        <w:t xml:space="preserve">VZOREC ZAVAROVANJA ZA ODPRAVO NAPAK V GARANCIJSKEM ROKU </w:t>
      </w:r>
    </w:p>
    <w:p w14:paraId="2EDAF33E" w14:textId="77777777" w:rsidR="00E7015A" w:rsidRPr="005D73B0" w:rsidRDefault="00E7015A" w:rsidP="00E7015A">
      <w:pPr>
        <w:ind w:right="-1"/>
        <w:jc w:val="center"/>
        <w:rPr>
          <w:rFonts w:ascii="Arial" w:hAnsi="Arial" w:cs="Arial"/>
          <w:b/>
          <w:bCs/>
        </w:rPr>
      </w:pPr>
      <w:r w:rsidRPr="005D73B0">
        <w:rPr>
          <w:rFonts w:ascii="Arial" w:hAnsi="Arial" w:cs="Arial"/>
          <w:b/>
          <w:bCs/>
        </w:rPr>
        <w:t>PO EPGP-758</w:t>
      </w:r>
    </w:p>
    <w:p w14:paraId="20B2570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center"/>
        <w:rPr>
          <w:rFonts w:ascii="Arial" w:hAnsi="Arial" w:cs="Arial"/>
          <w:sz w:val="20"/>
          <w:szCs w:val="20"/>
        </w:rPr>
      </w:pPr>
    </w:p>
    <w:p w14:paraId="74C2A38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Podatki o garantu (zavarovalnici/banki) ali SWIFT ključ</w:t>
      </w:r>
    </w:p>
    <w:p w14:paraId="6A076985"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968159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w:t>
      </w:r>
    </w:p>
    <w:p w14:paraId="6912235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E3A63C"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sz w:val="20"/>
          <w:szCs w:val="20"/>
        </w:rPr>
        <w:t xml:space="preserve">Za:       ……………………………………………………………………………………………………………  </w:t>
      </w:r>
    </w:p>
    <w:p w14:paraId="736D4AD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upravičenca tj. izvajalca postopka javnega naročila)</w:t>
      </w:r>
    </w:p>
    <w:p w14:paraId="42DE4F9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5A10496"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sz w:val="20"/>
          <w:szCs w:val="20"/>
        </w:rPr>
        <w:t xml:space="preserve">Datum: ……………………………………………… </w:t>
      </w:r>
      <w:r w:rsidRPr="005D73B0">
        <w:rPr>
          <w:rFonts w:ascii="Arial" w:hAnsi="Arial" w:cs="Arial"/>
          <w:i/>
          <w:sz w:val="20"/>
          <w:szCs w:val="20"/>
        </w:rPr>
        <w:t>(vpiše se datum izdaje)</w:t>
      </w:r>
    </w:p>
    <w:p w14:paraId="6D39E46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60FD260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VRSTA ZAVAROVANJA:</w:t>
      </w:r>
      <w:r w:rsidRPr="005D73B0">
        <w:rPr>
          <w:rFonts w:ascii="Arial" w:hAnsi="Arial" w:cs="Arial"/>
          <w:sz w:val="20"/>
          <w:szCs w:val="20"/>
        </w:rPr>
        <w:t xml:space="preserve"> ………………………………………………………………………………………. </w:t>
      </w:r>
    </w:p>
    <w:p w14:paraId="6AA9B5A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(vpiše se vrsta zavarovanja: kavcijsko zavarovanje/bančna garancija)</w:t>
      </w:r>
    </w:p>
    <w:p w14:paraId="0BABE92C"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1CF45B"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ŠTEVILKA: </w:t>
      </w:r>
      <w:r w:rsidRPr="005D73B0">
        <w:rPr>
          <w:rFonts w:ascii="Arial" w:hAnsi="Arial" w:cs="Arial"/>
          <w:sz w:val="20"/>
          <w:szCs w:val="20"/>
        </w:rPr>
        <w:t xml:space="preserve">…………………………………………. </w:t>
      </w:r>
      <w:r w:rsidRPr="005D73B0">
        <w:rPr>
          <w:rFonts w:ascii="Arial" w:hAnsi="Arial" w:cs="Arial"/>
          <w:i/>
          <w:sz w:val="20"/>
          <w:szCs w:val="20"/>
        </w:rPr>
        <w:t>(vpiše se številka zavarovanja)</w:t>
      </w:r>
    </w:p>
    <w:p w14:paraId="3AD729D1"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B6BF9D6"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GARANT:</w:t>
      </w:r>
      <w:r w:rsidRPr="005D73B0">
        <w:rPr>
          <w:rFonts w:ascii="Arial" w:hAnsi="Arial" w:cs="Arial"/>
          <w:sz w:val="20"/>
          <w:szCs w:val="20"/>
        </w:rPr>
        <w:t xml:space="preserve"> …………………………………………………………………………………….…………………… </w:t>
      </w:r>
    </w:p>
    <w:p w14:paraId="285C6873"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ime in naslov zavarovalnice/banke v kraju izdaje)</w:t>
      </w:r>
    </w:p>
    <w:p w14:paraId="7C1FD838"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CB6D161"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b/>
          <w:sz w:val="20"/>
          <w:szCs w:val="20"/>
        </w:rPr>
        <w:t xml:space="preserve">NAROČNIK: </w:t>
      </w:r>
      <w:r w:rsidRPr="005D73B0">
        <w:rPr>
          <w:rFonts w:ascii="Arial" w:hAnsi="Arial" w:cs="Arial"/>
          <w:sz w:val="20"/>
          <w:szCs w:val="20"/>
        </w:rPr>
        <w:t>……………………………………………………………………………………………..………</w:t>
      </w:r>
      <w:r w:rsidRPr="005D73B0">
        <w:rPr>
          <w:rFonts w:ascii="Arial" w:hAnsi="Arial" w:cs="Arial"/>
          <w:i/>
          <w:sz w:val="20"/>
          <w:szCs w:val="20"/>
        </w:rPr>
        <w:t xml:space="preserve"> </w:t>
      </w:r>
    </w:p>
    <w:p w14:paraId="3C8B6BF3"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ime in naslov naročnika zavarovanja, tj. v postopku javnega naročanja izbranega ponudnika)</w:t>
      </w:r>
    </w:p>
    <w:p w14:paraId="4BB930E7"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95EFC7"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UPRAVIČENEC:</w:t>
      </w:r>
      <w:r w:rsidRPr="005D73B0">
        <w:rPr>
          <w:rFonts w:ascii="Arial" w:hAnsi="Arial" w:cs="Arial"/>
          <w:sz w:val="20"/>
          <w:szCs w:val="20"/>
        </w:rPr>
        <w:t xml:space="preserve"> ………………………………………………………………………………………. </w:t>
      </w:r>
    </w:p>
    <w:p w14:paraId="051C6151"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 xml:space="preserve"> </w:t>
      </w:r>
      <w:r w:rsidRPr="005D73B0">
        <w:rPr>
          <w:rFonts w:ascii="Arial" w:hAnsi="Arial" w:cs="Arial"/>
          <w:i/>
          <w:sz w:val="20"/>
          <w:szCs w:val="20"/>
        </w:rPr>
        <w:t>(vpiše se naročnika javnega naročila)</w:t>
      </w:r>
    </w:p>
    <w:p w14:paraId="2CCE007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5F5D815" w14:textId="77777777" w:rsidR="00E7015A" w:rsidRPr="005D73B0" w:rsidRDefault="00E7015A" w:rsidP="00E7015A">
      <w:pPr>
        <w:keepNext/>
        <w:jc w:val="both"/>
        <w:rPr>
          <w:rFonts w:ascii="Arial" w:hAnsi="Arial" w:cs="Arial"/>
          <w:i/>
          <w:sz w:val="20"/>
          <w:szCs w:val="20"/>
        </w:rPr>
      </w:pPr>
      <w:r w:rsidRPr="005D73B0">
        <w:rPr>
          <w:rFonts w:ascii="Arial" w:hAnsi="Arial" w:cs="Arial"/>
          <w:b/>
          <w:sz w:val="20"/>
          <w:szCs w:val="20"/>
        </w:rPr>
        <w:t xml:space="preserve">OSNOVNI POSEL: </w:t>
      </w:r>
      <w:r w:rsidRPr="005D73B0">
        <w:rPr>
          <w:rFonts w:ascii="Arial" w:hAnsi="Arial" w:cs="Arial"/>
          <w:sz w:val="20"/>
          <w:szCs w:val="20"/>
        </w:rPr>
        <w:t>obveznost naročnika zavarovanja za odpravo napak v garancijskem roku, ki izhaja iz</w:t>
      </w:r>
      <w:r w:rsidRPr="005D73B0">
        <w:rPr>
          <w:rFonts w:ascii="Arial" w:hAnsi="Arial" w:cs="Arial"/>
          <w:b/>
          <w:sz w:val="20"/>
          <w:szCs w:val="20"/>
        </w:rPr>
        <w:t xml:space="preserve"> </w:t>
      </w:r>
      <w:r w:rsidRPr="005D73B0">
        <w:rPr>
          <w:rFonts w:ascii="Arial" w:hAnsi="Arial" w:cs="Arial"/>
          <w:sz w:val="20"/>
          <w:szCs w:val="20"/>
        </w:rPr>
        <w:t>pogodbe št. ………… z dne …………..</w:t>
      </w:r>
      <w:r w:rsidRPr="005D73B0">
        <w:rPr>
          <w:rFonts w:ascii="Arial" w:hAnsi="Arial" w:cs="Arial"/>
          <w:i/>
          <w:sz w:val="20"/>
          <w:szCs w:val="20"/>
        </w:rPr>
        <w:t xml:space="preserve"> (vpiše se številko in datum pogodbe o izvedbi javnega naročila, sklenjene na podlagi postopka z oznako ……………………..…..) </w:t>
      </w:r>
      <w:r w:rsidRPr="005D73B0">
        <w:rPr>
          <w:rFonts w:ascii="Arial" w:hAnsi="Arial" w:cs="Arial"/>
          <w:sz w:val="20"/>
          <w:szCs w:val="20"/>
        </w:rPr>
        <w:t>za</w:t>
      </w:r>
      <w:r w:rsidRPr="005D73B0">
        <w:rPr>
          <w:rFonts w:ascii="Arial" w:hAnsi="Arial" w:cs="Arial"/>
          <w:i/>
          <w:sz w:val="20"/>
          <w:szCs w:val="20"/>
        </w:rPr>
        <w:t xml:space="preserve"> </w:t>
      </w:r>
      <w:r w:rsidRPr="005D73B0">
        <w:rPr>
          <w:rFonts w:ascii="Arial" w:hAnsi="Arial" w:cs="Arial"/>
          <w:sz w:val="20"/>
          <w:szCs w:val="20"/>
        </w:rPr>
        <w:t>……………………………………………………………….</w:t>
      </w:r>
      <w:r w:rsidRPr="005D73B0">
        <w:rPr>
          <w:rFonts w:ascii="Arial" w:hAnsi="Arial" w:cs="Arial"/>
          <w:i/>
          <w:sz w:val="20"/>
          <w:szCs w:val="20"/>
        </w:rPr>
        <w:t xml:space="preserve"> (vpiše se predmet javnega naročila)</w:t>
      </w:r>
    </w:p>
    <w:p w14:paraId="736F968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EFF2B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ZNESEK IN VALUTA: </w:t>
      </w:r>
      <w:r w:rsidRPr="005D73B0">
        <w:rPr>
          <w:rFonts w:ascii="Arial" w:hAnsi="Arial" w:cs="Arial"/>
          <w:sz w:val="20"/>
          <w:szCs w:val="20"/>
        </w:rPr>
        <w:t xml:space="preserve">………………………………………………………………………………………… </w:t>
      </w:r>
    </w:p>
    <w:p w14:paraId="02405A8A"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 xml:space="preserve">(vpiše se najvišji znesek s številko in besedo ter valuta), </w:t>
      </w:r>
      <w:r w:rsidRPr="005D73B0">
        <w:rPr>
          <w:rFonts w:ascii="Arial" w:hAnsi="Arial" w:cs="Arial"/>
          <w:sz w:val="20"/>
          <w:szCs w:val="20"/>
        </w:rPr>
        <w:t xml:space="preserve"> plačljiv v petih poslovalnih dneh od prejete zahteve v skladu z 20.členom EPGP iz leta 2010.</w:t>
      </w:r>
    </w:p>
    <w:p w14:paraId="79DE08B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024C19"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12E3B37"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LISTINE, KI JIH JE POLEG IZJAVE TREBA PRILOŽITI ZAHTEVI ZA PLAČILO IN SE IZRECNO ZAHTEVAJO V SPODNJEM BESEDILU</w:t>
      </w:r>
      <w:r w:rsidRPr="005D73B0">
        <w:rPr>
          <w:rFonts w:ascii="Arial" w:hAnsi="Arial" w:cs="Arial"/>
          <w:sz w:val="20"/>
          <w:szCs w:val="20"/>
        </w:rPr>
        <w:t>: ……………………...</w:t>
      </w:r>
    </w:p>
    <w:p w14:paraId="55A2888B"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(nobena/navede se listina)</w:t>
      </w:r>
    </w:p>
    <w:p w14:paraId="575D14FC"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FAF53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JEZIK V ZAHTEVANIH LISTINAH:</w:t>
      </w:r>
      <w:r w:rsidRPr="005D73B0">
        <w:rPr>
          <w:rFonts w:ascii="Arial" w:hAnsi="Arial" w:cs="Arial"/>
          <w:sz w:val="20"/>
          <w:szCs w:val="20"/>
        </w:rPr>
        <w:t xml:space="preserve"> slovenski</w:t>
      </w:r>
    </w:p>
    <w:p w14:paraId="3E9F225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9F637A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OBLIKA PREDLOŽITVE:</w:t>
      </w:r>
      <w:r w:rsidRPr="005D73B0">
        <w:rPr>
          <w:rFonts w:ascii="Arial" w:hAnsi="Arial" w:cs="Arial"/>
          <w:sz w:val="20"/>
          <w:szCs w:val="20"/>
        </w:rPr>
        <w:t xml:space="preserve"> v papirni obliki s priporočeno pošto ali katerokoli obliko hitre pošte ali v elektronski obliki po SWIFT sistemu na naslov …………………………………………………………….…. </w:t>
      </w:r>
    </w:p>
    <w:p w14:paraId="75C10044"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(navede se SWIFT naslova garanta)</w:t>
      </w:r>
    </w:p>
    <w:p w14:paraId="08341662"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4B73C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KRAJ PREDLOŽITVE:</w:t>
      </w:r>
      <w:r w:rsidRPr="005D73B0">
        <w:rPr>
          <w:rFonts w:ascii="Arial" w:hAnsi="Arial" w:cs="Arial"/>
          <w:sz w:val="20"/>
          <w:szCs w:val="20"/>
        </w:rPr>
        <w:t xml:space="preserve"> ………………………………………………………………………………………… </w:t>
      </w:r>
      <w:r w:rsidRPr="005D73B0">
        <w:rPr>
          <w:rFonts w:ascii="Arial" w:hAnsi="Arial" w:cs="Arial"/>
          <w:i/>
          <w:sz w:val="20"/>
          <w:szCs w:val="20"/>
        </w:rPr>
        <w:t>(garant vpiše naslov podružnice, kjer se opravi predložitev papirnih listin, ali elektronski naslov za predložitev v elektronski obliki, kot na primer garantov SWIFT naslov)</w:t>
      </w:r>
      <w:r w:rsidRPr="005D73B0">
        <w:rPr>
          <w:rFonts w:ascii="Arial" w:hAnsi="Arial" w:cs="Arial"/>
          <w:sz w:val="20"/>
          <w:szCs w:val="20"/>
        </w:rPr>
        <w:t xml:space="preserve"> </w:t>
      </w:r>
    </w:p>
    <w:p w14:paraId="56A6AD9B"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5EF23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 xml:space="preserve">Ne glede na navedeno, se predložitev papirnih listin lahko opravi v katerikoli podružnici garanta na območju Republike Slovenije. </w:t>
      </w:r>
    </w:p>
    <w:p w14:paraId="7C8013A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587FEE46"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DATUM VELJAVNOSTI: </w:t>
      </w:r>
      <w:r w:rsidRPr="005D73B0">
        <w:rPr>
          <w:rFonts w:ascii="Arial" w:hAnsi="Arial" w:cs="Arial"/>
          <w:sz w:val="20"/>
          <w:szCs w:val="20"/>
        </w:rPr>
        <w:t xml:space="preserve">………………………………………. </w:t>
      </w:r>
    </w:p>
    <w:p w14:paraId="3EE4DB35"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(vpiše se datum, ki je naveden v razpisni dokumentaciji za oddajo predmetnega javnega naročila)</w:t>
      </w:r>
    </w:p>
    <w:p w14:paraId="6CBA49A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1A998B7"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STRANKA, KI JE DOLŽNA PLAČATI STROŠKE:</w:t>
      </w:r>
      <w:r w:rsidRPr="005D73B0">
        <w:rPr>
          <w:rFonts w:ascii="Arial" w:hAnsi="Arial" w:cs="Arial"/>
          <w:sz w:val="20"/>
          <w:szCs w:val="20"/>
        </w:rPr>
        <w:t xml:space="preserve"> ……………………………………………………… </w:t>
      </w:r>
      <w:r w:rsidRPr="005D73B0">
        <w:rPr>
          <w:rFonts w:ascii="Arial" w:hAnsi="Arial" w:cs="Arial"/>
          <w:i/>
          <w:sz w:val="20"/>
          <w:szCs w:val="20"/>
        </w:rPr>
        <w:t>(vpiše se ime naročnika zavarovanja, tj. kandidata oziroma ponudnika v postopku javnega naročanja)</w:t>
      </w:r>
    </w:p>
    <w:p w14:paraId="22546BB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BB60189"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 xml:space="preserve">Kot garant se s tem zavarovanjem nepreklicno zavezujemo, da bomo upravičencu na prvi pisni poziv ne glede na kakršenkoli ugovor naročnika zavarovanja izplačali katerikoli znesek do višine zneska zavarovanja, ko upravičenec predloži ustrezno zahtevo za plačilo v zgoraj navedeni obliki predložitve, podpisano s strani pooblaščenega(-ih) podpisnika(-ov), skupaj z drugimi listinami, če so zgoraj naštete, </w:t>
      </w:r>
      <w:r w:rsidRPr="005D73B0">
        <w:rPr>
          <w:rFonts w:ascii="Arial" w:hAnsi="Arial" w:cs="Arial"/>
          <w:sz w:val="20"/>
          <w:szCs w:val="20"/>
        </w:rPr>
        <w:lastRenderedPageBreak/>
        <w:t>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065B060" w14:textId="77777777" w:rsidR="00E7015A" w:rsidRPr="005D73B0" w:rsidRDefault="00E7015A" w:rsidP="00E7015A">
      <w:pPr>
        <w:jc w:val="both"/>
        <w:rPr>
          <w:rFonts w:ascii="Arial" w:hAnsi="Arial" w:cs="Arial"/>
          <w:sz w:val="20"/>
          <w:szCs w:val="20"/>
        </w:rPr>
      </w:pPr>
    </w:p>
    <w:p w14:paraId="482C10EA"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Izjava iz odstavka (a) in (b) 15. člena EPGP ni potrebna.</w:t>
      </w:r>
    </w:p>
    <w:p w14:paraId="5D91CA21" w14:textId="77777777" w:rsidR="00E7015A" w:rsidRPr="005D73B0" w:rsidRDefault="00E7015A" w:rsidP="00E7015A">
      <w:pPr>
        <w:jc w:val="both"/>
        <w:rPr>
          <w:rFonts w:ascii="Arial" w:hAnsi="Arial" w:cs="Arial"/>
          <w:sz w:val="20"/>
          <w:szCs w:val="20"/>
        </w:rPr>
      </w:pPr>
    </w:p>
    <w:p w14:paraId="3D044E1F"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Katerokoli zahtevo za plačilo po tem zavarovanju moramo prejeti na datum veljavnosti zavarovanja ali pred njim v zgoraj navedenem kraju predložitve.</w:t>
      </w:r>
    </w:p>
    <w:p w14:paraId="6935D7F2"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AA5334"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Morebitne spore v zvezi s tem zavarovanjem rešuje stvarno pristojno sodišče v Kopru po slovenskem pravu.</w:t>
      </w:r>
    </w:p>
    <w:p w14:paraId="0E46C823"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789CD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Za to zavarovanje veljajo Enotna pravila za garancije na poziv (EPGP) revizija iz leta 2010, izdana pri MTZ pod št. 758.</w:t>
      </w:r>
    </w:p>
    <w:p w14:paraId="4A24B6F2" w14:textId="77777777" w:rsidR="00E7015A" w:rsidRPr="005D73B0" w:rsidRDefault="00E7015A" w:rsidP="00E7015A">
      <w:pPr>
        <w:jc w:val="both"/>
        <w:rPr>
          <w:rFonts w:ascii="Arial" w:hAnsi="Arial" w:cs="Arial"/>
          <w:sz w:val="20"/>
          <w:szCs w:val="20"/>
        </w:rPr>
      </w:pPr>
    </w:p>
    <w:p w14:paraId="7D8B4484"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 xml:space="preserve">     garant</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 in podpis)</w:t>
      </w:r>
    </w:p>
    <w:p w14:paraId="569396A7" w14:textId="2DE7FC24" w:rsidR="00F63054" w:rsidRPr="005D73B0" w:rsidRDefault="00F63054">
      <w:pPr>
        <w:rPr>
          <w:rFonts w:ascii="Arial" w:hAnsi="Arial" w:cs="Arial"/>
          <w:sz w:val="20"/>
          <w:szCs w:val="20"/>
        </w:rPr>
      </w:pPr>
      <w:r w:rsidRPr="005D73B0">
        <w:rPr>
          <w:rFonts w:ascii="Arial" w:hAnsi="Arial" w:cs="Arial"/>
          <w:sz w:val="20"/>
          <w:szCs w:val="20"/>
        </w:rPr>
        <w:br w:type="page"/>
      </w:r>
    </w:p>
    <w:p w14:paraId="1E422B03" w14:textId="0AFBAC29" w:rsidR="009D40BA" w:rsidRPr="005D73B0" w:rsidRDefault="009D40BA" w:rsidP="009D40BA">
      <w:pPr>
        <w:ind w:right="-1"/>
        <w:jc w:val="right"/>
        <w:rPr>
          <w:rFonts w:ascii="Arial" w:hAnsi="Arial" w:cs="Arial"/>
          <w:b/>
          <w:bCs/>
        </w:rPr>
      </w:pPr>
      <w:r w:rsidRPr="005D73B0">
        <w:rPr>
          <w:rFonts w:ascii="Arial" w:hAnsi="Arial" w:cs="Arial"/>
          <w:b/>
          <w:bCs/>
        </w:rPr>
        <w:lastRenderedPageBreak/>
        <w:t xml:space="preserve">OBRAZEC št. </w:t>
      </w:r>
      <w:r w:rsidR="00AD1845">
        <w:rPr>
          <w:rFonts w:ascii="Arial" w:hAnsi="Arial" w:cs="Arial"/>
          <w:b/>
          <w:bCs/>
        </w:rPr>
        <w:t>1</w:t>
      </w:r>
      <w:r w:rsidR="000E0DCD">
        <w:rPr>
          <w:rFonts w:ascii="Arial" w:hAnsi="Arial" w:cs="Arial"/>
          <w:b/>
          <w:bCs/>
        </w:rPr>
        <w:t>6</w:t>
      </w:r>
    </w:p>
    <w:p w14:paraId="6B78DDFD" w14:textId="77777777" w:rsidR="009D40BA" w:rsidRPr="005D73B0" w:rsidRDefault="009D40BA" w:rsidP="009D40BA">
      <w:pPr>
        <w:ind w:right="-1"/>
        <w:jc w:val="right"/>
        <w:rPr>
          <w:rFonts w:ascii="Arial" w:hAnsi="Arial" w:cs="Arial"/>
          <w:b/>
          <w:bCs/>
        </w:rPr>
      </w:pPr>
    </w:p>
    <w:p w14:paraId="5759559D" w14:textId="61E0A526" w:rsidR="003823D9" w:rsidRPr="008C4EA8" w:rsidRDefault="009D40BA" w:rsidP="003823D9">
      <w:pPr>
        <w:jc w:val="center"/>
        <w:rPr>
          <w:sz w:val="20"/>
          <w:szCs w:val="20"/>
        </w:rPr>
      </w:pPr>
      <w:r w:rsidRPr="007557A4">
        <w:rPr>
          <w:rFonts w:asciiTheme="minorHAnsi" w:hAnsiTheme="minorHAnsi" w:cstheme="minorHAnsi"/>
          <w:b/>
          <w:sz w:val="28"/>
          <w:szCs w:val="28"/>
        </w:rPr>
        <w:t xml:space="preserve">VZOREC  POGODBE </w:t>
      </w:r>
      <w:r w:rsidR="003823D9" w:rsidRPr="003823D9">
        <w:rPr>
          <w:rFonts w:asciiTheme="minorHAnsi" w:hAnsiTheme="minorHAnsi" w:cstheme="minorHAnsi"/>
          <w:b/>
          <w:sz w:val="28"/>
          <w:szCs w:val="28"/>
        </w:rPr>
        <w:t>»</w:t>
      </w:r>
      <w:r w:rsidR="000950C2">
        <w:rPr>
          <w:rFonts w:asciiTheme="minorHAnsi" w:hAnsiTheme="minorHAnsi" w:cstheme="minorHAnsi"/>
          <w:b/>
          <w:sz w:val="28"/>
          <w:szCs w:val="28"/>
        </w:rPr>
        <w:t xml:space="preserve">BIVALNE ENOTE VDC V CERKNICI 2 FAZA </w:t>
      </w:r>
      <w:r w:rsidR="003823D9" w:rsidRPr="003823D9">
        <w:rPr>
          <w:rFonts w:asciiTheme="minorHAnsi" w:hAnsiTheme="minorHAnsi" w:cstheme="minorHAnsi"/>
          <w:b/>
          <w:sz w:val="28"/>
          <w:szCs w:val="28"/>
        </w:rPr>
        <w:t>«</w:t>
      </w:r>
    </w:p>
    <w:p w14:paraId="7A3B2A91" w14:textId="000734C7" w:rsidR="007557A4" w:rsidRPr="007557A4" w:rsidRDefault="007557A4" w:rsidP="007557A4">
      <w:pPr>
        <w:jc w:val="center"/>
        <w:rPr>
          <w:rFonts w:asciiTheme="minorHAnsi" w:hAnsiTheme="minorHAnsi" w:cstheme="minorHAnsi"/>
          <w:b/>
          <w:sz w:val="28"/>
          <w:szCs w:val="28"/>
        </w:rPr>
      </w:pPr>
    </w:p>
    <w:p w14:paraId="0B5D9115" w14:textId="60997570" w:rsidR="009D40BA" w:rsidRPr="005D73B0" w:rsidRDefault="009D40BA" w:rsidP="00872440">
      <w:pPr>
        <w:pStyle w:val="Heading2"/>
        <w:numPr>
          <w:ilvl w:val="1"/>
          <w:numId w:val="0"/>
        </w:numPr>
        <w:tabs>
          <w:tab w:val="left" w:pos="0"/>
        </w:tabs>
        <w:suppressAutoHyphens/>
        <w:spacing w:before="0" w:after="0"/>
        <w:ind w:right="-1"/>
        <w:jc w:val="center"/>
        <w:rPr>
          <w:b w:val="0"/>
          <w:bCs w:val="0"/>
          <w:i w:val="0"/>
          <w:iCs w:val="0"/>
          <w:sz w:val="20"/>
          <w:szCs w:val="20"/>
        </w:rPr>
      </w:pPr>
    </w:p>
    <w:p w14:paraId="1F938189" w14:textId="77777777" w:rsidR="009D40BA" w:rsidRPr="005D73B0" w:rsidRDefault="009D40BA" w:rsidP="009D40BA">
      <w:pPr>
        <w:ind w:right="-1"/>
        <w:jc w:val="both"/>
        <w:rPr>
          <w:rFonts w:ascii="Arial" w:hAnsi="Arial" w:cs="Arial"/>
          <w:sz w:val="20"/>
          <w:szCs w:val="20"/>
        </w:rPr>
      </w:pPr>
      <w:r w:rsidRPr="005D73B0">
        <w:rPr>
          <w:rFonts w:ascii="Arial" w:hAnsi="Arial" w:cs="Arial"/>
          <w:sz w:val="20"/>
          <w:szCs w:val="20"/>
        </w:rPr>
        <w:t>Pogodbene stranke:</w:t>
      </w:r>
    </w:p>
    <w:p w14:paraId="78DD335E" w14:textId="77777777" w:rsidR="009D40BA" w:rsidRPr="005D73B0" w:rsidRDefault="009D40BA" w:rsidP="009D40BA">
      <w:pPr>
        <w:ind w:right="-1"/>
        <w:jc w:val="both"/>
        <w:rPr>
          <w:rFonts w:ascii="Arial" w:hAnsi="Arial" w:cs="Arial"/>
          <w:bCs/>
          <w:sz w:val="20"/>
          <w:szCs w:val="20"/>
        </w:rPr>
      </w:pPr>
    </w:p>
    <w:p w14:paraId="59088BBE" w14:textId="5D5AB744" w:rsidR="009D40BA" w:rsidRPr="005D73B0" w:rsidRDefault="00285D75" w:rsidP="009D40BA">
      <w:pPr>
        <w:tabs>
          <w:tab w:val="left" w:pos="3794"/>
        </w:tabs>
        <w:rPr>
          <w:rFonts w:ascii="Arial" w:hAnsi="Arial" w:cs="Arial"/>
          <w:b/>
          <w:bCs/>
          <w:sz w:val="20"/>
          <w:szCs w:val="20"/>
        </w:rPr>
      </w:pPr>
      <w:r>
        <w:rPr>
          <w:rFonts w:ascii="Arial" w:hAnsi="Arial" w:cs="Arial"/>
          <w:b/>
          <w:bCs/>
          <w:sz w:val="20"/>
          <w:szCs w:val="20"/>
        </w:rPr>
        <w:t>VARSTVENO DELOAVNI CENTER POSTOJNA</w:t>
      </w:r>
    </w:p>
    <w:p w14:paraId="37E5D5C2" w14:textId="16271B2F" w:rsidR="009D40BA" w:rsidRPr="005D73B0" w:rsidRDefault="00285D75" w:rsidP="009D40BA">
      <w:pPr>
        <w:tabs>
          <w:tab w:val="left" w:pos="3794"/>
        </w:tabs>
        <w:rPr>
          <w:rFonts w:ascii="Arial" w:hAnsi="Arial" w:cs="Arial"/>
          <w:b/>
          <w:bCs/>
          <w:sz w:val="20"/>
          <w:szCs w:val="20"/>
        </w:rPr>
      </w:pPr>
      <w:r>
        <w:rPr>
          <w:rFonts w:ascii="Arial" w:hAnsi="Arial" w:cs="Arial"/>
          <w:b/>
          <w:bCs/>
          <w:sz w:val="20"/>
          <w:szCs w:val="20"/>
        </w:rPr>
        <w:t>Pot k Pivki 6</w:t>
      </w:r>
    </w:p>
    <w:p w14:paraId="0746563C" w14:textId="022C7FDF" w:rsidR="009D40BA" w:rsidRPr="005D73B0" w:rsidRDefault="000950C2" w:rsidP="009D40BA">
      <w:pPr>
        <w:tabs>
          <w:tab w:val="left" w:pos="3794"/>
        </w:tabs>
        <w:rPr>
          <w:rFonts w:ascii="Arial" w:hAnsi="Arial" w:cs="Arial"/>
          <w:b/>
          <w:bCs/>
          <w:sz w:val="20"/>
          <w:szCs w:val="20"/>
        </w:rPr>
      </w:pPr>
      <w:r>
        <w:rPr>
          <w:rFonts w:ascii="Arial" w:hAnsi="Arial" w:cs="Arial"/>
          <w:b/>
          <w:bCs/>
          <w:sz w:val="20"/>
          <w:szCs w:val="20"/>
        </w:rPr>
        <w:t>6230 POSTOJNA</w:t>
      </w:r>
    </w:p>
    <w:p w14:paraId="3066FEB6" w14:textId="08B6702B" w:rsidR="009D40BA" w:rsidRPr="005D73B0" w:rsidRDefault="00872440" w:rsidP="009D40BA">
      <w:pPr>
        <w:tabs>
          <w:tab w:val="left" w:pos="3794"/>
        </w:tabs>
        <w:rPr>
          <w:rFonts w:ascii="Arial" w:hAnsi="Arial" w:cs="Arial"/>
          <w:sz w:val="20"/>
          <w:szCs w:val="20"/>
        </w:rPr>
      </w:pPr>
      <w:r>
        <w:rPr>
          <w:rFonts w:ascii="Arial" w:hAnsi="Arial" w:cs="Arial"/>
          <w:sz w:val="20"/>
          <w:szCs w:val="20"/>
        </w:rPr>
        <w:t xml:space="preserve">ki ga zastopa: </w:t>
      </w:r>
      <w:r w:rsidR="000950C2">
        <w:rPr>
          <w:rFonts w:ascii="Arial" w:hAnsi="Arial" w:cs="Arial"/>
          <w:sz w:val="20"/>
          <w:szCs w:val="20"/>
        </w:rPr>
        <w:t>Stanič Katjuša, direktorica</w:t>
      </w:r>
    </w:p>
    <w:p w14:paraId="7A464775" w14:textId="0529E150" w:rsidR="009D40BA" w:rsidRPr="005D73B0" w:rsidRDefault="009D40BA" w:rsidP="009D40BA">
      <w:pPr>
        <w:tabs>
          <w:tab w:val="left" w:pos="3794"/>
        </w:tabs>
        <w:rPr>
          <w:rFonts w:ascii="Arial" w:hAnsi="Arial" w:cs="Arial"/>
          <w:sz w:val="20"/>
          <w:szCs w:val="20"/>
        </w:rPr>
      </w:pPr>
      <w:r w:rsidRPr="005D73B0">
        <w:rPr>
          <w:rFonts w:ascii="Arial" w:hAnsi="Arial" w:cs="Arial"/>
          <w:sz w:val="20"/>
          <w:szCs w:val="20"/>
        </w:rPr>
        <w:t>matična števil</w:t>
      </w:r>
      <w:r w:rsidR="00872440">
        <w:rPr>
          <w:rFonts w:ascii="Arial" w:hAnsi="Arial" w:cs="Arial"/>
          <w:sz w:val="20"/>
          <w:szCs w:val="20"/>
        </w:rPr>
        <w:t xml:space="preserve">ka: </w:t>
      </w:r>
      <w:r w:rsidR="000950C2">
        <w:rPr>
          <w:rFonts w:ascii="Arial" w:hAnsi="Arial" w:cs="Arial"/>
          <w:color w:val="2E2E2E"/>
          <w:sz w:val="20"/>
          <w:szCs w:val="20"/>
          <w:shd w:val="clear" w:color="auto" w:fill="FFFFFF"/>
        </w:rPr>
        <w:t>1673246000</w:t>
      </w:r>
    </w:p>
    <w:p w14:paraId="75304E4F" w14:textId="32766B6A" w:rsidR="009D40BA" w:rsidRPr="005D73B0" w:rsidRDefault="009D40BA" w:rsidP="009D40BA">
      <w:pPr>
        <w:tabs>
          <w:tab w:val="left" w:pos="3794"/>
        </w:tabs>
        <w:rPr>
          <w:rFonts w:ascii="Arial" w:hAnsi="Arial" w:cs="Arial"/>
          <w:sz w:val="20"/>
          <w:szCs w:val="20"/>
        </w:rPr>
      </w:pPr>
      <w:r w:rsidRPr="005D73B0">
        <w:rPr>
          <w:rFonts w:ascii="Arial" w:hAnsi="Arial" w:cs="Arial"/>
          <w:sz w:val="20"/>
          <w:szCs w:val="20"/>
        </w:rPr>
        <w:t xml:space="preserve">davčna številka:  </w:t>
      </w:r>
      <w:r w:rsidR="003823D9">
        <w:rPr>
          <w:rFonts w:ascii="Arial" w:hAnsi="Arial" w:cs="Arial"/>
          <w:color w:val="2E2E2E"/>
          <w:sz w:val="20"/>
          <w:szCs w:val="20"/>
          <w:shd w:val="clear" w:color="auto" w:fill="FFFFFF"/>
        </w:rPr>
        <w:t>SI</w:t>
      </w:r>
      <w:r w:rsidR="000950C2">
        <w:rPr>
          <w:rFonts w:ascii="Arial" w:hAnsi="Arial" w:cs="Arial"/>
          <w:color w:val="2E2E2E"/>
          <w:sz w:val="20"/>
          <w:szCs w:val="20"/>
          <w:shd w:val="clear" w:color="auto" w:fill="FFFFFF"/>
        </w:rPr>
        <w:t>31598412</w:t>
      </w:r>
    </w:p>
    <w:p w14:paraId="593921D0" w14:textId="77777777" w:rsidR="009D40BA" w:rsidRPr="005D73B0" w:rsidRDefault="009D40BA" w:rsidP="009D40BA">
      <w:pPr>
        <w:tabs>
          <w:tab w:val="left" w:pos="3794"/>
        </w:tabs>
        <w:rPr>
          <w:rFonts w:ascii="Arial" w:hAnsi="Arial" w:cs="Arial"/>
          <w:sz w:val="20"/>
          <w:szCs w:val="20"/>
        </w:rPr>
      </w:pPr>
      <w:r w:rsidRPr="005D73B0">
        <w:rPr>
          <w:rFonts w:ascii="Arial" w:hAnsi="Arial" w:cs="Arial"/>
          <w:sz w:val="20"/>
          <w:szCs w:val="20"/>
        </w:rPr>
        <w:t>(v nadaljevanju – naročnik)</w:t>
      </w:r>
    </w:p>
    <w:p w14:paraId="7FD2FECD" w14:textId="77777777" w:rsidR="009D40BA" w:rsidRPr="005D73B0" w:rsidRDefault="009D40BA" w:rsidP="009D40BA">
      <w:pPr>
        <w:tabs>
          <w:tab w:val="left" w:pos="3794"/>
        </w:tabs>
        <w:rPr>
          <w:rFonts w:ascii="Arial" w:hAnsi="Arial" w:cs="Arial"/>
          <w:sz w:val="20"/>
          <w:szCs w:val="20"/>
        </w:rPr>
      </w:pPr>
    </w:p>
    <w:p w14:paraId="5C86014C" w14:textId="77777777" w:rsidR="009D40BA" w:rsidRPr="005D73B0" w:rsidRDefault="009D40BA" w:rsidP="009D40BA">
      <w:pPr>
        <w:tabs>
          <w:tab w:val="left" w:pos="3794"/>
        </w:tabs>
        <w:rPr>
          <w:rFonts w:ascii="Arial" w:hAnsi="Arial" w:cs="Arial"/>
          <w:sz w:val="20"/>
          <w:szCs w:val="20"/>
        </w:rPr>
      </w:pPr>
      <w:r w:rsidRPr="005D73B0">
        <w:rPr>
          <w:rFonts w:ascii="Arial" w:hAnsi="Arial" w:cs="Arial"/>
          <w:sz w:val="20"/>
          <w:szCs w:val="20"/>
        </w:rPr>
        <w:t>In</w:t>
      </w:r>
    </w:p>
    <w:p w14:paraId="1BECA025" w14:textId="77777777" w:rsidR="009D40BA" w:rsidRPr="005D73B0" w:rsidRDefault="009D40BA" w:rsidP="009D40BA">
      <w:pPr>
        <w:tabs>
          <w:tab w:val="left" w:pos="3794"/>
        </w:tabs>
        <w:rPr>
          <w:rFonts w:ascii="Arial" w:hAnsi="Arial" w:cs="Arial"/>
          <w:sz w:val="20"/>
          <w:szCs w:val="20"/>
        </w:rPr>
      </w:pPr>
    </w:p>
    <w:p w14:paraId="5FC8759E" w14:textId="77777777" w:rsidR="009D40BA" w:rsidRPr="005D73B0" w:rsidRDefault="009D40BA" w:rsidP="009D40BA">
      <w:pPr>
        <w:tabs>
          <w:tab w:val="left" w:pos="3794"/>
        </w:tabs>
        <w:rPr>
          <w:rFonts w:ascii="Arial" w:hAnsi="Arial" w:cs="Arial"/>
          <w:b/>
          <w:sz w:val="20"/>
          <w:szCs w:val="20"/>
        </w:rPr>
      </w:pPr>
      <w:r w:rsidRPr="005D73B0">
        <w:rPr>
          <w:rFonts w:ascii="Arial" w:hAnsi="Arial" w:cs="Arial"/>
          <w:b/>
          <w:sz w:val="20"/>
          <w:szCs w:val="20"/>
        </w:rPr>
        <w:t xml:space="preserve">2. </w:t>
      </w:r>
      <w:r w:rsidRPr="005D73B0">
        <w:rPr>
          <w:rFonts w:ascii="Arial" w:hAnsi="Arial" w:cs="Arial"/>
          <w:sz w:val="20"/>
          <w:szCs w:val="20"/>
        </w:rPr>
        <w:t xml:space="preserve">………………………………     (izvajalec) </w:t>
      </w:r>
    </w:p>
    <w:p w14:paraId="285527DC" w14:textId="77777777" w:rsidR="009D40BA" w:rsidRPr="005D73B0" w:rsidRDefault="009D40BA" w:rsidP="009D40BA">
      <w:pPr>
        <w:rPr>
          <w:rFonts w:ascii="Arial" w:hAnsi="Arial" w:cs="Arial"/>
          <w:sz w:val="20"/>
          <w:szCs w:val="20"/>
        </w:rPr>
      </w:pPr>
      <w:r w:rsidRPr="005D73B0">
        <w:rPr>
          <w:rFonts w:ascii="Arial" w:hAnsi="Arial" w:cs="Arial"/>
          <w:sz w:val="20"/>
          <w:szCs w:val="20"/>
        </w:rPr>
        <w:t xml:space="preserve">ki ga zastopa: </w:t>
      </w:r>
    </w:p>
    <w:p w14:paraId="65E6E741" w14:textId="77777777" w:rsidR="009D40BA" w:rsidRPr="005D73B0" w:rsidRDefault="009D40BA" w:rsidP="009D40BA">
      <w:pPr>
        <w:rPr>
          <w:rFonts w:ascii="Arial" w:hAnsi="Arial" w:cs="Arial"/>
          <w:sz w:val="20"/>
          <w:szCs w:val="20"/>
        </w:rPr>
      </w:pPr>
      <w:r w:rsidRPr="005D73B0">
        <w:rPr>
          <w:rFonts w:ascii="Arial" w:hAnsi="Arial" w:cs="Arial"/>
          <w:sz w:val="20"/>
          <w:szCs w:val="20"/>
        </w:rPr>
        <w:t xml:space="preserve">matična številka podjetja: </w:t>
      </w:r>
    </w:p>
    <w:p w14:paraId="66429BA0" w14:textId="77777777" w:rsidR="009D40BA" w:rsidRPr="005D73B0" w:rsidRDefault="009D40BA" w:rsidP="009D40BA">
      <w:pPr>
        <w:rPr>
          <w:rFonts w:ascii="Arial" w:hAnsi="Arial" w:cs="Arial"/>
          <w:sz w:val="20"/>
          <w:szCs w:val="20"/>
        </w:rPr>
      </w:pPr>
      <w:r w:rsidRPr="005D73B0">
        <w:rPr>
          <w:rFonts w:ascii="Arial" w:hAnsi="Arial" w:cs="Arial"/>
          <w:sz w:val="20"/>
          <w:szCs w:val="20"/>
        </w:rPr>
        <w:t xml:space="preserve">davčna številka podjetja: </w:t>
      </w:r>
    </w:p>
    <w:p w14:paraId="2459425C" w14:textId="77777777" w:rsidR="009D40BA" w:rsidRPr="005D73B0" w:rsidRDefault="009D40BA" w:rsidP="009D40BA">
      <w:pPr>
        <w:numPr>
          <w:ilvl w:val="12"/>
          <w:numId w:val="0"/>
        </w:numPr>
        <w:jc w:val="both"/>
        <w:rPr>
          <w:rFonts w:ascii="Arial" w:hAnsi="Arial" w:cs="Arial"/>
          <w:sz w:val="20"/>
        </w:rPr>
      </w:pPr>
      <w:r w:rsidRPr="005D73B0">
        <w:rPr>
          <w:rFonts w:ascii="Arial" w:hAnsi="Arial" w:cs="Arial"/>
          <w:sz w:val="20"/>
          <w:szCs w:val="20"/>
        </w:rPr>
        <w:t xml:space="preserve">TRR: </w:t>
      </w:r>
    </w:p>
    <w:p w14:paraId="0F539938" w14:textId="77777777" w:rsidR="009D40BA" w:rsidRPr="005D73B0" w:rsidRDefault="009D40BA" w:rsidP="009D40BA">
      <w:pPr>
        <w:rPr>
          <w:rFonts w:ascii="Arial" w:hAnsi="Arial" w:cs="Arial"/>
          <w:sz w:val="20"/>
          <w:szCs w:val="20"/>
        </w:rPr>
      </w:pPr>
      <w:r w:rsidRPr="005D73B0">
        <w:rPr>
          <w:rFonts w:ascii="Arial" w:hAnsi="Arial" w:cs="Arial"/>
          <w:sz w:val="20"/>
          <w:szCs w:val="20"/>
        </w:rPr>
        <w:t xml:space="preserve"> (v nadaljevanju izvajalec)</w:t>
      </w:r>
    </w:p>
    <w:p w14:paraId="1529AC00" w14:textId="77777777" w:rsidR="009D40BA" w:rsidRPr="005D73B0" w:rsidRDefault="009D40BA" w:rsidP="009D40BA">
      <w:pPr>
        <w:numPr>
          <w:ilvl w:val="12"/>
          <w:numId w:val="0"/>
        </w:numPr>
        <w:ind w:right="-1"/>
        <w:jc w:val="both"/>
        <w:rPr>
          <w:rFonts w:ascii="Arial" w:hAnsi="Arial" w:cs="Arial"/>
          <w:sz w:val="16"/>
          <w:szCs w:val="20"/>
        </w:rPr>
      </w:pPr>
    </w:p>
    <w:p w14:paraId="7AB82761" w14:textId="77777777" w:rsidR="009D40BA" w:rsidRPr="005D73B0" w:rsidRDefault="009D40BA" w:rsidP="009D40BA">
      <w:pPr>
        <w:numPr>
          <w:ilvl w:val="12"/>
          <w:numId w:val="0"/>
        </w:numPr>
        <w:ind w:right="-1"/>
        <w:jc w:val="both"/>
        <w:rPr>
          <w:rFonts w:ascii="Arial" w:hAnsi="Arial" w:cs="Arial"/>
          <w:sz w:val="20"/>
          <w:szCs w:val="20"/>
        </w:rPr>
      </w:pPr>
      <w:r w:rsidRPr="005D73B0">
        <w:rPr>
          <w:rFonts w:ascii="Arial" w:hAnsi="Arial" w:cs="Arial"/>
          <w:sz w:val="20"/>
          <w:szCs w:val="20"/>
        </w:rPr>
        <w:t>sklenejo naslednjo</w:t>
      </w:r>
    </w:p>
    <w:p w14:paraId="73D0399E" w14:textId="78A44AB6" w:rsidR="009D40BA" w:rsidRPr="005D73B0" w:rsidRDefault="009D40BA" w:rsidP="009D40BA">
      <w:pPr>
        <w:pStyle w:val="Caption"/>
        <w:spacing w:after="0"/>
        <w:ind w:right="-1"/>
        <w:jc w:val="center"/>
        <w:rPr>
          <w:sz w:val="24"/>
          <w:szCs w:val="24"/>
        </w:rPr>
      </w:pPr>
      <w:r w:rsidRPr="005D73B0">
        <w:rPr>
          <w:sz w:val="24"/>
          <w:szCs w:val="24"/>
        </w:rPr>
        <w:t>POGODBO</w:t>
      </w:r>
      <w:r w:rsidR="007557A4">
        <w:rPr>
          <w:sz w:val="24"/>
          <w:szCs w:val="24"/>
        </w:rPr>
        <w:t xml:space="preserve"> ZA</w:t>
      </w:r>
    </w:p>
    <w:p w14:paraId="0C89015C" w14:textId="2F2CEB40" w:rsidR="003823D9" w:rsidRPr="003823D9" w:rsidRDefault="003823D9" w:rsidP="003823D9">
      <w:pPr>
        <w:pStyle w:val="Caption"/>
        <w:spacing w:after="0"/>
        <w:ind w:right="-1"/>
        <w:jc w:val="center"/>
        <w:rPr>
          <w:sz w:val="24"/>
          <w:szCs w:val="24"/>
        </w:rPr>
      </w:pPr>
      <w:r w:rsidRPr="003823D9">
        <w:rPr>
          <w:sz w:val="24"/>
          <w:szCs w:val="24"/>
        </w:rPr>
        <w:t>»</w:t>
      </w:r>
      <w:r w:rsidR="000950C2">
        <w:rPr>
          <w:sz w:val="24"/>
          <w:szCs w:val="24"/>
        </w:rPr>
        <w:t>BIVALNE ENOTE VDC V CERKNICI FAZA 2</w:t>
      </w:r>
      <w:r w:rsidRPr="003823D9">
        <w:rPr>
          <w:sz w:val="24"/>
          <w:szCs w:val="24"/>
        </w:rPr>
        <w:t>«</w:t>
      </w:r>
    </w:p>
    <w:p w14:paraId="7723A733" w14:textId="77777777" w:rsidR="009D40BA" w:rsidRPr="005D73B0" w:rsidRDefault="009D40BA" w:rsidP="009D40BA">
      <w:pPr>
        <w:rPr>
          <w:rFonts w:ascii="Arial" w:hAnsi="Arial" w:cs="Arial"/>
        </w:rPr>
      </w:pPr>
    </w:p>
    <w:p w14:paraId="2DD23D00" w14:textId="77777777" w:rsidR="009D40BA" w:rsidRPr="000835C2" w:rsidRDefault="009D40BA" w:rsidP="009D40BA">
      <w:pPr>
        <w:pStyle w:val="Heading1"/>
        <w:numPr>
          <w:ilvl w:val="0"/>
          <w:numId w:val="9"/>
        </w:numPr>
        <w:spacing w:before="0" w:after="0"/>
        <w:ind w:left="641" w:right="57" w:hanging="357"/>
        <w:jc w:val="center"/>
        <w:rPr>
          <w:sz w:val="20"/>
          <w:szCs w:val="20"/>
        </w:rPr>
      </w:pPr>
      <w:bookmarkStart w:id="8" w:name="_Toc220470480"/>
      <w:bookmarkStart w:id="9" w:name="_Toc220479854"/>
      <w:bookmarkStart w:id="10" w:name="_Toc227213606"/>
      <w:bookmarkStart w:id="11" w:name="_Toc227213693"/>
      <w:bookmarkStart w:id="12" w:name="_Toc227213726"/>
      <w:r w:rsidRPr="000835C2">
        <w:rPr>
          <w:sz w:val="20"/>
          <w:szCs w:val="20"/>
        </w:rPr>
        <w:t>člen: UGOTOVITVENE DOLOČBE</w:t>
      </w:r>
      <w:bookmarkEnd w:id="8"/>
      <w:bookmarkEnd w:id="9"/>
      <w:bookmarkEnd w:id="10"/>
      <w:bookmarkEnd w:id="11"/>
      <w:bookmarkEnd w:id="12"/>
    </w:p>
    <w:p w14:paraId="757AEB02"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0796ACE8" w14:textId="016B03D5" w:rsidR="009D40BA" w:rsidRPr="007557A4" w:rsidRDefault="009D40BA" w:rsidP="009D40BA">
      <w:pPr>
        <w:pStyle w:val="Header"/>
        <w:jc w:val="both"/>
        <w:rPr>
          <w:rFonts w:ascii="Arial" w:hAnsi="Arial" w:cs="Arial"/>
          <w:sz w:val="20"/>
          <w:szCs w:val="20"/>
          <w:lang w:val="sl-SI"/>
        </w:rPr>
      </w:pPr>
      <w:r w:rsidRPr="00FA4708">
        <w:rPr>
          <w:rFonts w:ascii="Arial" w:hAnsi="Arial" w:cs="Arial"/>
          <w:sz w:val="20"/>
          <w:szCs w:val="20"/>
          <w:lang w:val="sl-SI"/>
        </w:rPr>
        <w:t xml:space="preserve">Pogodbeni stranki uvodoma ugotavljata, da je bil izvajalec ______________________ izbran za najugodnejšega ponudnika po ponudbi št. ________________, z dne ____________________, ki je priloga in sestavni del te pogodbe, in je bila predložena v postopku javnega naročila </w:t>
      </w:r>
      <w:r w:rsidRPr="00FA4708">
        <w:rPr>
          <w:rFonts w:ascii="Arial" w:eastAsiaTheme="minorEastAsia" w:hAnsi="Arial" w:cs="Arial"/>
          <w:bCs/>
          <w:sz w:val="20"/>
          <w:szCs w:val="20"/>
          <w:lang w:val="sl-SI"/>
        </w:rPr>
        <w:t>»</w:t>
      </w:r>
      <w:r w:rsidR="000950C2">
        <w:rPr>
          <w:rFonts w:ascii="Arial" w:eastAsiaTheme="minorEastAsia" w:hAnsi="Arial" w:cs="Arial"/>
          <w:bCs/>
          <w:sz w:val="20"/>
          <w:szCs w:val="20"/>
          <w:lang w:val="sl-SI"/>
        </w:rPr>
        <w:t>B</w:t>
      </w:r>
      <w:r w:rsidR="000950C2">
        <w:rPr>
          <w:rFonts w:ascii="Arial" w:hAnsi="Arial" w:cs="Arial"/>
          <w:sz w:val="20"/>
          <w:szCs w:val="20"/>
          <w:lang w:val="sl-SI"/>
        </w:rPr>
        <w:t>ivalne enote VDC v Cerknici faza 2</w:t>
      </w:r>
      <w:r w:rsidR="006B54D8">
        <w:rPr>
          <w:rFonts w:ascii="Arial" w:eastAsiaTheme="minorEastAsia" w:hAnsi="Arial" w:cs="Arial"/>
          <w:bCs/>
          <w:sz w:val="20"/>
          <w:szCs w:val="20"/>
          <w:lang w:val="sl-SI"/>
        </w:rPr>
        <w:t>«</w:t>
      </w:r>
      <w:r w:rsidRPr="00FA4708">
        <w:rPr>
          <w:rFonts w:ascii="Arial" w:hAnsi="Arial" w:cs="Arial"/>
          <w:bCs/>
          <w:sz w:val="20"/>
          <w:szCs w:val="20"/>
          <w:lang w:val="sl-SI"/>
        </w:rPr>
        <w:t>,</w:t>
      </w:r>
      <w:r w:rsidRPr="00FA4708">
        <w:rPr>
          <w:rFonts w:ascii="Arial" w:hAnsi="Arial" w:cs="Arial"/>
          <w:sz w:val="20"/>
          <w:szCs w:val="20"/>
          <w:lang w:val="sl-SI"/>
        </w:rPr>
        <w:t xml:space="preserve"> ki je bilo objavljeno na Portalu javnih naročil dne _________, pod objavo št.__________ </w:t>
      </w:r>
      <w:r w:rsidRPr="007557A4">
        <w:rPr>
          <w:rFonts w:ascii="Arial" w:hAnsi="Arial" w:cs="Arial"/>
          <w:sz w:val="20"/>
          <w:szCs w:val="20"/>
          <w:lang w:val="sl-SI"/>
        </w:rPr>
        <w:t>.</w:t>
      </w:r>
    </w:p>
    <w:p w14:paraId="3A73F974" w14:textId="77777777" w:rsidR="009D40BA" w:rsidRPr="000835C2" w:rsidRDefault="009D40BA" w:rsidP="009D40BA">
      <w:pPr>
        <w:jc w:val="both"/>
        <w:rPr>
          <w:rFonts w:ascii="Arial" w:hAnsi="Arial" w:cs="Arial"/>
          <w:b/>
          <w:bCs/>
          <w:kern w:val="28"/>
          <w:sz w:val="20"/>
          <w:szCs w:val="20"/>
        </w:rPr>
      </w:pPr>
      <w:bookmarkStart w:id="13" w:name="_Toc220470481"/>
      <w:bookmarkStart w:id="14" w:name="_Toc220479855"/>
      <w:bookmarkStart w:id="15" w:name="_Toc227213607"/>
      <w:bookmarkStart w:id="16" w:name="_Toc227213694"/>
      <w:bookmarkStart w:id="17" w:name="_Toc227213727"/>
    </w:p>
    <w:p w14:paraId="0E35A153" w14:textId="77777777" w:rsidR="009D40BA" w:rsidRPr="000835C2" w:rsidRDefault="009D40BA" w:rsidP="009D40BA">
      <w:pPr>
        <w:pStyle w:val="Heading1"/>
        <w:numPr>
          <w:ilvl w:val="0"/>
          <w:numId w:val="9"/>
        </w:numPr>
        <w:spacing w:before="0" w:after="0"/>
        <w:ind w:right="-1"/>
        <w:jc w:val="center"/>
        <w:rPr>
          <w:sz w:val="20"/>
          <w:szCs w:val="20"/>
        </w:rPr>
      </w:pPr>
      <w:r w:rsidRPr="000835C2">
        <w:rPr>
          <w:sz w:val="20"/>
          <w:szCs w:val="20"/>
        </w:rPr>
        <w:t>člen: PREDMET POGODBE</w:t>
      </w:r>
      <w:bookmarkEnd w:id="13"/>
      <w:bookmarkEnd w:id="14"/>
      <w:bookmarkEnd w:id="15"/>
      <w:bookmarkEnd w:id="16"/>
      <w:bookmarkEnd w:id="17"/>
    </w:p>
    <w:p w14:paraId="3A7A99E3" w14:textId="77777777" w:rsidR="009D40BA" w:rsidRPr="000835C2" w:rsidRDefault="009D40BA" w:rsidP="009D40BA">
      <w:pPr>
        <w:ind w:right="-1"/>
        <w:rPr>
          <w:rFonts w:ascii="Arial" w:hAnsi="Arial" w:cs="Arial"/>
          <w:sz w:val="20"/>
          <w:szCs w:val="20"/>
        </w:rPr>
      </w:pPr>
    </w:p>
    <w:p w14:paraId="0E19069A" w14:textId="754DB975" w:rsidR="007557A4" w:rsidRPr="007557A4" w:rsidRDefault="009D40BA" w:rsidP="007557A4">
      <w:pPr>
        <w:rPr>
          <w:rFonts w:asciiTheme="minorHAnsi" w:hAnsiTheme="minorHAnsi" w:cstheme="minorHAnsi"/>
          <w:b/>
          <w:sz w:val="28"/>
          <w:szCs w:val="28"/>
        </w:rPr>
      </w:pPr>
      <w:r w:rsidRPr="000835C2">
        <w:rPr>
          <w:rFonts w:ascii="Arial" w:hAnsi="Arial" w:cs="Arial"/>
          <w:sz w:val="20"/>
          <w:szCs w:val="20"/>
        </w:rPr>
        <w:t xml:space="preserve">S to pogodbo naročnik odda, izvajalec pa prevzame v izvajanje </w:t>
      </w:r>
      <w:r w:rsidR="003823D9">
        <w:rPr>
          <w:rFonts w:ascii="Arial" w:hAnsi="Arial" w:cs="Arial"/>
          <w:sz w:val="20"/>
          <w:szCs w:val="20"/>
        </w:rPr>
        <w:t xml:space="preserve">objekt </w:t>
      </w:r>
      <w:r w:rsidR="000950C2" w:rsidRPr="00FA4708">
        <w:rPr>
          <w:rFonts w:ascii="Arial" w:eastAsiaTheme="minorEastAsia" w:hAnsi="Arial" w:cs="Arial"/>
          <w:bCs/>
          <w:sz w:val="20"/>
          <w:szCs w:val="20"/>
        </w:rPr>
        <w:t>»</w:t>
      </w:r>
      <w:r w:rsidR="000950C2">
        <w:rPr>
          <w:rFonts w:ascii="Arial" w:eastAsiaTheme="minorEastAsia" w:hAnsi="Arial" w:cs="Arial"/>
          <w:bCs/>
          <w:sz w:val="20"/>
          <w:szCs w:val="20"/>
        </w:rPr>
        <w:t>B</w:t>
      </w:r>
      <w:r w:rsidR="000950C2">
        <w:rPr>
          <w:rFonts w:ascii="Arial" w:hAnsi="Arial" w:cs="Arial"/>
          <w:sz w:val="20"/>
          <w:szCs w:val="20"/>
        </w:rPr>
        <w:t xml:space="preserve">ivalne </w:t>
      </w:r>
      <w:proofErr w:type="spellStart"/>
      <w:r w:rsidR="000950C2">
        <w:rPr>
          <w:rFonts w:ascii="Arial" w:hAnsi="Arial" w:cs="Arial"/>
          <w:sz w:val="20"/>
          <w:szCs w:val="20"/>
        </w:rPr>
        <w:t>neote</w:t>
      </w:r>
      <w:proofErr w:type="spellEnd"/>
      <w:r w:rsidR="000950C2">
        <w:rPr>
          <w:rFonts w:ascii="Arial" w:hAnsi="Arial" w:cs="Arial"/>
          <w:sz w:val="20"/>
          <w:szCs w:val="20"/>
        </w:rPr>
        <w:t xml:space="preserve"> VDC v Cerknici</w:t>
      </w:r>
      <w:r w:rsidR="007E7745">
        <w:rPr>
          <w:rFonts w:ascii="Arial" w:hAnsi="Arial" w:cs="Arial"/>
          <w:sz w:val="20"/>
          <w:szCs w:val="20"/>
        </w:rPr>
        <w:t xml:space="preserve"> </w:t>
      </w:r>
      <w:bookmarkStart w:id="18" w:name="_GoBack"/>
      <w:bookmarkEnd w:id="18"/>
      <w:r w:rsidR="00403F58">
        <w:rPr>
          <w:rFonts w:ascii="Arial" w:hAnsi="Arial" w:cs="Arial"/>
          <w:sz w:val="20"/>
          <w:szCs w:val="20"/>
        </w:rPr>
        <w:t xml:space="preserve">2 </w:t>
      </w:r>
      <w:r w:rsidR="007E7745">
        <w:rPr>
          <w:rFonts w:ascii="Arial" w:hAnsi="Arial" w:cs="Arial"/>
          <w:sz w:val="20"/>
          <w:szCs w:val="20"/>
        </w:rPr>
        <w:t>faza</w:t>
      </w:r>
      <w:r w:rsidR="000950C2">
        <w:rPr>
          <w:rFonts w:ascii="Arial" w:eastAsiaTheme="minorEastAsia" w:hAnsi="Arial" w:cs="Arial"/>
          <w:bCs/>
          <w:sz w:val="20"/>
          <w:szCs w:val="20"/>
        </w:rPr>
        <w:t>«.</w:t>
      </w:r>
    </w:p>
    <w:p w14:paraId="01114E21" w14:textId="77777777" w:rsidR="009D40BA" w:rsidRPr="000835C2" w:rsidRDefault="009D40BA" w:rsidP="009D40BA">
      <w:pPr>
        <w:autoSpaceDE w:val="0"/>
        <w:autoSpaceDN w:val="0"/>
        <w:adjustRightInd w:val="0"/>
        <w:contextualSpacing/>
        <w:jc w:val="both"/>
        <w:rPr>
          <w:rFonts w:ascii="Arial" w:hAnsi="Arial" w:cs="Arial"/>
          <w:sz w:val="20"/>
          <w:szCs w:val="20"/>
        </w:rPr>
      </w:pPr>
    </w:p>
    <w:p w14:paraId="76ADE675" w14:textId="67E97CE5" w:rsidR="000A3445" w:rsidRPr="000835C2" w:rsidRDefault="000A3445" w:rsidP="009325C1">
      <w:pPr>
        <w:autoSpaceDE w:val="0"/>
        <w:autoSpaceDN w:val="0"/>
        <w:adjustRightInd w:val="0"/>
        <w:contextualSpacing/>
        <w:jc w:val="both"/>
        <w:rPr>
          <w:rFonts w:ascii="Arial" w:hAnsi="Arial" w:cs="Arial"/>
          <w:sz w:val="20"/>
          <w:szCs w:val="20"/>
        </w:rPr>
      </w:pPr>
      <w:r w:rsidRPr="000835C2">
        <w:rPr>
          <w:rFonts w:ascii="Arial" w:hAnsi="Arial" w:cs="Arial"/>
          <w:sz w:val="20"/>
          <w:szCs w:val="20"/>
        </w:rPr>
        <w:t xml:space="preserve">Vrsta in obseg pogodbenih del sta podrobno določena v popisu del in PZI projektni dokumentaciji. Ponudbeni predračun izvajalca, razpisna dokumentacija za javno naročilo ter druga dokumentacija, ki jo je naročnik predal izvajalcu, so sestavni deli te pogodbe. </w:t>
      </w:r>
    </w:p>
    <w:p w14:paraId="036956A7" w14:textId="7B2E0900" w:rsidR="009325C1" w:rsidRPr="000835C2" w:rsidRDefault="009325C1" w:rsidP="009325C1">
      <w:pPr>
        <w:autoSpaceDE w:val="0"/>
        <w:autoSpaceDN w:val="0"/>
        <w:adjustRightInd w:val="0"/>
        <w:contextualSpacing/>
        <w:jc w:val="both"/>
        <w:rPr>
          <w:rFonts w:ascii="Arial" w:hAnsi="Arial" w:cs="Arial"/>
          <w:sz w:val="20"/>
          <w:szCs w:val="20"/>
        </w:rPr>
      </w:pPr>
    </w:p>
    <w:p w14:paraId="52C54CD0" w14:textId="4C84CFB1" w:rsidR="009D40BA" w:rsidRPr="000835C2" w:rsidRDefault="009D40BA" w:rsidP="009D40BA">
      <w:pPr>
        <w:autoSpaceDE w:val="0"/>
        <w:autoSpaceDN w:val="0"/>
        <w:adjustRightInd w:val="0"/>
        <w:contextualSpacing/>
        <w:jc w:val="both"/>
        <w:rPr>
          <w:rFonts w:ascii="Arial" w:hAnsi="Arial" w:cs="Arial"/>
          <w:sz w:val="20"/>
          <w:szCs w:val="20"/>
        </w:rPr>
      </w:pPr>
      <w:bookmarkStart w:id="19" w:name="_Toc220470482"/>
      <w:bookmarkStart w:id="20" w:name="_Toc220479856"/>
      <w:bookmarkStart w:id="21" w:name="_Toc227213608"/>
      <w:bookmarkStart w:id="22" w:name="_Toc227213695"/>
      <w:bookmarkStart w:id="23" w:name="_Toc227213728"/>
      <w:r w:rsidRPr="000835C2">
        <w:rPr>
          <w:rFonts w:ascii="Arial" w:hAnsi="Arial" w:cs="Arial"/>
          <w:sz w:val="20"/>
          <w:szCs w:val="20"/>
        </w:rPr>
        <w:t>Izvajalec se zavezuje, da bo pogodbena dela izvedel v skladu s pogodbenimi določili, prejeto tehnično dokumentacijo, veljavnimi standardi, gradbenimi normami, pravili stroke in običaji dobrega gospodarja, ter v skladu z Gradbenim zakonom</w:t>
      </w:r>
      <w:r w:rsidR="005D73B0" w:rsidRPr="000835C2">
        <w:rPr>
          <w:rFonts w:ascii="Arial" w:hAnsi="Arial" w:cs="Arial"/>
          <w:sz w:val="20"/>
          <w:szCs w:val="20"/>
        </w:rPr>
        <w:t xml:space="preserve"> </w:t>
      </w:r>
      <w:r w:rsidRPr="000835C2">
        <w:rPr>
          <w:rFonts w:ascii="Arial" w:hAnsi="Arial" w:cs="Arial"/>
          <w:sz w:val="20"/>
          <w:szCs w:val="20"/>
        </w:rPr>
        <w:t xml:space="preserve">ter </w:t>
      </w:r>
      <w:r w:rsidR="005D73B0" w:rsidRPr="000835C2">
        <w:rPr>
          <w:rFonts w:ascii="Arial" w:hAnsi="Arial" w:cs="Arial"/>
          <w:sz w:val="20"/>
          <w:szCs w:val="20"/>
        </w:rPr>
        <w:t xml:space="preserve">vsemi </w:t>
      </w:r>
      <w:r w:rsidRPr="000835C2">
        <w:rPr>
          <w:rFonts w:ascii="Arial" w:hAnsi="Arial" w:cs="Arial"/>
          <w:sz w:val="20"/>
          <w:szCs w:val="20"/>
        </w:rPr>
        <w:t>ostalimi predpisi, ki urejajo področje predmetnega javnega naročila.</w:t>
      </w:r>
    </w:p>
    <w:p w14:paraId="7620BA0D" w14:textId="77777777" w:rsidR="009D40BA" w:rsidRPr="000835C2" w:rsidRDefault="009D40BA" w:rsidP="009D40BA">
      <w:pPr>
        <w:autoSpaceDE w:val="0"/>
        <w:autoSpaceDN w:val="0"/>
        <w:adjustRightInd w:val="0"/>
        <w:contextualSpacing/>
        <w:jc w:val="both"/>
        <w:rPr>
          <w:rFonts w:ascii="Arial" w:hAnsi="Arial" w:cs="Arial"/>
          <w:sz w:val="20"/>
          <w:szCs w:val="20"/>
        </w:rPr>
      </w:pPr>
    </w:p>
    <w:p w14:paraId="608E81ED" w14:textId="77777777" w:rsidR="009D40BA" w:rsidRPr="000835C2" w:rsidRDefault="009D40BA" w:rsidP="009D40BA">
      <w:pPr>
        <w:autoSpaceDE w:val="0"/>
        <w:autoSpaceDN w:val="0"/>
        <w:adjustRightInd w:val="0"/>
        <w:contextualSpacing/>
        <w:jc w:val="both"/>
        <w:rPr>
          <w:rFonts w:ascii="Arial" w:hAnsi="Arial" w:cs="Arial"/>
          <w:sz w:val="20"/>
          <w:szCs w:val="20"/>
        </w:rPr>
      </w:pPr>
      <w:r w:rsidRPr="000835C2">
        <w:rPr>
          <w:rFonts w:ascii="Arial" w:hAnsi="Arial" w:cs="Arial"/>
          <w:sz w:val="20"/>
          <w:szCs w:val="20"/>
        </w:rPr>
        <w:t>Spremembe in odstopanja od načina izvedbe ter kvalitete materiala in opreme so dopustne le s pristankom vodje projekta naročnika, kar mora biti predhodno pisno potrjeno tudi s strani projektanta in naročnika.</w:t>
      </w:r>
    </w:p>
    <w:p w14:paraId="561B4F04" w14:textId="77777777" w:rsidR="009D40BA" w:rsidRPr="000835C2" w:rsidRDefault="009D40BA" w:rsidP="009D40BA">
      <w:pPr>
        <w:autoSpaceDE w:val="0"/>
        <w:autoSpaceDN w:val="0"/>
        <w:adjustRightInd w:val="0"/>
        <w:contextualSpacing/>
        <w:jc w:val="both"/>
        <w:rPr>
          <w:rFonts w:ascii="Arial" w:hAnsi="Arial" w:cs="Arial"/>
          <w:sz w:val="20"/>
          <w:szCs w:val="20"/>
        </w:rPr>
      </w:pPr>
    </w:p>
    <w:p w14:paraId="70B33833" w14:textId="77777777" w:rsidR="009D40BA" w:rsidRPr="000835C2" w:rsidRDefault="009D40BA" w:rsidP="009D40BA">
      <w:pPr>
        <w:pStyle w:val="Heading1"/>
        <w:numPr>
          <w:ilvl w:val="0"/>
          <w:numId w:val="9"/>
        </w:numPr>
        <w:spacing w:before="0" w:after="0"/>
        <w:ind w:right="-1"/>
        <w:jc w:val="center"/>
        <w:rPr>
          <w:sz w:val="20"/>
          <w:szCs w:val="20"/>
        </w:rPr>
      </w:pPr>
      <w:r w:rsidRPr="000835C2">
        <w:rPr>
          <w:sz w:val="20"/>
          <w:szCs w:val="20"/>
        </w:rPr>
        <w:t>člen: SESTAVNI DELI POGODBE</w:t>
      </w:r>
    </w:p>
    <w:p w14:paraId="267FDE03" w14:textId="77777777" w:rsidR="009D40BA" w:rsidRPr="000835C2" w:rsidRDefault="009D40BA" w:rsidP="009D40BA">
      <w:pPr>
        <w:jc w:val="both"/>
        <w:rPr>
          <w:rFonts w:ascii="Arial" w:hAnsi="Arial" w:cs="Arial"/>
          <w:b/>
          <w:bCs/>
          <w:i/>
          <w:iCs/>
          <w:sz w:val="20"/>
          <w:szCs w:val="20"/>
        </w:rPr>
      </w:pPr>
    </w:p>
    <w:p w14:paraId="1274D8B5" w14:textId="77777777" w:rsidR="009D40BA" w:rsidRPr="000835C2" w:rsidRDefault="009D40BA" w:rsidP="009D40BA">
      <w:pPr>
        <w:autoSpaceDE w:val="0"/>
        <w:autoSpaceDN w:val="0"/>
        <w:adjustRightInd w:val="0"/>
        <w:contextualSpacing/>
        <w:jc w:val="both"/>
        <w:rPr>
          <w:rFonts w:ascii="Arial" w:hAnsi="Arial" w:cs="Arial"/>
          <w:sz w:val="20"/>
          <w:szCs w:val="20"/>
        </w:rPr>
      </w:pPr>
      <w:r w:rsidRPr="000835C2">
        <w:rPr>
          <w:rFonts w:ascii="Arial" w:hAnsi="Arial" w:cs="Arial"/>
          <w:sz w:val="20"/>
          <w:szCs w:val="20"/>
        </w:rPr>
        <w:t>Pogodbeni stranki sta soglasni, da so sestavni deli pogodbe naslednji dokumenti:</w:t>
      </w:r>
    </w:p>
    <w:p w14:paraId="27AA5366" w14:textId="77777777" w:rsidR="009D40BA" w:rsidRPr="000835C2" w:rsidRDefault="009D40BA" w:rsidP="000F1F31">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ponudba št. ____________;</w:t>
      </w:r>
    </w:p>
    <w:p w14:paraId="4C4E3A02" w14:textId="278DFB3D" w:rsidR="009D40BA" w:rsidRPr="00871E19" w:rsidRDefault="009D40BA" w:rsidP="000F1F31">
      <w:pPr>
        <w:pStyle w:val="ListParagraph"/>
        <w:numPr>
          <w:ilvl w:val="0"/>
          <w:numId w:val="32"/>
        </w:numPr>
        <w:autoSpaceDE w:val="0"/>
        <w:autoSpaceDN w:val="0"/>
        <w:adjustRightInd w:val="0"/>
        <w:jc w:val="both"/>
        <w:rPr>
          <w:rFonts w:ascii="Arial" w:hAnsi="Arial" w:cs="Arial"/>
          <w:sz w:val="20"/>
          <w:szCs w:val="20"/>
        </w:rPr>
      </w:pPr>
      <w:r w:rsidRPr="00871E19">
        <w:rPr>
          <w:rFonts w:ascii="Arial" w:hAnsi="Arial" w:cs="Arial"/>
          <w:sz w:val="20"/>
          <w:szCs w:val="20"/>
        </w:rPr>
        <w:t>projektna dokumentacija PZI;</w:t>
      </w:r>
    </w:p>
    <w:p w14:paraId="5465F1DA" w14:textId="77777777" w:rsidR="009D40BA" w:rsidRPr="000835C2" w:rsidRDefault="009D40BA" w:rsidP="000F1F31">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dokumentacija naročnika v zvezi z oddajo javnega naročila z vsemi priloženimi dokumenti.</w:t>
      </w:r>
    </w:p>
    <w:p w14:paraId="65FC2A29" w14:textId="523DEE09" w:rsidR="009D40BA" w:rsidRPr="000835C2" w:rsidRDefault="009D40BA" w:rsidP="009D40BA">
      <w:pPr>
        <w:autoSpaceDE w:val="0"/>
        <w:autoSpaceDN w:val="0"/>
        <w:adjustRightInd w:val="0"/>
        <w:contextualSpacing/>
        <w:jc w:val="both"/>
        <w:rPr>
          <w:rFonts w:ascii="Arial" w:hAnsi="Arial" w:cs="Arial"/>
          <w:sz w:val="20"/>
          <w:szCs w:val="20"/>
        </w:rPr>
      </w:pPr>
    </w:p>
    <w:p w14:paraId="6766913F" w14:textId="724E010D" w:rsidR="009325C1" w:rsidRPr="000835C2" w:rsidRDefault="009325C1" w:rsidP="009325C1">
      <w:pPr>
        <w:pStyle w:val="Heading1"/>
        <w:numPr>
          <w:ilvl w:val="0"/>
          <w:numId w:val="9"/>
        </w:numPr>
        <w:spacing w:before="0" w:after="0"/>
        <w:ind w:right="-1"/>
        <w:jc w:val="center"/>
        <w:rPr>
          <w:sz w:val="20"/>
          <w:szCs w:val="20"/>
        </w:rPr>
      </w:pPr>
      <w:r w:rsidRPr="000835C2">
        <w:rPr>
          <w:sz w:val="20"/>
          <w:szCs w:val="20"/>
        </w:rPr>
        <w:t>člen: POGODBENI ROKI</w:t>
      </w:r>
    </w:p>
    <w:p w14:paraId="2CE1A43D" w14:textId="77777777" w:rsidR="009325C1" w:rsidRPr="000835C2" w:rsidRDefault="009325C1" w:rsidP="009D40BA">
      <w:pPr>
        <w:autoSpaceDE w:val="0"/>
        <w:autoSpaceDN w:val="0"/>
        <w:adjustRightInd w:val="0"/>
        <w:contextualSpacing/>
        <w:jc w:val="both"/>
        <w:rPr>
          <w:rFonts w:ascii="Arial" w:hAnsi="Arial" w:cs="Arial"/>
          <w:sz w:val="20"/>
          <w:szCs w:val="20"/>
        </w:rPr>
      </w:pPr>
    </w:p>
    <w:p w14:paraId="0C32EDAA" w14:textId="548A60B7" w:rsidR="00856EEA" w:rsidRPr="000835C2" w:rsidRDefault="00856EEA" w:rsidP="00856EEA">
      <w:pPr>
        <w:jc w:val="both"/>
        <w:rPr>
          <w:rFonts w:ascii="Arial" w:hAnsi="Arial" w:cs="Arial"/>
          <w:sz w:val="20"/>
          <w:szCs w:val="20"/>
        </w:rPr>
      </w:pPr>
      <w:r w:rsidRPr="00FB6128">
        <w:rPr>
          <w:rFonts w:ascii="Arial" w:hAnsi="Arial" w:cs="Arial"/>
          <w:sz w:val="20"/>
          <w:szCs w:val="20"/>
        </w:rPr>
        <w:t>Izvajalec bo vsa dela v zvezi z gradnjo v skladu s to gradbeno pogodbo vključno s pridobitvijo uporabnega dovoljen</w:t>
      </w:r>
      <w:r w:rsidR="007557A4">
        <w:rPr>
          <w:rFonts w:ascii="Arial" w:hAnsi="Arial" w:cs="Arial"/>
          <w:sz w:val="20"/>
          <w:szCs w:val="20"/>
        </w:rPr>
        <w:t xml:space="preserve">ja v imenu naročnika izvedel v </w:t>
      </w:r>
      <w:r w:rsidR="003823D9">
        <w:rPr>
          <w:rFonts w:ascii="Arial" w:hAnsi="Arial" w:cs="Arial"/>
          <w:sz w:val="20"/>
          <w:szCs w:val="20"/>
        </w:rPr>
        <w:t>3</w:t>
      </w:r>
      <w:r w:rsidRPr="00FB6128">
        <w:rPr>
          <w:rFonts w:ascii="Arial" w:hAnsi="Arial" w:cs="Arial"/>
          <w:sz w:val="20"/>
          <w:szCs w:val="20"/>
        </w:rPr>
        <w:t xml:space="preserve"> mesecih od datuma uvedbe v delo.</w:t>
      </w:r>
      <w:r w:rsidRPr="000835C2">
        <w:rPr>
          <w:rFonts w:ascii="Arial" w:hAnsi="Arial" w:cs="Arial"/>
          <w:sz w:val="20"/>
          <w:szCs w:val="20"/>
        </w:rPr>
        <w:t xml:space="preserve">   </w:t>
      </w:r>
    </w:p>
    <w:p w14:paraId="59CF5DD9" w14:textId="77777777" w:rsidR="00856EEA" w:rsidRDefault="00856EEA" w:rsidP="009325C1">
      <w:pPr>
        <w:ind w:right="-1"/>
        <w:rPr>
          <w:rFonts w:ascii="Arial" w:hAnsi="Arial" w:cs="Arial"/>
          <w:sz w:val="20"/>
          <w:szCs w:val="20"/>
        </w:rPr>
      </w:pPr>
    </w:p>
    <w:p w14:paraId="36A5E7D6" w14:textId="1C536D16" w:rsidR="00FB6128" w:rsidRPr="000835C2" w:rsidRDefault="003823D9" w:rsidP="00FB6128">
      <w:pPr>
        <w:jc w:val="both"/>
        <w:rPr>
          <w:rFonts w:ascii="Arial" w:hAnsi="Arial" w:cs="Arial"/>
          <w:sz w:val="20"/>
          <w:szCs w:val="20"/>
        </w:rPr>
      </w:pPr>
      <w:r>
        <w:rPr>
          <w:rFonts w:ascii="Arial" w:hAnsi="Arial" w:cs="Arial"/>
          <w:sz w:val="20"/>
          <w:szCs w:val="20"/>
        </w:rPr>
        <w:t>V roku 7</w:t>
      </w:r>
      <w:r w:rsidR="00856EEA">
        <w:rPr>
          <w:rFonts w:ascii="Arial" w:hAnsi="Arial" w:cs="Arial"/>
          <w:sz w:val="20"/>
          <w:szCs w:val="20"/>
        </w:rPr>
        <w:t xml:space="preserve"> dni od podpisa pogodbe</w:t>
      </w:r>
      <w:r w:rsidR="00856EEA" w:rsidRPr="000835C2">
        <w:rPr>
          <w:rFonts w:ascii="Arial" w:hAnsi="Arial" w:cs="Arial"/>
          <w:sz w:val="20"/>
          <w:szCs w:val="20"/>
        </w:rPr>
        <w:t xml:space="preserve"> bo</w:t>
      </w:r>
      <w:r w:rsidR="00FB6128">
        <w:rPr>
          <w:rFonts w:ascii="Arial" w:hAnsi="Arial" w:cs="Arial"/>
          <w:sz w:val="20"/>
          <w:szCs w:val="20"/>
        </w:rPr>
        <w:t xml:space="preserve"> izvedena uvedba v delo.</w:t>
      </w:r>
      <w:r w:rsidR="00856EEA" w:rsidRPr="000835C2">
        <w:rPr>
          <w:rFonts w:ascii="Arial" w:hAnsi="Arial" w:cs="Arial"/>
          <w:sz w:val="20"/>
          <w:szCs w:val="20"/>
        </w:rPr>
        <w:t xml:space="preserve"> </w:t>
      </w:r>
      <w:r w:rsidR="00FB6128">
        <w:rPr>
          <w:rFonts w:ascii="Arial" w:hAnsi="Arial" w:cs="Arial"/>
          <w:sz w:val="20"/>
          <w:szCs w:val="20"/>
        </w:rPr>
        <w:t xml:space="preserve"> Ob uvedbi v delo mora izvajalec naročniku predložiti </w:t>
      </w:r>
      <w:r w:rsidR="009325C1" w:rsidRPr="000835C2">
        <w:rPr>
          <w:rFonts w:ascii="Arial" w:hAnsi="Arial" w:cs="Arial"/>
          <w:sz w:val="20"/>
          <w:szCs w:val="20"/>
        </w:rPr>
        <w:t>podrob</w:t>
      </w:r>
      <w:r w:rsidR="00FB6128">
        <w:rPr>
          <w:rFonts w:ascii="Arial" w:hAnsi="Arial" w:cs="Arial"/>
          <w:sz w:val="20"/>
          <w:szCs w:val="20"/>
        </w:rPr>
        <w:t>e</w:t>
      </w:r>
      <w:r w:rsidR="009325C1" w:rsidRPr="000835C2">
        <w:rPr>
          <w:rFonts w:ascii="Arial" w:hAnsi="Arial" w:cs="Arial"/>
          <w:sz w:val="20"/>
          <w:szCs w:val="20"/>
        </w:rPr>
        <w:t>n termins</w:t>
      </w:r>
      <w:r w:rsidR="00FB6128">
        <w:rPr>
          <w:rFonts w:ascii="Arial" w:hAnsi="Arial" w:cs="Arial"/>
          <w:sz w:val="20"/>
          <w:szCs w:val="20"/>
        </w:rPr>
        <w:t>ki</w:t>
      </w:r>
      <w:r w:rsidR="009325C1" w:rsidRPr="000835C2">
        <w:rPr>
          <w:rFonts w:ascii="Arial" w:hAnsi="Arial" w:cs="Arial"/>
          <w:sz w:val="20"/>
          <w:szCs w:val="20"/>
        </w:rPr>
        <w:t xml:space="preserve"> načrt</w:t>
      </w:r>
      <w:r w:rsidR="00FB6128">
        <w:rPr>
          <w:rFonts w:ascii="Arial" w:hAnsi="Arial" w:cs="Arial"/>
          <w:sz w:val="20"/>
          <w:szCs w:val="20"/>
        </w:rPr>
        <w:t>,</w:t>
      </w:r>
      <w:r w:rsidR="00FB6128" w:rsidRPr="00FB6128">
        <w:rPr>
          <w:rFonts w:ascii="Arial" w:hAnsi="Arial" w:cs="Arial"/>
          <w:sz w:val="20"/>
          <w:szCs w:val="20"/>
        </w:rPr>
        <w:t xml:space="preserve"> </w:t>
      </w:r>
      <w:r w:rsidR="00FB6128" w:rsidRPr="000835C2">
        <w:rPr>
          <w:rFonts w:ascii="Arial" w:hAnsi="Arial" w:cs="Arial"/>
          <w:sz w:val="20"/>
          <w:szCs w:val="20"/>
        </w:rPr>
        <w:t>ki ga potrdi naročnik</w:t>
      </w:r>
      <w:r w:rsidR="00FB6128">
        <w:rPr>
          <w:rFonts w:ascii="Arial" w:hAnsi="Arial" w:cs="Arial"/>
          <w:sz w:val="20"/>
          <w:szCs w:val="20"/>
        </w:rPr>
        <w:t xml:space="preserve"> in </w:t>
      </w:r>
      <w:r w:rsidR="00FB6128" w:rsidRPr="000835C2">
        <w:rPr>
          <w:rFonts w:ascii="Arial" w:hAnsi="Arial" w:cs="Arial"/>
          <w:sz w:val="20"/>
          <w:szCs w:val="20"/>
        </w:rPr>
        <w:t xml:space="preserve">v katerem bo posebej opozoril na kritične roke. </w:t>
      </w:r>
    </w:p>
    <w:p w14:paraId="1A6D7A18" w14:textId="77777777" w:rsidR="009325C1" w:rsidRPr="000835C2" w:rsidRDefault="009325C1" w:rsidP="009325C1">
      <w:pPr>
        <w:ind w:right="-1"/>
        <w:rPr>
          <w:rFonts w:ascii="Arial" w:hAnsi="Arial" w:cs="Arial"/>
          <w:sz w:val="20"/>
          <w:szCs w:val="20"/>
        </w:rPr>
      </w:pPr>
    </w:p>
    <w:p w14:paraId="41C3CA73" w14:textId="5F0A7D08" w:rsidR="009D40BA" w:rsidRPr="000835C2" w:rsidRDefault="009325C1" w:rsidP="009325C1">
      <w:pPr>
        <w:ind w:right="-1"/>
        <w:jc w:val="both"/>
        <w:rPr>
          <w:rFonts w:ascii="Arial" w:hAnsi="Arial" w:cs="Arial"/>
          <w:sz w:val="20"/>
          <w:szCs w:val="20"/>
          <w:highlight w:val="yellow"/>
        </w:rPr>
      </w:pPr>
      <w:r w:rsidRPr="000835C2">
        <w:rPr>
          <w:rFonts w:ascii="Arial" w:hAnsi="Arial" w:cs="Arial"/>
          <w:sz w:val="20"/>
          <w:szCs w:val="20"/>
        </w:rPr>
        <w:t>Izvajalec mora ves čas izvajanja projekta skrbeti za to, da se dela izvajajo na način, da bo celoten projekt izveden najkasneje do zgoraj navedenih rokov. V koliko</w:t>
      </w:r>
      <w:r w:rsidR="00FB6128">
        <w:rPr>
          <w:rFonts w:ascii="Arial" w:hAnsi="Arial" w:cs="Arial"/>
          <w:sz w:val="20"/>
          <w:szCs w:val="20"/>
        </w:rPr>
        <w:t>r</w:t>
      </w:r>
      <w:r w:rsidRPr="000835C2">
        <w:rPr>
          <w:rFonts w:ascii="Arial" w:hAnsi="Arial" w:cs="Arial"/>
          <w:sz w:val="20"/>
          <w:szCs w:val="20"/>
        </w:rPr>
        <w:t xml:space="preserve"> izvajalec ne bi izvajal del na način, kot bo tekom izvajanja projekta dogovorjeno in potrjeno v terminskem planu, bo naročnik urgiral in izvajalcu, unovčil zavarovanje za dobro izvedbo</w:t>
      </w:r>
      <w:r w:rsidR="00FB6128">
        <w:rPr>
          <w:rFonts w:ascii="Arial" w:hAnsi="Arial" w:cs="Arial"/>
          <w:sz w:val="20"/>
          <w:szCs w:val="20"/>
        </w:rPr>
        <w:t xml:space="preserve"> del</w:t>
      </w:r>
      <w:r w:rsidRPr="000835C2">
        <w:rPr>
          <w:rFonts w:ascii="Arial" w:hAnsi="Arial" w:cs="Arial"/>
          <w:sz w:val="20"/>
          <w:szCs w:val="20"/>
        </w:rPr>
        <w:t xml:space="preserve"> oziroma pogodbeno kazen.</w:t>
      </w:r>
    </w:p>
    <w:p w14:paraId="512878C7" w14:textId="2C16E3D5" w:rsidR="009D40BA" w:rsidRPr="000835C2" w:rsidRDefault="009D40BA" w:rsidP="009D40BA">
      <w:pPr>
        <w:rPr>
          <w:rFonts w:ascii="Arial" w:hAnsi="Arial" w:cs="Arial"/>
          <w:sz w:val="20"/>
          <w:szCs w:val="20"/>
        </w:rPr>
      </w:pPr>
    </w:p>
    <w:p w14:paraId="052F2EF6" w14:textId="1F35825C" w:rsidR="009325C1" w:rsidRDefault="009325C1" w:rsidP="009325C1">
      <w:pPr>
        <w:jc w:val="both"/>
        <w:rPr>
          <w:rFonts w:ascii="Arial" w:hAnsi="Arial" w:cs="Arial"/>
          <w:sz w:val="20"/>
          <w:szCs w:val="20"/>
        </w:rPr>
      </w:pPr>
      <w:r w:rsidRPr="000835C2">
        <w:rPr>
          <w:rFonts w:ascii="Arial" w:hAnsi="Arial" w:cs="Arial"/>
          <w:sz w:val="20"/>
          <w:szCs w:val="20"/>
        </w:rPr>
        <w:t>Naročnik si pridržuje pravico, da rok za izvedbo storitev podaljša v kolikor bi bilo to potrebno. Podaljšanje roka izvedbe samo po sebi ne daje izvajalcu pravice do dodatnega plačila. V primeru podaljšanja roka izvedbe bosta naročnik in izvajalec sklenila pisni aneks k predmetni pogodbi.</w:t>
      </w:r>
    </w:p>
    <w:p w14:paraId="62D6D65E" w14:textId="74D78172" w:rsidR="00856EEA" w:rsidRDefault="00856EEA" w:rsidP="009325C1">
      <w:pPr>
        <w:jc w:val="both"/>
        <w:rPr>
          <w:rFonts w:ascii="Arial" w:hAnsi="Arial" w:cs="Arial"/>
          <w:sz w:val="20"/>
          <w:szCs w:val="20"/>
        </w:rPr>
      </w:pPr>
    </w:p>
    <w:p w14:paraId="5B983A53" w14:textId="77777777" w:rsidR="00856EEA" w:rsidRPr="000835C2" w:rsidRDefault="00856EEA" w:rsidP="00856EEA">
      <w:pPr>
        <w:jc w:val="both"/>
        <w:rPr>
          <w:rFonts w:ascii="Arial" w:hAnsi="Arial" w:cs="Arial"/>
          <w:sz w:val="20"/>
          <w:szCs w:val="20"/>
        </w:rPr>
      </w:pPr>
      <w:r w:rsidRPr="000835C2">
        <w:rPr>
          <w:rFonts w:ascii="Arial" w:hAnsi="Arial" w:cs="Arial"/>
          <w:sz w:val="20"/>
          <w:szCs w:val="20"/>
        </w:rPr>
        <w:t>Izvajalec se obvezuje, da dodatna dela, več dela in manj dela niso razlog za podaljšanje pogodbenega roka, razen v primeru, ko povečan obseg presega 10% vrednosti gradnje po tej gradbeni pogodbi.</w:t>
      </w:r>
    </w:p>
    <w:p w14:paraId="7A025D56" w14:textId="77777777" w:rsidR="00856EEA" w:rsidRPr="000835C2" w:rsidRDefault="00856EEA" w:rsidP="00856EEA">
      <w:pPr>
        <w:jc w:val="both"/>
        <w:rPr>
          <w:rFonts w:ascii="Arial" w:hAnsi="Arial" w:cs="Arial"/>
          <w:sz w:val="20"/>
          <w:szCs w:val="20"/>
        </w:rPr>
      </w:pPr>
    </w:p>
    <w:p w14:paraId="47C3AE9E" w14:textId="77777777" w:rsidR="00856EEA" w:rsidRPr="000835C2" w:rsidRDefault="00856EEA" w:rsidP="00856EEA">
      <w:pPr>
        <w:jc w:val="both"/>
        <w:rPr>
          <w:rFonts w:ascii="Arial" w:hAnsi="Arial" w:cs="Arial"/>
          <w:sz w:val="20"/>
          <w:szCs w:val="20"/>
        </w:rPr>
      </w:pPr>
      <w:r w:rsidRPr="000835C2">
        <w:rPr>
          <w:rFonts w:ascii="Arial" w:hAnsi="Arial" w:cs="Arial"/>
          <w:sz w:val="20"/>
          <w:szCs w:val="20"/>
        </w:rPr>
        <w:t>Izvajalec jamči, da bo v pogodbenem roku v celoti izvedel gradnjo, ki je predmet te gradbene pogodbe in je seznanjen s tem, da se pogodbeni rok za izvedbo gradnje ne bo podaljšal, razen v primeru, da o podaljšanju roka za izvedbo gradnje odloči naročnik sam, s sklenitvijo aneksa k tej gradbeni pogodbi, sicer se šteje, da naročnik ni podaljšal pogodbenega roka za dela po tej gradbeni pogodbi.</w:t>
      </w:r>
    </w:p>
    <w:p w14:paraId="390EBF56" w14:textId="77777777" w:rsidR="00856EEA" w:rsidRPr="000835C2" w:rsidRDefault="00856EEA" w:rsidP="00856EEA">
      <w:pPr>
        <w:jc w:val="both"/>
        <w:rPr>
          <w:rFonts w:ascii="Arial" w:hAnsi="Arial" w:cs="Arial"/>
          <w:sz w:val="20"/>
          <w:szCs w:val="20"/>
        </w:rPr>
      </w:pPr>
    </w:p>
    <w:p w14:paraId="05CF1B37" w14:textId="77777777" w:rsidR="00856EEA" w:rsidRPr="000835C2" w:rsidRDefault="00856EEA" w:rsidP="00856EEA">
      <w:pPr>
        <w:jc w:val="both"/>
        <w:rPr>
          <w:rFonts w:ascii="Arial" w:hAnsi="Arial" w:cs="Arial"/>
          <w:sz w:val="20"/>
          <w:szCs w:val="20"/>
        </w:rPr>
      </w:pPr>
      <w:r w:rsidRPr="000835C2">
        <w:rPr>
          <w:rFonts w:ascii="Arial" w:hAnsi="Arial" w:cs="Arial"/>
          <w:sz w:val="20"/>
          <w:szCs w:val="20"/>
        </w:rPr>
        <w:t>Za začetek del po tej pogodbi se šteje dan, ko naročnik izvajalca uvede v delo. Tega dne izvajalec začne voditi gradbeni dnevnik in knjigo obračunskih izmer.</w:t>
      </w:r>
    </w:p>
    <w:p w14:paraId="7553BFB4" w14:textId="77777777" w:rsidR="00856EEA" w:rsidRPr="000835C2" w:rsidRDefault="00856EEA" w:rsidP="00856EEA">
      <w:pPr>
        <w:jc w:val="both"/>
        <w:rPr>
          <w:rFonts w:ascii="Arial" w:hAnsi="Arial" w:cs="Arial"/>
          <w:sz w:val="20"/>
          <w:szCs w:val="20"/>
        </w:rPr>
      </w:pPr>
    </w:p>
    <w:p w14:paraId="28EE5B79" w14:textId="77777777" w:rsidR="00856EEA" w:rsidRPr="000835C2" w:rsidRDefault="00856EEA" w:rsidP="00856EEA">
      <w:pPr>
        <w:jc w:val="both"/>
        <w:rPr>
          <w:rFonts w:ascii="Arial" w:hAnsi="Arial" w:cs="Arial"/>
          <w:sz w:val="20"/>
          <w:szCs w:val="20"/>
        </w:rPr>
      </w:pPr>
      <w:r w:rsidRPr="000835C2">
        <w:rPr>
          <w:rFonts w:ascii="Arial" w:hAnsi="Arial" w:cs="Arial"/>
          <w:sz w:val="20"/>
          <w:szCs w:val="20"/>
        </w:rPr>
        <w:t>Če izvajalec ne začne z deli v pogodbenem ali naknadno določenem roku, sme naročnik oddati dela v celoti ali delno drugemu izvajalcu. Vse morebitne višje stroške, vključno pogodbeno kazen in škodi, ki s tem nastane, krije izvajalec. Enako sme ukrepati naročnik, če izvajalec neupravičeno zamuja z deli, prekine ali ustavi dela.</w:t>
      </w:r>
    </w:p>
    <w:p w14:paraId="0A8DF4B8" w14:textId="77777777" w:rsidR="00856EEA" w:rsidRPr="000835C2" w:rsidRDefault="00856EEA" w:rsidP="009325C1">
      <w:pPr>
        <w:jc w:val="both"/>
        <w:rPr>
          <w:rFonts w:ascii="Arial" w:hAnsi="Arial" w:cs="Arial"/>
          <w:sz w:val="20"/>
          <w:szCs w:val="20"/>
        </w:rPr>
      </w:pPr>
    </w:p>
    <w:bookmarkEnd w:id="19"/>
    <w:bookmarkEnd w:id="20"/>
    <w:bookmarkEnd w:id="21"/>
    <w:bookmarkEnd w:id="22"/>
    <w:bookmarkEnd w:id="23"/>
    <w:p w14:paraId="18AE40D6" w14:textId="48FD9E0F" w:rsidR="009D40BA" w:rsidRPr="000835C2" w:rsidRDefault="00856EEA" w:rsidP="009325C1">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b/>
          <w:bCs/>
          <w:lang w:val="sl-SI"/>
        </w:rPr>
      </w:pPr>
      <w:r w:rsidRPr="005F7754">
        <w:rPr>
          <w:rFonts w:ascii="Arial" w:hAnsi="Arial" w:cs="Arial"/>
          <w:lang w:val="sl-SI"/>
        </w:rPr>
        <w:t xml:space="preserve">Roki se lahko spremenijo le v primeru višje sile (za čas trajanja višje sile), ki jo definirajo zakonska določila, spremenjene roke pa mora potrditi naročnik. </w:t>
      </w:r>
      <w:proofErr w:type="spellStart"/>
      <w:r w:rsidRPr="000835C2">
        <w:rPr>
          <w:rFonts w:ascii="Arial" w:hAnsi="Arial" w:cs="Arial"/>
        </w:rPr>
        <w:t>Vremenski</w:t>
      </w:r>
      <w:proofErr w:type="spellEnd"/>
      <w:r w:rsidRPr="000835C2">
        <w:rPr>
          <w:rFonts w:ascii="Arial" w:hAnsi="Arial" w:cs="Arial"/>
        </w:rPr>
        <w:t xml:space="preserve"> </w:t>
      </w:r>
      <w:proofErr w:type="spellStart"/>
      <w:r w:rsidRPr="000835C2">
        <w:rPr>
          <w:rFonts w:ascii="Arial" w:hAnsi="Arial" w:cs="Arial"/>
        </w:rPr>
        <w:t>pogoji</w:t>
      </w:r>
      <w:proofErr w:type="spellEnd"/>
      <w:r w:rsidRPr="000835C2">
        <w:rPr>
          <w:rFonts w:ascii="Arial" w:hAnsi="Arial" w:cs="Arial"/>
        </w:rPr>
        <w:t xml:space="preserve"> ne </w:t>
      </w:r>
      <w:proofErr w:type="spellStart"/>
      <w:r w:rsidRPr="000835C2">
        <w:rPr>
          <w:rFonts w:ascii="Arial" w:hAnsi="Arial" w:cs="Arial"/>
        </w:rPr>
        <w:t>morejo</w:t>
      </w:r>
      <w:proofErr w:type="spellEnd"/>
      <w:r w:rsidRPr="000835C2">
        <w:rPr>
          <w:rFonts w:ascii="Arial" w:hAnsi="Arial" w:cs="Arial"/>
        </w:rPr>
        <w:t xml:space="preserve"> </w:t>
      </w:r>
      <w:proofErr w:type="spellStart"/>
      <w:r w:rsidRPr="000835C2">
        <w:rPr>
          <w:rFonts w:ascii="Arial" w:hAnsi="Arial" w:cs="Arial"/>
        </w:rPr>
        <w:t>biti</w:t>
      </w:r>
      <w:proofErr w:type="spellEnd"/>
      <w:r w:rsidRPr="000835C2">
        <w:rPr>
          <w:rFonts w:ascii="Arial" w:hAnsi="Arial" w:cs="Arial"/>
        </w:rPr>
        <w:t xml:space="preserve"> </w:t>
      </w:r>
      <w:proofErr w:type="spellStart"/>
      <w:r w:rsidRPr="000835C2">
        <w:rPr>
          <w:rFonts w:ascii="Arial" w:hAnsi="Arial" w:cs="Arial"/>
        </w:rPr>
        <w:t>razlog</w:t>
      </w:r>
      <w:proofErr w:type="spellEnd"/>
      <w:r w:rsidRPr="000835C2">
        <w:rPr>
          <w:rFonts w:ascii="Arial" w:hAnsi="Arial" w:cs="Arial"/>
        </w:rPr>
        <w:t xml:space="preserve"> </w:t>
      </w:r>
      <w:proofErr w:type="spellStart"/>
      <w:r w:rsidRPr="000835C2">
        <w:rPr>
          <w:rFonts w:ascii="Arial" w:hAnsi="Arial" w:cs="Arial"/>
        </w:rPr>
        <w:t>za</w:t>
      </w:r>
      <w:proofErr w:type="spellEnd"/>
      <w:r w:rsidRPr="000835C2">
        <w:rPr>
          <w:rFonts w:ascii="Arial" w:hAnsi="Arial" w:cs="Arial"/>
        </w:rPr>
        <w:t xml:space="preserve"> </w:t>
      </w:r>
      <w:proofErr w:type="spellStart"/>
      <w:r w:rsidRPr="000835C2">
        <w:rPr>
          <w:rFonts w:ascii="Arial" w:hAnsi="Arial" w:cs="Arial"/>
        </w:rPr>
        <w:t>podaljšanje</w:t>
      </w:r>
      <w:proofErr w:type="spellEnd"/>
      <w:r w:rsidRPr="000835C2">
        <w:rPr>
          <w:rFonts w:ascii="Arial" w:hAnsi="Arial" w:cs="Arial"/>
        </w:rPr>
        <w:t xml:space="preserve"> </w:t>
      </w:r>
      <w:proofErr w:type="spellStart"/>
      <w:r w:rsidRPr="000835C2">
        <w:rPr>
          <w:rFonts w:ascii="Arial" w:hAnsi="Arial" w:cs="Arial"/>
        </w:rPr>
        <w:t>roka</w:t>
      </w:r>
      <w:proofErr w:type="spellEnd"/>
      <w:r w:rsidRPr="000835C2">
        <w:rPr>
          <w:rFonts w:ascii="Arial" w:hAnsi="Arial" w:cs="Arial"/>
        </w:rPr>
        <w:t>.</w:t>
      </w:r>
    </w:p>
    <w:p w14:paraId="6FFA23B6" w14:textId="77777777" w:rsidR="009D40BA" w:rsidRPr="000835C2" w:rsidRDefault="009D40BA" w:rsidP="009D40BA">
      <w:pPr>
        <w:pStyle w:val="Heading1"/>
        <w:numPr>
          <w:ilvl w:val="0"/>
          <w:numId w:val="9"/>
        </w:numPr>
        <w:spacing w:before="0" w:after="0"/>
        <w:ind w:right="-1"/>
        <w:jc w:val="center"/>
        <w:rPr>
          <w:sz w:val="20"/>
          <w:szCs w:val="20"/>
        </w:rPr>
      </w:pPr>
      <w:bookmarkStart w:id="24" w:name="_Toc220470483"/>
      <w:bookmarkStart w:id="25" w:name="_Toc220479857"/>
      <w:bookmarkStart w:id="26" w:name="_Toc227213609"/>
      <w:bookmarkStart w:id="27" w:name="_Toc227213696"/>
      <w:bookmarkStart w:id="28" w:name="_Toc227213729"/>
      <w:r w:rsidRPr="000835C2">
        <w:rPr>
          <w:sz w:val="20"/>
          <w:szCs w:val="20"/>
        </w:rPr>
        <w:t xml:space="preserve">člen: PRAVICE IN DOLŽNOSTI </w:t>
      </w:r>
      <w:bookmarkEnd w:id="24"/>
      <w:bookmarkEnd w:id="25"/>
      <w:bookmarkEnd w:id="26"/>
      <w:bookmarkEnd w:id="27"/>
      <w:bookmarkEnd w:id="28"/>
      <w:r w:rsidRPr="000835C2">
        <w:rPr>
          <w:sz w:val="20"/>
          <w:szCs w:val="20"/>
        </w:rPr>
        <w:t>IZVAJALCA</w:t>
      </w:r>
    </w:p>
    <w:p w14:paraId="6A38F261"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25B7576B" w14:textId="3F12C360" w:rsidR="009D40BA" w:rsidRPr="000835C2" w:rsidRDefault="009D40BA" w:rsidP="009D40BA">
      <w:pPr>
        <w:ind w:right="-1"/>
        <w:jc w:val="both"/>
        <w:rPr>
          <w:rFonts w:ascii="Arial" w:hAnsi="Arial" w:cs="Arial"/>
          <w:b/>
          <w:bCs/>
          <w:sz w:val="20"/>
          <w:szCs w:val="20"/>
        </w:rPr>
      </w:pPr>
      <w:r w:rsidRPr="000835C2">
        <w:rPr>
          <w:rFonts w:ascii="Arial" w:hAnsi="Arial" w:cs="Arial"/>
          <w:b/>
          <w:bCs/>
          <w:sz w:val="20"/>
          <w:szCs w:val="20"/>
        </w:rPr>
        <w:t>Izvajalec se zavezuje:</w:t>
      </w:r>
    </w:p>
    <w:p w14:paraId="1C6AAFE3" w14:textId="1A1276B8" w:rsidR="009325C1" w:rsidRPr="000835C2" w:rsidRDefault="009325C1"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pogodbeno dogovorjeno delo opraviti vestno, pošteno in skladno s to pogodbo, pridobljenimi izhodiščnimi podlagami, projektno dokumentacijo, terminskim planom, veljavnimi predpisi in pravili stroke; </w:t>
      </w:r>
    </w:p>
    <w:p w14:paraId="43EA4685" w14:textId="1042D577" w:rsidR="009325C1" w:rsidRPr="000835C2" w:rsidRDefault="009325C1"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da bo kot jamstvo za kvalitetno in pravočasno izvršitev del v 1</w:t>
      </w:r>
      <w:r w:rsidR="003F61A3" w:rsidRPr="000835C2">
        <w:rPr>
          <w:rFonts w:ascii="Arial" w:hAnsi="Arial" w:cs="Arial"/>
          <w:sz w:val="20"/>
          <w:szCs w:val="20"/>
        </w:rPr>
        <w:t>5</w:t>
      </w:r>
      <w:r w:rsidRPr="000835C2">
        <w:rPr>
          <w:rFonts w:ascii="Arial" w:hAnsi="Arial" w:cs="Arial"/>
          <w:sz w:val="20"/>
          <w:szCs w:val="20"/>
        </w:rPr>
        <w:t xml:space="preserve"> dneh po podpisu pogodbe izročil naročniku garancijo banke ali kavcijsko zavarovanje pri zavarovalnici v višini 10 % skupne pogodbene cene (z DDV), unovčljivo na prvi pisni poziv, z veljavnostjo vsaj še 60 dni po izdaji uporabnega dovoljenja in predaje ustreznega zavarovanja za odpravo napak v garancijskem roku; </w:t>
      </w:r>
    </w:p>
    <w:p w14:paraId="0DA038DB" w14:textId="5DFA844C" w:rsidR="009325C1" w:rsidRPr="000835C2" w:rsidRDefault="009325C1"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v 14 dneh od prejema pridobitve uporabnega dovoljenja naročniku predložiti zavarovanje za odpravo napak v garancijskem roku v obliki bančne garancije oziroma ustreznega finančnega zavarovanja pri zavarovalnici, v višini 5 % vrednosti vseh del po pogodbi z DDV. </w:t>
      </w:r>
    </w:p>
    <w:p w14:paraId="75D12BF6" w14:textId="34785FCA"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v roku 10 dni po podpisu te pogodbe naročniku predložil zavarovalno polico, z zavarovalnimi pogoji in potrdilom o plačilu premije v minima</w:t>
      </w:r>
      <w:r w:rsidR="007E7745">
        <w:rPr>
          <w:rFonts w:ascii="Arial" w:hAnsi="Arial" w:cs="Arial"/>
          <w:sz w:val="20"/>
          <w:szCs w:val="20"/>
        </w:rPr>
        <w:t>lni višini zavarovalne vsote 50</w:t>
      </w:r>
      <w:r w:rsidRPr="000835C2">
        <w:rPr>
          <w:rFonts w:ascii="Arial" w:hAnsi="Arial" w:cs="Arial"/>
          <w:sz w:val="20"/>
          <w:szCs w:val="20"/>
        </w:rPr>
        <w:t xml:space="preserve">.000 EUR za leto </w:t>
      </w:r>
      <w:r w:rsidR="007E7745">
        <w:rPr>
          <w:rFonts w:ascii="Arial" w:hAnsi="Arial" w:cs="Arial"/>
          <w:sz w:val="20"/>
          <w:szCs w:val="20"/>
        </w:rPr>
        <w:t>2022/23</w:t>
      </w:r>
      <w:r w:rsidRPr="000835C2">
        <w:rPr>
          <w:rFonts w:ascii="Arial" w:hAnsi="Arial" w:cs="Arial"/>
          <w:sz w:val="20"/>
          <w:szCs w:val="20"/>
        </w:rPr>
        <w:t xml:space="preserve"> (fotokopijo – original pa na vpogled), o zavarovanju odgovornosti pred škodo, ki bi utegnila nastati naročniku in tretjim osebam v zvezi z opravljanjem njegove dejavnosti na projektu, ki je predmet javnega naročila, sicer bo naročnik odstopil od pogodbe in unovčil finančno zavarovanje za resnost ponudbe. Zavarovalna polica se mora najkasneje 30 dni pred iztekom podaljševati do konca izvedbe pogodbenih del; </w:t>
      </w:r>
    </w:p>
    <w:p w14:paraId="61E5EE60" w14:textId="4FE6D8E2"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uporabniku povrnil stroške porabe elektrike, vode in ostale morebitne stroške, ki bodo nastali na objektu na račun izvedbe investicije in dogovoril plačilo z vodstvom šole; </w:t>
      </w:r>
    </w:p>
    <w:p w14:paraId="4CF6CDB0" w14:textId="0E758716"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lastRenderedPageBreak/>
        <w:t xml:space="preserve">da bo za vgrajene materiale, naprave in za izvedena dela pred vgradnjo predložil pooblaščenemu strokovnemu nadzoru delovne načrte, predpisane ateste, certifikate in/ali opravil predpisane preizkuse; </w:t>
      </w:r>
    </w:p>
    <w:p w14:paraId="333DB999" w14:textId="585DB9C6"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v primeru, kadar bo naročnik to zahteval, pri organizaciji, ki jo bo določil naročnik, naročil posebne preiskave. Če bo dokazan sum o neustreznosti materiala ali izvedenih del, bo stroške takih preiskav nosil izvajalec, sicer pa naročnik; </w:t>
      </w:r>
    </w:p>
    <w:p w14:paraId="6205E232" w14:textId="0A9514EE"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vgrajeval samo prvovrstne materiale in opremo v kvaliteti, ki je ekvivalent projektni dokumentaciji ali boljše, predvideni s projektno dokumentacijo, v nasprotnem primeru pa bo takoj odstranil z gradbišča neustrezen material in/ali saniral neustrezno izvedeno delo na način, ki bo zadovoljilo pravila stroke; </w:t>
      </w:r>
    </w:p>
    <w:p w14:paraId="16C37A2C" w14:textId="5658B2E3"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še pred naročilom materialov in opreme predložil projektantu in pooblaščenemu strokovnemu nadzoru vzorce le-teh na vpogled in tehnično dokumentacijo opreme vse skupaj v odobritev in potrditev; </w:t>
      </w:r>
    </w:p>
    <w:p w14:paraId="6432B3F0" w14:textId="504DE951"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še pred pričetkom del koordinatorju za varstvo pri delu pripravil načrt organizacije gradbišča, ki ga bo le-ta uporabil pri izdelavi varnostnega načrta, naročniku pa bo predal podatke za prijavo gradbišča na pristojni inšpekciji za delo; </w:t>
      </w:r>
    </w:p>
    <w:p w14:paraId="5B4F647C" w14:textId="50B72C1D"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da bo med izvajanjem pogodbenih del samostojno poskrbel za vse potrebne ukrepe iz varstva pri delu, varstva okolja in varstva pred požarom, ter za izvajanje teh ukrepov in za posledice njihove morebitne opustitve prevzel popolno odgovornost;</w:t>
      </w:r>
    </w:p>
    <w:p w14:paraId="3EAB425E" w14:textId="3208CF0B" w:rsidR="0063465E" w:rsidRPr="000835C2" w:rsidRDefault="0063465E"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zagotovil stalno prisotnost odgovornega vodje del na gradbišču oziroma objektu, v primeru njegove začasne odsotnosti (bolezen, dopust ipd.) pa ga bo nadomestil z drugo strokovno osebo, ki izpolnjuje zakonske pogoje za vodjo del; novega začasnega vodjo del mora predhodno potrditi naročnik in mora biti uveden v delo. </w:t>
      </w:r>
    </w:p>
    <w:p w14:paraId="70B38930" w14:textId="2BB0F39B"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da bo imel na gradbišču ustrezno in zadostno ekipo delavcev, ki je med gradnjo ne bo menjal brez predhodnega soglasja naročnika oziroma odgovornega nadzornika in, da bo vsako zamenjavo ekipe sporočil naročniku najmanj tri dni pred nameravano zamenjavo;</w:t>
      </w:r>
    </w:p>
    <w:p w14:paraId="509D9012" w14:textId="4F9A2C69" w:rsidR="003F61A3" w:rsidRPr="000835C2" w:rsidRDefault="003F61A3"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da bo med izvedbo del sproti vnašal vse spremembe v izvod PZI</w:t>
      </w:r>
      <w:r w:rsidR="00871E19">
        <w:rPr>
          <w:rFonts w:ascii="Arial" w:hAnsi="Arial" w:cs="Arial"/>
          <w:sz w:val="20"/>
          <w:szCs w:val="20"/>
        </w:rPr>
        <w:t>;</w:t>
      </w:r>
    </w:p>
    <w:p w14:paraId="382E91F9" w14:textId="19D4CDC7" w:rsidR="0063465E" w:rsidRPr="000835C2" w:rsidRDefault="0063465E"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najkasneje pri primopredaji objekta naročniku posredoval tehnično dokumentacijo proizvajalca (dokazilo o zanesljivosti in podobno), iz katere izhaja, da uporabljeni gradbeni proizvodi izpolnjujejo naročnikove zahteve; </w:t>
      </w:r>
    </w:p>
    <w:p w14:paraId="1C285328" w14:textId="7B4AA9AC" w:rsidR="003F61A3" w:rsidRPr="007E7745" w:rsidRDefault="0063465E" w:rsidP="007E7745">
      <w:pPr>
        <w:pStyle w:val="ListParagraph"/>
        <w:numPr>
          <w:ilvl w:val="0"/>
          <w:numId w:val="32"/>
        </w:numPr>
        <w:autoSpaceDE w:val="0"/>
        <w:autoSpaceDN w:val="0"/>
        <w:adjustRightInd w:val="0"/>
        <w:jc w:val="both"/>
        <w:rPr>
          <w:rFonts w:ascii="Arial" w:hAnsi="Arial" w:cs="Arial"/>
          <w:sz w:val="20"/>
          <w:szCs w:val="20"/>
        </w:rPr>
      </w:pPr>
      <w:r w:rsidRPr="007E7745">
        <w:rPr>
          <w:rFonts w:ascii="Arial" w:hAnsi="Arial" w:cs="Arial"/>
          <w:sz w:val="20"/>
          <w:szCs w:val="20"/>
        </w:rPr>
        <w:t>da bo v obsegu kot je to skladno s predmetom te pogodbe, spoštoval določbe Uredbe o zelenem javnem naročanju (Uradni list RS, št. 51/17 in 64/19) in</w:t>
      </w:r>
      <w:r w:rsidR="006B1B2F" w:rsidRPr="007E7745">
        <w:rPr>
          <w:rFonts w:ascii="Arial" w:hAnsi="Arial" w:cs="Arial"/>
          <w:sz w:val="20"/>
          <w:szCs w:val="20"/>
        </w:rPr>
        <w:t xml:space="preserve"> </w:t>
      </w:r>
      <w:r w:rsidRPr="007E7745">
        <w:rPr>
          <w:rFonts w:ascii="Arial" w:hAnsi="Arial" w:cs="Arial"/>
          <w:sz w:val="20"/>
          <w:szCs w:val="20"/>
        </w:rPr>
        <w:t xml:space="preserve">priložil program in način usposabljanja upravljavca stavbe ter po končanih gradbenih ali obnovitvenih delih usposobil upravljavca stavbe za energijsko učinkovito uporabo stavbe, s čimer se najkasneje v dveh letih od začetka uporabe stavbe zagotovi doseganje načrtovane porabe energije in vode; </w:t>
      </w:r>
    </w:p>
    <w:p w14:paraId="4A3160F2" w14:textId="77777777" w:rsidR="009D40BA" w:rsidRPr="000835C2" w:rsidRDefault="009D40BA" w:rsidP="007E7745">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imel na gradbišču ustrezno in zadostno ekipo delavcev, ki je med gradnjo ne bo menjal brez predhodnega soglasja naročnika oziroma odgovornega nadzornika in, da bo vsako zamenjavo ekipe sporočil naročniku najmanj tri dni pred nameravano zamenjavo;</w:t>
      </w:r>
    </w:p>
    <w:p w14:paraId="6361119B" w14:textId="77777777" w:rsidR="009D40BA" w:rsidRPr="000835C2" w:rsidRDefault="009D40BA" w:rsidP="007E7745">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imel na gradbišču ustrezno in zadostno gradbeno mehanizacijo, ki bo ustrezno vzdrževana;</w:t>
      </w:r>
    </w:p>
    <w:p w14:paraId="1DED6484" w14:textId="77777777" w:rsidR="009D40BA" w:rsidRPr="000835C2" w:rsidRDefault="009D40BA" w:rsidP="007E7745">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pred pričetkom del ugotovil stanje obstoječih komunalnih vodov ter dela izvajal tako da ne pride do škode; v primeru škode pa le-to na lastne stroške odpravil in o tem obvestiti naročnika;</w:t>
      </w:r>
    </w:p>
    <w:p w14:paraId="3735E370" w14:textId="77777777" w:rsidR="009D40BA" w:rsidRPr="000835C2" w:rsidRDefault="009D40BA" w:rsidP="007E7745">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redno vodil gradbeni dnevnik in knjigo obračunskih izmer, kot osnovo za obračun izvršenih del;</w:t>
      </w:r>
    </w:p>
    <w:p w14:paraId="2962FE1B" w14:textId="77777777" w:rsidR="009D40BA" w:rsidRPr="000835C2" w:rsidRDefault="009D40BA" w:rsidP="007E7745">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dopustil in omogočil naročniku stalen nadzor nad kvaliteto dobavljenih materialov in opravljenih storitev, tako po nadzornem inženirju, kot tudi po predstavniku naročnika;</w:t>
      </w:r>
    </w:p>
    <w:p w14:paraId="55BB110C" w14:textId="77777777" w:rsidR="009D40BA" w:rsidRPr="000835C2" w:rsidRDefault="009D40BA" w:rsidP="007E7745">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pred vgradnjo gradbenih proizvodov naročniku posredoval tehnično dokumentacijo proizvajalca, iz katere izhaja, da le - ti izpolnjujejo naročnikove zahteve;</w:t>
      </w:r>
    </w:p>
    <w:p w14:paraId="0489DEE4" w14:textId="77777777" w:rsidR="009D40BA" w:rsidRPr="000835C2" w:rsidRDefault="009D40BA" w:rsidP="007E7745">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najkasneje pri primopredaji objekta naročniku posredoval tehnično dokumentacijo proizvajalca, iz katere izhaja, da uporabljeni gradbeni proizvodi izpolnjujejo naročnikove zahteve;</w:t>
      </w:r>
    </w:p>
    <w:p w14:paraId="1368133B" w14:textId="77777777" w:rsidR="009D40BA" w:rsidRPr="000835C2" w:rsidRDefault="009D40BA" w:rsidP="009D40BA">
      <w:pPr>
        <w:ind w:right="-1"/>
        <w:jc w:val="both"/>
        <w:rPr>
          <w:rFonts w:ascii="Arial" w:hAnsi="Arial" w:cs="Arial"/>
          <w:sz w:val="20"/>
          <w:szCs w:val="20"/>
        </w:rPr>
      </w:pPr>
      <w:bookmarkStart w:id="29" w:name="_Hlk61962623"/>
    </w:p>
    <w:p w14:paraId="22C843B3" w14:textId="77777777" w:rsidR="009D40BA" w:rsidRPr="000835C2" w:rsidRDefault="009D40BA" w:rsidP="009D40BA">
      <w:pPr>
        <w:pStyle w:val="Heading1"/>
        <w:numPr>
          <w:ilvl w:val="0"/>
          <w:numId w:val="9"/>
        </w:numPr>
        <w:spacing w:before="0" w:after="0"/>
        <w:ind w:right="-1"/>
        <w:jc w:val="center"/>
        <w:rPr>
          <w:sz w:val="20"/>
          <w:szCs w:val="20"/>
        </w:rPr>
      </w:pPr>
      <w:bookmarkStart w:id="30" w:name="_Toc220470484"/>
      <w:bookmarkStart w:id="31" w:name="_Toc220479858"/>
      <w:bookmarkStart w:id="32" w:name="_Toc227213610"/>
      <w:bookmarkStart w:id="33" w:name="_Toc227213697"/>
      <w:bookmarkStart w:id="34" w:name="_Toc227213730"/>
      <w:bookmarkEnd w:id="29"/>
      <w:r w:rsidRPr="000835C2">
        <w:rPr>
          <w:sz w:val="20"/>
          <w:szCs w:val="20"/>
        </w:rPr>
        <w:t>člen: PRAVICE IN DOLŽNOSTI NAROČNIKA</w:t>
      </w:r>
      <w:bookmarkEnd w:id="30"/>
      <w:bookmarkEnd w:id="31"/>
      <w:bookmarkEnd w:id="32"/>
      <w:bookmarkEnd w:id="33"/>
      <w:bookmarkEnd w:id="34"/>
      <w:r w:rsidRPr="000835C2">
        <w:rPr>
          <w:sz w:val="20"/>
          <w:szCs w:val="20"/>
        </w:rPr>
        <w:t xml:space="preserve"> </w:t>
      </w:r>
    </w:p>
    <w:p w14:paraId="77D9F960" w14:textId="77777777" w:rsidR="009D40BA" w:rsidRPr="000835C2" w:rsidRDefault="009D40BA" w:rsidP="009D40BA">
      <w:pPr>
        <w:rPr>
          <w:rFonts w:ascii="Arial" w:hAnsi="Arial" w:cs="Arial"/>
          <w:sz w:val="20"/>
          <w:szCs w:val="20"/>
        </w:rPr>
      </w:pPr>
    </w:p>
    <w:p w14:paraId="0040BF6E" w14:textId="23A37656" w:rsidR="009D40BA" w:rsidRPr="000835C2" w:rsidRDefault="009D40BA" w:rsidP="009D40BA">
      <w:pPr>
        <w:ind w:right="-1"/>
        <w:jc w:val="both"/>
        <w:rPr>
          <w:rFonts w:ascii="Arial" w:hAnsi="Arial" w:cs="Arial"/>
          <w:b/>
          <w:bCs/>
          <w:sz w:val="20"/>
          <w:szCs w:val="20"/>
        </w:rPr>
      </w:pPr>
      <w:r w:rsidRPr="000835C2">
        <w:rPr>
          <w:rFonts w:ascii="Arial" w:hAnsi="Arial" w:cs="Arial"/>
          <w:b/>
          <w:bCs/>
          <w:sz w:val="20"/>
          <w:szCs w:val="20"/>
        </w:rPr>
        <w:t xml:space="preserve">Naročnik se </w:t>
      </w:r>
      <w:r w:rsidR="0063465E" w:rsidRPr="000835C2">
        <w:rPr>
          <w:rFonts w:ascii="Arial" w:hAnsi="Arial" w:cs="Arial"/>
          <w:b/>
          <w:bCs/>
          <w:sz w:val="20"/>
          <w:szCs w:val="20"/>
        </w:rPr>
        <w:t>zavezuje, da bo</w:t>
      </w:r>
      <w:r w:rsidRPr="000835C2">
        <w:rPr>
          <w:rFonts w:ascii="Arial" w:hAnsi="Arial" w:cs="Arial"/>
          <w:b/>
          <w:bCs/>
          <w:sz w:val="20"/>
          <w:szCs w:val="20"/>
        </w:rPr>
        <w:t>:</w:t>
      </w:r>
    </w:p>
    <w:p w14:paraId="4EFC93A3" w14:textId="77777777" w:rsidR="009D40BA" w:rsidRPr="000835C2" w:rsidRDefault="009D40BA"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dal izvajalcu na razpolago vso potrebno tehnično in projektno dokumentacijo, s katero razpolaga;</w:t>
      </w:r>
    </w:p>
    <w:p w14:paraId="4AB8A24B" w14:textId="77777777" w:rsidR="009D40BA" w:rsidRPr="000835C2" w:rsidRDefault="009D40BA"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sodeloval z izvajalcem s ciljem, da se prevzeta dela izvršijo pravočasno in v obojestransko zadovoljstvo;</w:t>
      </w:r>
    </w:p>
    <w:p w14:paraId="2836E373" w14:textId="77777777" w:rsidR="009D40BA" w:rsidRPr="000835C2" w:rsidRDefault="009D40BA"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tekoče obveščal izvajalca o vseh spremembah in novo nastalih situacijah, ki bi lahko imele vpliv na izvršitev prevzetih del;</w:t>
      </w:r>
    </w:p>
    <w:p w14:paraId="5CC08233" w14:textId="77777777" w:rsidR="009D40BA" w:rsidRPr="000835C2" w:rsidRDefault="009D40BA"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zagotovil strokovni nadzor in projektantsko pomoč za potrebe tolmačenja projektne dokumentacije;</w:t>
      </w:r>
    </w:p>
    <w:p w14:paraId="604FCD0C" w14:textId="4E6788E3" w:rsidR="009D40BA" w:rsidRPr="000835C2" w:rsidRDefault="009D40BA" w:rsidP="0063465E">
      <w:pPr>
        <w:pStyle w:val="ListParagraph"/>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plačal dogovorjeni pogodbeni znesek v rokih in na način, dogovorjen s to pogodbo. </w:t>
      </w:r>
    </w:p>
    <w:p w14:paraId="707A1C20" w14:textId="49D6D73E" w:rsidR="009D40BA" w:rsidRPr="000835C2" w:rsidRDefault="009D40BA" w:rsidP="009D40BA">
      <w:pPr>
        <w:pStyle w:val="ListParagraph"/>
        <w:ind w:right="-1"/>
        <w:jc w:val="both"/>
        <w:rPr>
          <w:rFonts w:ascii="Arial" w:hAnsi="Arial" w:cs="Arial"/>
          <w:sz w:val="20"/>
          <w:szCs w:val="20"/>
        </w:rPr>
      </w:pPr>
    </w:p>
    <w:p w14:paraId="520C3971" w14:textId="12BC98DA" w:rsidR="0063465E" w:rsidRPr="000835C2" w:rsidRDefault="0063465E" w:rsidP="0063465E">
      <w:pPr>
        <w:pStyle w:val="Heading1"/>
        <w:numPr>
          <w:ilvl w:val="0"/>
          <w:numId w:val="9"/>
        </w:numPr>
        <w:spacing w:before="0" w:after="0"/>
        <w:ind w:right="-1"/>
        <w:jc w:val="center"/>
        <w:rPr>
          <w:sz w:val="20"/>
          <w:szCs w:val="20"/>
        </w:rPr>
      </w:pPr>
      <w:r w:rsidRPr="000835C2">
        <w:rPr>
          <w:sz w:val="20"/>
          <w:szCs w:val="20"/>
        </w:rPr>
        <w:t>člen: POOBLAŠČENE OSEBE</w:t>
      </w:r>
    </w:p>
    <w:p w14:paraId="68408F40" w14:textId="0FC482F6" w:rsidR="0063465E" w:rsidRPr="000835C2" w:rsidRDefault="0063465E" w:rsidP="0063465E">
      <w:pPr>
        <w:rPr>
          <w:rFonts w:ascii="Arial" w:hAnsi="Arial" w:cs="Arial"/>
          <w:sz w:val="20"/>
          <w:szCs w:val="20"/>
        </w:rPr>
      </w:pPr>
    </w:p>
    <w:p w14:paraId="43E4436F" w14:textId="77777777" w:rsidR="0063465E" w:rsidRPr="000835C2" w:rsidRDefault="0063465E" w:rsidP="0063465E">
      <w:pPr>
        <w:rPr>
          <w:rFonts w:ascii="Arial" w:hAnsi="Arial" w:cs="Arial"/>
          <w:sz w:val="20"/>
          <w:szCs w:val="20"/>
        </w:rPr>
      </w:pPr>
      <w:r w:rsidRPr="000835C2">
        <w:rPr>
          <w:rFonts w:ascii="Arial" w:hAnsi="Arial" w:cs="Arial"/>
          <w:sz w:val="20"/>
          <w:szCs w:val="20"/>
        </w:rPr>
        <w:t xml:space="preserve">Pooblaščena predstavnika naročnika sta: </w:t>
      </w:r>
    </w:p>
    <w:p w14:paraId="26FBC7C7" w14:textId="3BFB1F66" w:rsidR="0063465E" w:rsidRPr="000835C2" w:rsidRDefault="0063465E" w:rsidP="0063465E">
      <w:pPr>
        <w:rPr>
          <w:rFonts w:ascii="Arial" w:hAnsi="Arial" w:cs="Arial"/>
          <w:sz w:val="20"/>
          <w:szCs w:val="20"/>
        </w:rPr>
      </w:pPr>
      <w:r w:rsidRPr="000835C2">
        <w:rPr>
          <w:rFonts w:ascii="Arial" w:hAnsi="Arial" w:cs="Arial"/>
          <w:b/>
          <w:bCs/>
          <w:sz w:val="20"/>
          <w:szCs w:val="20"/>
        </w:rPr>
        <w:t xml:space="preserve">- </w:t>
      </w:r>
      <w:r w:rsidR="006B54D8">
        <w:rPr>
          <w:rFonts w:ascii="Arial" w:hAnsi="Arial" w:cs="Arial"/>
          <w:sz w:val="20"/>
          <w:szCs w:val="20"/>
        </w:rPr>
        <w:t>________________</w:t>
      </w:r>
      <w:r w:rsidRPr="000835C2">
        <w:rPr>
          <w:rFonts w:ascii="Arial" w:hAnsi="Arial" w:cs="Arial"/>
          <w:sz w:val="20"/>
          <w:szCs w:val="20"/>
        </w:rPr>
        <w:t xml:space="preserve"> (skrbnik projekta) in </w:t>
      </w:r>
    </w:p>
    <w:p w14:paraId="242BD797" w14:textId="42E91B97" w:rsidR="0063465E" w:rsidRPr="000835C2" w:rsidRDefault="0063465E" w:rsidP="0063465E">
      <w:pPr>
        <w:rPr>
          <w:rFonts w:ascii="Arial" w:hAnsi="Arial" w:cs="Arial"/>
          <w:sz w:val="20"/>
          <w:szCs w:val="20"/>
        </w:rPr>
      </w:pPr>
      <w:r w:rsidRPr="000835C2">
        <w:rPr>
          <w:rFonts w:ascii="Arial" w:hAnsi="Arial" w:cs="Arial"/>
          <w:sz w:val="20"/>
          <w:szCs w:val="20"/>
        </w:rPr>
        <w:t xml:space="preserve">- </w:t>
      </w:r>
      <w:r w:rsidR="00A64331" w:rsidRPr="000835C2">
        <w:rPr>
          <w:rFonts w:ascii="Arial" w:hAnsi="Arial" w:cs="Arial"/>
          <w:sz w:val="20"/>
          <w:szCs w:val="20"/>
        </w:rPr>
        <w:t>______________</w:t>
      </w:r>
      <w:r w:rsidR="00A04923" w:rsidRPr="000835C2">
        <w:rPr>
          <w:rFonts w:ascii="Arial" w:hAnsi="Arial" w:cs="Arial"/>
          <w:sz w:val="20"/>
          <w:szCs w:val="20"/>
        </w:rPr>
        <w:t xml:space="preserve"> (</w:t>
      </w:r>
      <w:r w:rsidRPr="000835C2">
        <w:rPr>
          <w:rFonts w:ascii="Arial" w:hAnsi="Arial" w:cs="Arial"/>
          <w:sz w:val="20"/>
          <w:szCs w:val="20"/>
        </w:rPr>
        <w:t>oseba naročnika, odgovorna za nadzor</w:t>
      </w:r>
      <w:r w:rsidR="00A04923" w:rsidRPr="000835C2">
        <w:rPr>
          <w:rFonts w:ascii="Arial" w:hAnsi="Arial" w:cs="Arial"/>
          <w:sz w:val="20"/>
          <w:szCs w:val="20"/>
        </w:rPr>
        <w:t>)</w:t>
      </w:r>
      <w:r w:rsidRPr="000835C2">
        <w:rPr>
          <w:rFonts w:ascii="Arial" w:hAnsi="Arial" w:cs="Arial"/>
          <w:sz w:val="20"/>
          <w:szCs w:val="20"/>
        </w:rPr>
        <w:t xml:space="preserve">. </w:t>
      </w:r>
    </w:p>
    <w:p w14:paraId="40FA7B78" w14:textId="77777777" w:rsidR="0063465E" w:rsidRPr="000835C2" w:rsidRDefault="0063465E" w:rsidP="0063465E">
      <w:pPr>
        <w:rPr>
          <w:rFonts w:ascii="Arial" w:hAnsi="Arial" w:cs="Arial"/>
          <w:sz w:val="20"/>
          <w:szCs w:val="20"/>
        </w:rPr>
      </w:pPr>
    </w:p>
    <w:p w14:paraId="4D902721" w14:textId="37F5273B" w:rsidR="006B1B2F" w:rsidRPr="000835C2" w:rsidRDefault="006B1B2F" w:rsidP="006B1B2F">
      <w:pPr>
        <w:rPr>
          <w:rFonts w:ascii="Arial" w:hAnsi="Arial" w:cs="Arial"/>
          <w:sz w:val="20"/>
          <w:szCs w:val="20"/>
        </w:rPr>
      </w:pPr>
      <w:r w:rsidRPr="000835C2">
        <w:rPr>
          <w:rFonts w:ascii="Arial" w:hAnsi="Arial" w:cs="Arial"/>
          <w:sz w:val="20"/>
          <w:szCs w:val="20"/>
        </w:rPr>
        <w:t xml:space="preserve">Za strokovni nadzor nad gradnjo po tej pogodbi je </w:t>
      </w:r>
      <w:r w:rsidR="000D0DFF" w:rsidRPr="000835C2">
        <w:rPr>
          <w:rFonts w:ascii="Arial" w:hAnsi="Arial" w:cs="Arial"/>
          <w:sz w:val="20"/>
          <w:szCs w:val="20"/>
        </w:rPr>
        <w:t xml:space="preserve">imenovano </w:t>
      </w:r>
      <w:r w:rsidRPr="000835C2">
        <w:rPr>
          <w:rFonts w:ascii="Arial" w:hAnsi="Arial" w:cs="Arial"/>
          <w:sz w:val="20"/>
          <w:szCs w:val="20"/>
        </w:rPr>
        <w:t>podjetje______________, ki za vodjo nadzora imenuje __</w:t>
      </w:r>
      <w:r w:rsidR="000D0DFF" w:rsidRPr="000835C2">
        <w:rPr>
          <w:rFonts w:ascii="Arial" w:hAnsi="Arial" w:cs="Arial"/>
          <w:sz w:val="20"/>
          <w:szCs w:val="20"/>
        </w:rPr>
        <w:t>_______</w:t>
      </w:r>
      <w:r w:rsidRPr="000835C2">
        <w:rPr>
          <w:rFonts w:ascii="Arial" w:hAnsi="Arial" w:cs="Arial"/>
          <w:sz w:val="20"/>
          <w:szCs w:val="20"/>
        </w:rPr>
        <w:t xml:space="preserve">_______. </w:t>
      </w:r>
    </w:p>
    <w:p w14:paraId="007717ED" w14:textId="77777777" w:rsidR="006B1B2F" w:rsidRPr="000835C2" w:rsidRDefault="006B1B2F" w:rsidP="0063465E">
      <w:pPr>
        <w:rPr>
          <w:rFonts w:ascii="Arial" w:hAnsi="Arial" w:cs="Arial"/>
          <w:sz w:val="20"/>
          <w:szCs w:val="20"/>
        </w:rPr>
      </w:pPr>
    </w:p>
    <w:p w14:paraId="645F8C99" w14:textId="2E39F4F5" w:rsidR="0063465E" w:rsidRPr="000835C2" w:rsidRDefault="0063465E" w:rsidP="0063465E">
      <w:pPr>
        <w:rPr>
          <w:rFonts w:ascii="Arial" w:hAnsi="Arial" w:cs="Arial"/>
          <w:sz w:val="20"/>
          <w:szCs w:val="20"/>
        </w:rPr>
      </w:pPr>
      <w:r w:rsidRPr="000835C2">
        <w:rPr>
          <w:rFonts w:ascii="Arial" w:hAnsi="Arial" w:cs="Arial"/>
          <w:sz w:val="20"/>
          <w:szCs w:val="20"/>
        </w:rPr>
        <w:t xml:space="preserve">Pooblaščeni predstavniki izvajalca so: </w:t>
      </w:r>
    </w:p>
    <w:p w14:paraId="40A1B9E6" w14:textId="77777777" w:rsidR="0063465E" w:rsidRPr="000835C2" w:rsidRDefault="0063465E" w:rsidP="0063465E">
      <w:pPr>
        <w:rPr>
          <w:rFonts w:ascii="Arial" w:hAnsi="Arial" w:cs="Arial"/>
          <w:sz w:val="20"/>
          <w:szCs w:val="20"/>
        </w:rPr>
      </w:pPr>
      <w:r w:rsidRPr="000835C2">
        <w:rPr>
          <w:rFonts w:ascii="Arial" w:hAnsi="Arial" w:cs="Arial"/>
          <w:b/>
          <w:bCs/>
          <w:sz w:val="20"/>
          <w:szCs w:val="20"/>
        </w:rPr>
        <w:t xml:space="preserve">- </w:t>
      </w:r>
      <w:r w:rsidRPr="000835C2">
        <w:rPr>
          <w:rFonts w:ascii="Arial" w:hAnsi="Arial" w:cs="Arial"/>
          <w:sz w:val="20"/>
          <w:szCs w:val="20"/>
        </w:rPr>
        <w:t xml:space="preserve">Pooblaščeni predstavnik izvajalca je _______________(skrbnik projekta). </w:t>
      </w:r>
    </w:p>
    <w:p w14:paraId="00E0E2C0" w14:textId="5A331E43" w:rsidR="0063465E" w:rsidRPr="000835C2" w:rsidRDefault="0063465E" w:rsidP="0063465E">
      <w:pPr>
        <w:rPr>
          <w:rFonts w:ascii="Arial" w:hAnsi="Arial" w:cs="Arial"/>
          <w:sz w:val="20"/>
          <w:szCs w:val="20"/>
        </w:rPr>
      </w:pPr>
    </w:p>
    <w:p w14:paraId="761CC9CD" w14:textId="398D8375" w:rsidR="0063465E" w:rsidRPr="000835C2" w:rsidRDefault="000D0DFF" w:rsidP="0063465E">
      <w:pPr>
        <w:rPr>
          <w:rFonts w:ascii="Arial" w:hAnsi="Arial" w:cs="Arial"/>
          <w:sz w:val="20"/>
          <w:szCs w:val="20"/>
        </w:rPr>
      </w:pPr>
      <w:r w:rsidRPr="000835C2">
        <w:rPr>
          <w:rFonts w:ascii="Arial" w:hAnsi="Arial" w:cs="Arial"/>
          <w:sz w:val="20"/>
          <w:szCs w:val="20"/>
        </w:rPr>
        <w:t xml:space="preserve">- </w:t>
      </w:r>
      <w:r w:rsidR="0063465E" w:rsidRPr="000835C2">
        <w:rPr>
          <w:rFonts w:ascii="Arial" w:hAnsi="Arial" w:cs="Arial"/>
          <w:sz w:val="20"/>
          <w:szCs w:val="20"/>
        </w:rPr>
        <w:t xml:space="preserve">Vodja gradnje s strani izvajalca je ______________, </w:t>
      </w:r>
    </w:p>
    <w:p w14:paraId="023B6C82" w14:textId="7756418A" w:rsidR="00A04923" w:rsidRPr="000835C2" w:rsidRDefault="00A64331" w:rsidP="00A64331">
      <w:pPr>
        <w:tabs>
          <w:tab w:val="left" w:pos="6045"/>
        </w:tabs>
        <w:rPr>
          <w:rFonts w:ascii="Arial" w:hAnsi="Arial" w:cs="Arial"/>
          <w:sz w:val="20"/>
          <w:szCs w:val="20"/>
        </w:rPr>
      </w:pPr>
      <w:r w:rsidRPr="000835C2">
        <w:rPr>
          <w:rFonts w:ascii="Arial" w:hAnsi="Arial" w:cs="Arial"/>
          <w:sz w:val="20"/>
          <w:szCs w:val="20"/>
        </w:rPr>
        <w:tab/>
      </w:r>
    </w:p>
    <w:p w14:paraId="08AD804D" w14:textId="642FF682" w:rsidR="0063465E" w:rsidRPr="000835C2" w:rsidRDefault="0063465E" w:rsidP="0063465E">
      <w:pPr>
        <w:rPr>
          <w:rFonts w:ascii="Arial" w:hAnsi="Arial" w:cs="Arial"/>
          <w:sz w:val="20"/>
          <w:szCs w:val="20"/>
        </w:rPr>
      </w:pPr>
      <w:r w:rsidRPr="000835C2">
        <w:rPr>
          <w:rFonts w:ascii="Arial" w:hAnsi="Arial" w:cs="Arial"/>
          <w:sz w:val="20"/>
          <w:szCs w:val="20"/>
        </w:rPr>
        <w:t>Pogodbeni stranki imata v primeru objektivnih razlogov pravico zamenjati navedene zastopnike. O spremembi se morata pisno obvestiti in soglašati.</w:t>
      </w:r>
    </w:p>
    <w:p w14:paraId="1795DE81" w14:textId="77777777" w:rsidR="009D40BA" w:rsidRPr="000835C2" w:rsidRDefault="009D40BA" w:rsidP="009D40BA">
      <w:pPr>
        <w:rPr>
          <w:rFonts w:ascii="Arial" w:hAnsi="Arial" w:cs="Arial"/>
          <w:sz w:val="20"/>
          <w:szCs w:val="20"/>
        </w:rPr>
      </w:pPr>
    </w:p>
    <w:p w14:paraId="6B85BD79" w14:textId="77777777" w:rsidR="009D40BA" w:rsidRPr="000835C2" w:rsidRDefault="009D40BA" w:rsidP="009D40BA">
      <w:pPr>
        <w:pStyle w:val="Heading1"/>
        <w:numPr>
          <w:ilvl w:val="0"/>
          <w:numId w:val="9"/>
        </w:numPr>
        <w:spacing w:before="0" w:after="0"/>
        <w:ind w:right="-1"/>
        <w:jc w:val="center"/>
        <w:rPr>
          <w:sz w:val="20"/>
          <w:szCs w:val="20"/>
        </w:rPr>
      </w:pPr>
      <w:r w:rsidRPr="000835C2">
        <w:rPr>
          <w:sz w:val="20"/>
          <w:szCs w:val="20"/>
        </w:rPr>
        <w:t xml:space="preserve">člen: POGODBENA CENA </w:t>
      </w:r>
    </w:p>
    <w:p w14:paraId="04C2B728" w14:textId="77777777" w:rsidR="009D40BA" w:rsidRPr="000835C2" w:rsidRDefault="009D40BA" w:rsidP="009D40BA">
      <w:pPr>
        <w:rPr>
          <w:rFonts w:ascii="Arial" w:hAnsi="Arial" w:cs="Arial"/>
          <w:sz w:val="20"/>
          <w:szCs w:val="20"/>
        </w:rPr>
      </w:pPr>
    </w:p>
    <w:p w14:paraId="3CF93819" w14:textId="77777777" w:rsidR="009D40BA" w:rsidRPr="000835C2" w:rsidRDefault="009D40BA" w:rsidP="009D40BA">
      <w:pPr>
        <w:jc w:val="both"/>
        <w:rPr>
          <w:rFonts w:ascii="Arial" w:hAnsi="Arial" w:cs="Arial"/>
          <w:sz w:val="20"/>
          <w:szCs w:val="20"/>
        </w:rPr>
      </w:pPr>
      <w:r w:rsidRPr="000835C2">
        <w:rPr>
          <w:rFonts w:ascii="Arial" w:hAnsi="Arial" w:cs="Arial"/>
          <w:sz w:val="20"/>
          <w:szCs w:val="20"/>
        </w:rPr>
        <w:t>Ocenjena vrednost pogodbe znaša:</w:t>
      </w:r>
    </w:p>
    <w:p w14:paraId="3FE9E442" w14:textId="77777777" w:rsidR="009D40BA" w:rsidRPr="000835C2" w:rsidRDefault="009D40BA" w:rsidP="009D40BA">
      <w:pPr>
        <w:jc w:val="both"/>
        <w:rPr>
          <w:rFonts w:ascii="Arial" w:hAnsi="Arial" w:cs="Arial"/>
          <w:b/>
          <w:bCs/>
          <w:sz w:val="20"/>
          <w:szCs w:val="20"/>
        </w:rPr>
      </w:pPr>
    </w:p>
    <w:p w14:paraId="0AE69544" w14:textId="487F1B26" w:rsidR="009D40BA" w:rsidRPr="000835C2" w:rsidRDefault="009D40BA" w:rsidP="009D40BA">
      <w:pPr>
        <w:ind w:firstLine="709"/>
        <w:jc w:val="both"/>
        <w:rPr>
          <w:rFonts w:ascii="Arial" w:hAnsi="Arial" w:cs="Arial"/>
          <w:b/>
          <w:bCs/>
          <w:sz w:val="20"/>
          <w:szCs w:val="20"/>
        </w:rPr>
      </w:pPr>
      <w:r w:rsidRPr="000835C2">
        <w:rPr>
          <w:rFonts w:ascii="Arial" w:hAnsi="Arial" w:cs="Arial"/>
          <w:b/>
          <w:bCs/>
          <w:sz w:val="20"/>
          <w:szCs w:val="20"/>
        </w:rPr>
        <w:t>VREDNOST DEL</w:t>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sz w:val="20"/>
          <w:szCs w:val="20"/>
        </w:rPr>
        <w:t>_______________________</w:t>
      </w:r>
      <w:r w:rsidRPr="000835C2">
        <w:rPr>
          <w:rFonts w:ascii="Arial" w:hAnsi="Arial" w:cs="Arial"/>
          <w:b/>
          <w:bCs/>
          <w:sz w:val="20"/>
          <w:szCs w:val="20"/>
        </w:rPr>
        <w:t xml:space="preserve"> €</w:t>
      </w:r>
    </w:p>
    <w:p w14:paraId="4AF90AA6" w14:textId="77777777" w:rsidR="009D40BA" w:rsidRPr="000835C2" w:rsidRDefault="009D40BA" w:rsidP="009D40BA">
      <w:pPr>
        <w:jc w:val="both"/>
        <w:rPr>
          <w:rFonts w:ascii="Arial" w:hAnsi="Arial" w:cs="Arial"/>
          <w:b/>
          <w:bCs/>
          <w:sz w:val="20"/>
          <w:szCs w:val="20"/>
        </w:rPr>
      </w:pPr>
    </w:p>
    <w:p w14:paraId="4F1A5DF1" w14:textId="4563D86C" w:rsidR="009D40BA" w:rsidRPr="000835C2" w:rsidRDefault="009D40BA" w:rsidP="009D40BA">
      <w:pPr>
        <w:pStyle w:val="ListParagraph"/>
        <w:jc w:val="both"/>
        <w:rPr>
          <w:rFonts w:ascii="Arial" w:hAnsi="Arial" w:cs="Arial"/>
          <w:b/>
          <w:bCs/>
          <w:sz w:val="20"/>
          <w:szCs w:val="20"/>
        </w:rPr>
      </w:pPr>
      <w:r w:rsidRPr="000835C2">
        <w:rPr>
          <w:rFonts w:ascii="Arial" w:hAnsi="Arial" w:cs="Arial"/>
          <w:b/>
          <w:bCs/>
          <w:sz w:val="20"/>
          <w:szCs w:val="20"/>
        </w:rPr>
        <w:t>22 % DDV</w:t>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sz w:val="20"/>
          <w:szCs w:val="20"/>
        </w:rPr>
        <w:t xml:space="preserve">_______________________ </w:t>
      </w:r>
      <w:r w:rsidRPr="000835C2">
        <w:rPr>
          <w:rFonts w:ascii="Arial" w:hAnsi="Arial" w:cs="Arial"/>
          <w:b/>
          <w:bCs/>
          <w:sz w:val="20"/>
          <w:szCs w:val="20"/>
        </w:rPr>
        <w:t>€</w:t>
      </w:r>
    </w:p>
    <w:p w14:paraId="4192C602" w14:textId="77777777" w:rsidR="009D40BA" w:rsidRPr="000835C2" w:rsidRDefault="009D40BA" w:rsidP="009D40BA">
      <w:pPr>
        <w:pStyle w:val="ListParagraph"/>
        <w:jc w:val="both"/>
        <w:rPr>
          <w:rFonts w:ascii="Arial" w:hAnsi="Arial" w:cs="Arial"/>
          <w:b/>
          <w:bCs/>
          <w:sz w:val="20"/>
          <w:szCs w:val="20"/>
        </w:rPr>
      </w:pPr>
    </w:p>
    <w:p w14:paraId="36C3244D" w14:textId="3B38BF54" w:rsidR="009D40BA" w:rsidRPr="000835C2" w:rsidRDefault="009D40BA" w:rsidP="009D40BA">
      <w:pPr>
        <w:pStyle w:val="ListParagraph"/>
        <w:jc w:val="both"/>
        <w:rPr>
          <w:rFonts w:ascii="Arial" w:hAnsi="Arial" w:cs="Arial"/>
          <w:b/>
          <w:bCs/>
          <w:sz w:val="20"/>
          <w:szCs w:val="20"/>
        </w:rPr>
      </w:pPr>
      <w:r w:rsidRPr="000835C2">
        <w:rPr>
          <w:rFonts w:ascii="Arial" w:hAnsi="Arial" w:cs="Arial"/>
          <w:b/>
          <w:bCs/>
          <w:sz w:val="20"/>
          <w:szCs w:val="20"/>
        </w:rPr>
        <w:t xml:space="preserve">SKUPAJ VREDNOST DEL </w:t>
      </w:r>
      <w:r w:rsidRPr="000835C2">
        <w:rPr>
          <w:rFonts w:ascii="Arial" w:hAnsi="Arial" w:cs="Arial"/>
          <w:b/>
          <w:bCs/>
          <w:sz w:val="20"/>
          <w:szCs w:val="20"/>
        </w:rPr>
        <w:tab/>
      </w:r>
      <w:r w:rsidRPr="000835C2">
        <w:rPr>
          <w:rFonts w:ascii="Arial" w:hAnsi="Arial" w:cs="Arial"/>
          <w:b/>
          <w:bCs/>
          <w:sz w:val="20"/>
          <w:szCs w:val="20"/>
        </w:rPr>
        <w:tab/>
        <w:t xml:space="preserve"> </w:t>
      </w:r>
      <w:r w:rsidRPr="000835C2">
        <w:rPr>
          <w:rFonts w:ascii="Arial" w:hAnsi="Arial" w:cs="Arial"/>
          <w:b/>
          <w:bCs/>
          <w:sz w:val="20"/>
          <w:szCs w:val="20"/>
        </w:rPr>
        <w:tab/>
        <w:t xml:space="preserve">         </w:t>
      </w:r>
      <w:r w:rsidR="005D73B0" w:rsidRPr="000835C2">
        <w:rPr>
          <w:rFonts w:ascii="Arial" w:hAnsi="Arial" w:cs="Arial"/>
          <w:b/>
          <w:bCs/>
          <w:sz w:val="20"/>
          <w:szCs w:val="20"/>
        </w:rPr>
        <w:t xml:space="preserve"> </w:t>
      </w:r>
      <w:r w:rsidRPr="000835C2">
        <w:rPr>
          <w:rFonts w:ascii="Arial" w:hAnsi="Arial" w:cs="Arial"/>
          <w:b/>
          <w:bCs/>
          <w:sz w:val="20"/>
          <w:szCs w:val="20"/>
        </w:rPr>
        <w:t xml:space="preserve">  </w:t>
      </w:r>
      <w:r w:rsidRPr="000835C2">
        <w:rPr>
          <w:rFonts w:ascii="Arial" w:hAnsi="Arial" w:cs="Arial"/>
          <w:sz w:val="20"/>
          <w:szCs w:val="20"/>
        </w:rPr>
        <w:t>_______________________</w:t>
      </w:r>
      <w:r w:rsidR="005D73B0" w:rsidRPr="000835C2">
        <w:rPr>
          <w:rFonts w:ascii="Arial" w:hAnsi="Arial" w:cs="Arial"/>
          <w:b/>
          <w:bCs/>
          <w:sz w:val="20"/>
          <w:szCs w:val="20"/>
        </w:rPr>
        <w:t xml:space="preserve"> </w:t>
      </w:r>
      <w:r w:rsidRPr="000835C2">
        <w:rPr>
          <w:rFonts w:ascii="Arial" w:hAnsi="Arial" w:cs="Arial"/>
          <w:b/>
          <w:bCs/>
          <w:sz w:val="20"/>
          <w:szCs w:val="20"/>
        </w:rPr>
        <w:t>€</w:t>
      </w:r>
    </w:p>
    <w:p w14:paraId="77547530" w14:textId="77777777" w:rsidR="009D40BA" w:rsidRPr="000835C2" w:rsidRDefault="009D40BA" w:rsidP="009D40BA">
      <w:pPr>
        <w:pStyle w:val="ListParagraph"/>
        <w:jc w:val="both"/>
        <w:rPr>
          <w:rFonts w:ascii="Arial" w:hAnsi="Arial" w:cs="Arial"/>
          <w:sz w:val="20"/>
          <w:szCs w:val="20"/>
        </w:rPr>
      </w:pPr>
    </w:p>
    <w:p w14:paraId="7E209CC2" w14:textId="2AAEE625" w:rsidR="009D40BA" w:rsidRPr="000835C2" w:rsidRDefault="009D40BA" w:rsidP="005D73B0">
      <w:pPr>
        <w:rPr>
          <w:rFonts w:ascii="Arial" w:hAnsi="Arial" w:cs="Arial"/>
          <w:sz w:val="20"/>
          <w:szCs w:val="20"/>
        </w:rPr>
      </w:pPr>
      <w:r w:rsidRPr="000835C2">
        <w:rPr>
          <w:rFonts w:ascii="Arial" w:hAnsi="Arial" w:cs="Arial"/>
          <w:sz w:val="20"/>
          <w:szCs w:val="20"/>
        </w:rPr>
        <w:t>Z besedo: __________________________________________________________________</w:t>
      </w:r>
      <w:r w:rsidR="005D73B0" w:rsidRPr="000835C2">
        <w:rPr>
          <w:rFonts w:ascii="Arial" w:hAnsi="Arial" w:cs="Arial"/>
          <w:sz w:val="20"/>
          <w:szCs w:val="20"/>
        </w:rPr>
        <w:t>___</w:t>
      </w:r>
      <w:r w:rsidRPr="000835C2">
        <w:rPr>
          <w:rFonts w:ascii="Arial" w:hAnsi="Arial" w:cs="Arial"/>
          <w:sz w:val="20"/>
          <w:szCs w:val="20"/>
        </w:rPr>
        <w:t>_ .</w:t>
      </w:r>
    </w:p>
    <w:p w14:paraId="3571FB83" w14:textId="77777777" w:rsidR="009D40BA" w:rsidRPr="000835C2" w:rsidRDefault="009D40BA" w:rsidP="009D40BA">
      <w:pPr>
        <w:jc w:val="both"/>
        <w:rPr>
          <w:rFonts w:ascii="Arial" w:hAnsi="Arial" w:cs="Arial"/>
          <w:sz w:val="20"/>
          <w:szCs w:val="20"/>
        </w:rPr>
      </w:pPr>
    </w:p>
    <w:p w14:paraId="2582F3AF" w14:textId="77777777" w:rsidR="000835C2" w:rsidRDefault="000835C2" w:rsidP="009D40BA">
      <w:pPr>
        <w:jc w:val="both"/>
        <w:rPr>
          <w:rFonts w:ascii="Arial" w:hAnsi="Arial" w:cs="Arial"/>
          <w:sz w:val="20"/>
          <w:szCs w:val="20"/>
        </w:rPr>
      </w:pPr>
    </w:p>
    <w:p w14:paraId="70CAA75B" w14:textId="0344B1DB" w:rsidR="009D40BA" w:rsidRPr="000835C2" w:rsidRDefault="009D40BA" w:rsidP="009D40BA">
      <w:pPr>
        <w:jc w:val="both"/>
        <w:rPr>
          <w:rFonts w:ascii="Arial" w:hAnsi="Arial" w:cs="Arial"/>
          <w:sz w:val="20"/>
          <w:szCs w:val="20"/>
        </w:rPr>
      </w:pPr>
      <w:r w:rsidRPr="000835C2">
        <w:rPr>
          <w:rFonts w:ascii="Arial" w:hAnsi="Arial" w:cs="Arial"/>
          <w:sz w:val="20"/>
          <w:szCs w:val="20"/>
        </w:rPr>
        <w:t>Pogodba se sklepa po načelu pogodbe »</w:t>
      </w:r>
      <w:r w:rsidR="004D7A74">
        <w:rPr>
          <w:rFonts w:ascii="Arial" w:hAnsi="Arial" w:cs="Arial"/>
          <w:sz w:val="20"/>
          <w:szCs w:val="20"/>
        </w:rPr>
        <w:t xml:space="preserve"> obračun po enotah izmere</w:t>
      </w:r>
      <w:r w:rsidRPr="000835C2">
        <w:rPr>
          <w:rFonts w:ascii="Arial" w:hAnsi="Arial" w:cs="Arial"/>
          <w:sz w:val="20"/>
          <w:szCs w:val="20"/>
        </w:rPr>
        <w:t>«.</w:t>
      </w:r>
    </w:p>
    <w:p w14:paraId="298334F0" w14:textId="77777777" w:rsidR="009D40BA" w:rsidRPr="000835C2" w:rsidRDefault="009D40BA" w:rsidP="009D40BA">
      <w:pPr>
        <w:jc w:val="both"/>
        <w:rPr>
          <w:rFonts w:ascii="Arial" w:hAnsi="Arial" w:cs="Arial"/>
          <w:sz w:val="20"/>
          <w:szCs w:val="20"/>
        </w:rPr>
      </w:pPr>
    </w:p>
    <w:p w14:paraId="29929DCD" w14:textId="7D672775" w:rsidR="009D40BA" w:rsidRPr="000835C2" w:rsidRDefault="004D7A74" w:rsidP="009D40BA">
      <w:pPr>
        <w:jc w:val="both"/>
        <w:rPr>
          <w:rFonts w:ascii="Arial" w:hAnsi="Arial" w:cs="Arial"/>
          <w:sz w:val="20"/>
          <w:szCs w:val="20"/>
        </w:rPr>
      </w:pPr>
      <w:r>
        <w:rPr>
          <w:rFonts w:ascii="Arial" w:hAnsi="Arial" w:cs="Arial"/>
          <w:sz w:val="20"/>
          <w:szCs w:val="20"/>
        </w:rPr>
        <w:t>P</w:t>
      </w:r>
      <w:r w:rsidR="006B54D8">
        <w:rPr>
          <w:rFonts w:ascii="Arial" w:hAnsi="Arial" w:cs="Arial"/>
          <w:sz w:val="20"/>
          <w:szCs w:val="20"/>
        </w:rPr>
        <w:t xml:space="preserve">ogodbena vrednost fiksna in </w:t>
      </w:r>
      <w:proofErr w:type="spellStart"/>
      <w:r w:rsidR="006B54D8">
        <w:rPr>
          <w:rFonts w:ascii="Arial" w:hAnsi="Arial" w:cs="Arial"/>
          <w:sz w:val="20"/>
          <w:szCs w:val="20"/>
        </w:rPr>
        <w:t>nespremelnjiva</w:t>
      </w:r>
      <w:proofErr w:type="spellEnd"/>
      <w:r w:rsidR="006B54D8">
        <w:rPr>
          <w:rFonts w:ascii="Arial" w:hAnsi="Arial" w:cs="Arial"/>
          <w:sz w:val="20"/>
          <w:szCs w:val="20"/>
        </w:rPr>
        <w:t xml:space="preserve"> </w:t>
      </w:r>
      <w:r w:rsidR="009D40BA" w:rsidRPr="000835C2">
        <w:rPr>
          <w:rFonts w:ascii="Arial" w:hAnsi="Arial" w:cs="Arial"/>
          <w:sz w:val="20"/>
          <w:szCs w:val="20"/>
        </w:rPr>
        <w:t>za ves čas trajanja te pogodbe. Sprememba vrednosti pogodbe je mogoča izključno in samo v primeru, da bi bilo potrebno izvesti dodatna dela, ki niso vključena v prvotno naročilo po tej pogodbi, bi pa, zaradi nepredvidljivih okoliščin za katere naročnik in izvajalec ob sklenitvi te pogodbe nista mogla vedeti, bila nujno potrebna za dokončanje investicije po tej pogodbi in če so za izvedbo teh del izpolnjeni pogoji za spremembo pogodbe, kot jih določa zakon, ki ureja področje javnega naročanja.</w:t>
      </w:r>
    </w:p>
    <w:p w14:paraId="78BC874D" w14:textId="1A73B716" w:rsidR="009D40BA" w:rsidRPr="000835C2" w:rsidRDefault="009D40BA" w:rsidP="009D40BA">
      <w:pPr>
        <w:spacing w:line="264" w:lineRule="auto"/>
        <w:jc w:val="both"/>
        <w:rPr>
          <w:rFonts w:ascii="Arial" w:hAnsi="Arial" w:cs="Arial"/>
          <w:sz w:val="20"/>
          <w:szCs w:val="20"/>
        </w:rPr>
      </w:pPr>
    </w:p>
    <w:p w14:paraId="107E0890" w14:textId="77777777" w:rsidR="0063465E" w:rsidRPr="000835C2" w:rsidRDefault="0063465E" w:rsidP="0063465E">
      <w:pPr>
        <w:ind w:right="-1"/>
        <w:jc w:val="both"/>
        <w:rPr>
          <w:rFonts w:ascii="Arial" w:hAnsi="Arial" w:cs="Arial"/>
          <w:b/>
          <w:bCs/>
          <w:sz w:val="20"/>
          <w:szCs w:val="20"/>
        </w:rPr>
      </w:pPr>
      <w:r w:rsidRPr="000835C2">
        <w:rPr>
          <w:rFonts w:ascii="Arial" w:hAnsi="Arial" w:cs="Arial"/>
          <w:b/>
          <w:bCs/>
          <w:sz w:val="20"/>
          <w:szCs w:val="20"/>
        </w:rPr>
        <w:t>Izvajalec se izrecno strinja, da je v pogodbeno ceno vključil tudi:</w:t>
      </w:r>
    </w:p>
    <w:p w14:paraId="4E1B44D8"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 xml:space="preserve">pripravljalna dela in organizacijo gradbišča, vključno s postavitvijo opozorilne prometne signalizacije (delne in popolne zapore cest), postavitvijo gradbiščne ograje, ki preprečuje dostop nepooblaščenim in nezaposlenim osebam na gradbišče, </w:t>
      </w:r>
      <w:proofErr w:type="spellStart"/>
      <w:r w:rsidRPr="000835C2">
        <w:rPr>
          <w:rFonts w:ascii="Arial" w:hAnsi="Arial" w:cs="Arial"/>
          <w:sz w:val="20"/>
          <w:szCs w:val="20"/>
        </w:rPr>
        <w:t>ipd</w:t>
      </w:r>
      <w:proofErr w:type="spellEnd"/>
      <w:r w:rsidRPr="000835C2">
        <w:rPr>
          <w:rFonts w:ascii="Arial" w:hAnsi="Arial" w:cs="Arial"/>
          <w:sz w:val="20"/>
          <w:szCs w:val="20"/>
        </w:rPr>
        <w:t>;</w:t>
      </w:r>
    </w:p>
    <w:p w14:paraId="072CE5B8" w14:textId="77777777" w:rsidR="0063465E" w:rsidRPr="000835C2" w:rsidRDefault="0063465E" w:rsidP="0063465E">
      <w:pPr>
        <w:pStyle w:val="ListParagraph"/>
        <w:numPr>
          <w:ilvl w:val="0"/>
          <w:numId w:val="31"/>
        </w:numPr>
        <w:ind w:right="-1"/>
        <w:jc w:val="both"/>
        <w:rPr>
          <w:rFonts w:ascii="Arial" w:hAnsi="Arial" w:cs="Arial"/>
          <w:sz w:val="20"/>
          <w:szCs w:val="20"/>
        </w:rPr>
      </w:pPr>
      <w:proofErr w:type="spellStart"/>
      <w:r w:rsidRPr="000835C2">
        <w:rPr>
          <w:rFonts w:ascii="Arial" w:hAnsi="Arial" w:cs="Arial"/>
          <w:sz w:val="20"/>
          <w:szCs w:val="20"/>
        </w:rPr>
        <w:t>zakoličbo</w:t>
      </w:r>
      <w:proofErr w:type="spellEnd"/>
      <w:r w:rsidRPr="000835C2">
        <w:rPr>
          <w:rFonts w:ascii="Arial" w:hAnsi="Arial" w:cs="Arial"/>
          <w:sz w:val="20"/>
          <w:szCs w:val="20"/>
        </w:rPr>
        <w:t xml:space="preserve"> vseh komunalnih vodov;</w:t>
      </w:r>
    </w:p>
    <w:p w14:paraId="60756FC0"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zavarovanje in označitev gradbišča v skladu z veljavnimi predpisi in zahtevami naročnika;</w:t>
      </w:r>
    </w:p>
    <w:p w14:paraId="144D0387"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izdelavo projekta organizacije gradbišča, ki bo natančno opredelil organizacijo gradbišča, skladiščenje materialov, odvoze materialov na gradbiščno in trajno deponijo;</w:t>
      </w:r>
    </w:p>
    <w:p w14:paraId="698CFF4C"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zaščito gradbišča in objekta pred nastankom materialne škode na objektu, v primeru prekinitve del;</w:t>
      </w:r>
    </w:p>
    <w:p w14:paraId="612AFBB8"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stroške nabave in vgradnje vsega materiala in opreme, predvidenega za vgradnjo in montažo;</w:t>
      </w:r>
    </w:p>
    <w:p w14:paraId="4B63F360" w14:textId="77777777" w:rsidR="00CD6E9F" w:rsidRPr="00CD6E9F" w:rsidRDefault="00CD6E9F" w:rsidP="00CD6E9F">
      <w:pPr>
        <w:pStyle w:val="ListParagraph"/>
        <w:numPr>
          <w:ilvl w:val="0"/>
          <w:numId w:val="31"/>
        </w:numPr>
        <w:ind w:right="-1"/>
        <w:jc w:val="both"/>
        <w:rPr>
          <w:rFonts w:ascii="Arial" w:hAnsi="Arial" w:cs="Arial"/>
          <w:sz w:val="20"/>
          <w:szCs w:val="20"/>
        </w:rPr>
      </w:pPr>
      <w:r w:rsidRPr="00CD6E9F">
        <w:rPr>
          <w:rFonts w:ascii="Arial" w:hAnsi="Arial" w:cs="Arial"/>
          <w:sz w:val="20"/>
          <w:szCs w:val="20"/>
        </w:rPr>
        <w:t xml:space="preserve">strošek organizacije gradbišča – kontejner pisarniški v katerem so sestanki in koordinacije za izvajanje del, sanitarije, vsi organizirano prostori za nemoteno delovanje gradbišča – skladiščenje materiala in opreme, kar pomeni enakopravni pogoji organizacije gradbišča pri izvajanju del, torej enakopravni dogovori za delovanje gradbišča, ki ga koordinira interno glavni izvajalec </w:t>
      </w:r>
    </w:p>
    <w:p w14:paraId="4907BE60" w14:textId="4587B039"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izdelavo ali najem in koriščenje, montažo in demontažo vseh delovnih ter zaščitnih odrov, ograj, ipd.;</w:t>
      </w:r>
    </w:p>
    <w:p w14:paraId="491F3E5E"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stroške prevozov, raztovarjanja in skladiščenja materiala na gradbišču ter notranjega transporta na gradbišču;</w:t>
      </w:r>
    </w:p>
    <w:p w14:paraId="4EA87FA7"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stroške vzdrževanja in čiščenja začasnih internih poti na gradbišču in stroške čiščenja javnih ter drugih poti in okolja izven gradbišča, ki jih bo onesnažil s svojimi vozili ali deli izvajalec ali njegov podizvajalec;</w:t>
      </w:r>
    </w:p>
    <w:p w14:paraId="31360BE6"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lastRenderedPageBreak/>
        <w:t>skladiščenje do vgraditve oziroma montaže;</w:t>
      </w:r>
    </w:p>
    <w:p w14:paraId="0173556B"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stroške električne energije, vode, TK priključkov in morebitne ostale stroške v času gradnje;</w:t>
      </w:r>
    </w:p>
    <w:p w14:paraId="40A09BB3"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stroške za popravilo morebitnih škod, ki bi nastale na objektih ob cesti, dovoznih cestah, zunanjem okolju, komunalnih vodih in priključkih po krivdi izvajalca;</w:t>
      </w:r>
    </w:p>
    <w:p w14:paraId="6C81F3D9"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stroške vseh predpisanih kontrol materialov, atestov in garancij za materiale vgrajene v objekt, stroške nostrifikacije in meritev pooblaščenih institucij, potrebnih za uspešno primopredajo del, pri čemer morajo biti dokumenti obvezno prevedeni v slovenščino in nostrificirani od pooblaščene institucije v RS;</w:t>
      </w:r>
    </w:p>
    <w:p w14:paraId="5074BE9F"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predložitev navodil za obratovanje in vzdrževanje objekta ter geodetski načrt stanja po končani izvedbi;</w:t>
      </w:r>
    </w:p>
    <w:p w14:paraId="29C1BE18"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 xml:space="preserve">sodelovanje pri tehničnem pregledu objekta; </w:t>
      </w:r>
    </w:p>
    <w:p w14:paraId="08A65A84" w14:textId="77777777" w:rsidR="0063465E" w:rsidRPr="000835C2" w:rsidRDefault="0063465E" w:rsidP="0063465E">
      <w:pPr>
        <w:pStyle w:val="ListParagraph"/>
        <w:numPr>
          <w:ilvl w:val="0"/>
          <w:numId w:val="31"/>
        </w:numPr>
        <w:ind w:right="-1"/>
        <w:jc w:val="both"/>
        <w:rPr>
          <w:rFonts w:ascii="Arial" w:hAnsi="Arial" w:cs="Arial"/>
          <w:sz w:val="20"/>
          <w:szCs w:val="20"/>
        </w:rPr>
      </w:pPr>
      <w:r w:rsidRPr="000835C2">
        <w:rPr>
          <w:rFonts w:ascii="Arial" w:hAnsi="Arial" w:cs="Arial"/>
          <w:sz w:val="20"/>
          <w:szCs w:val="20"/>
        </w:rPr>
        <w:t>pridobitev uporabnega dovoljenja.</w:t>
      </w:r>
    </w:p>
    <w:p w14:paraId="64439A29" w14:textId="77777777" w:rsidR="0063465E" w:rsidRPr="000835C2" w:rsidRDefault="0063465E" w:rsidP="009D40BA">
      <w:pPr>
        <w:spacing w:line="264" w:lineRule="auto"/>
        <w:jc w:val="both"/>
        <w:rPr>
          <w:rFonts w:ascii="Arial" w:hAnsi="Arial" w:cs="Arial"/>
          <w:sz w:val="20"/>
          <w:szCs w:val="20"/>
        </w:rPr>
      </w:pPr>
    </w:p>
    <w:p w14:paraId="4DD41DF4" w14:textId="77777777" w:rsidR="009D40BA" w:rsidRPr="000835C2" w:rsidRDefault="009D40BA" w:rsidP="009D40BA">
      <w:pPr>
        <w:pStyle w:val="Heading1"/>
        <w:numPr>
          <w:ilvl w:val="0"/>
          <w:numId w:val="9"/>
        </w:numPr>
        <w:spacing w:before="0" w:after="0"/>
        <w:ind w:right="-1"/>
        <w:jc w:val="center"/>
        <w:rPr>
          <w:sz w:val="20"/>
          <w:szCs w:val="20"/>
        </w:rPr>
      </w:pPr>
      <w:r w:rsidRPr="000835C2">
        <w:rPr>
          <w:sz w:val="20"/>
          <w:szCs w:val="20"/>
        </w:rPr>
        <w:t>člen: SPREMEMBA VREDNOSTI POGODBE</w:t>
      </w:r>
    </w:p>
    <w:p w14:paraId="5D8DFDF8" w14:textId="77777777" w:rsidR="009D40BA" w:rsidRPr="000835C2" w:rsidRDefault="009D40BA" w:rsidP="009D40BA">
      <w:pPr>
        <w:jc w:val="center"/>
        <w:rPr>
          <w:rFonts w:ascii="Arial" w:hAnsi="Arial" w:cs="Arial"/>
          <w:b/>
          <w:i/>
          <w:sz w:val="20"/>
          <w:szCs w:val="20"/>
        </w:rPr>
      </w:pPr>
    </w:p>
    <w:p w14:paraId="75517023" w14:textId="77777777" w:rsidR="009D40BA" w:rsidRPr="000835C2" w:rsidRDefault="009D40BA" w:rsidP="009D40BA">
      <w:pPr>
        <w:jc w:val="both"/>
        <w:rPr>
          <w:rFonts w:ascii="Arial" w:hAnsi="Arial" w:cs="Arial"/>
          <w:sz w:val="20"/>
          <w:szCs w:val="20"/>
        </w:rPr>
      </w:pPr>
    </w:p>
    <w:p w14:paraId="73045AC6" w14:textId="1FF0AF01" w:rsidR="009D40BA" w:rsidRPr="000835C2" w:rsidRDefault="009D40BA" w:rsidP="009D40BA">
      <w:pPr>
        <w:jc w:val="both"/>
        <w:rPr>
          <w:rFonts w:ascii="Arial" w:hAnsi="Arial" w:cs="Arial"/>
          <w:sz w:val="20"/>
          <w:szCs w:val="20"/>
        </w:rPr>
      </w:pPr>
      <w:r w:rsidRPr="000835C2">
        <w:rPr>
          <w:rFonts w:ascii="Arial" w:hAnsi="Arial" w:cs="Arial"/>
          <w:sz w:val="20"/>
          <w:szCs w:val="20"/>
        </w:rPr>
        <w:t xml:space="preserve">Za dodatna nova dela – pozneje naročena, ki bi se izkazala za potrebna šele po začetku investicije po tej pogodbi in jih ne bi bilo mogoče ločiti od prvotnega naročila po tej pogodbi iz ekonomskih ali tehničnih razlogov, kot so zahteve glede zamenljivosti in </w:t>
      </w:r>
      <w:proofErr w:type="spellStart"/>
      <w:r w:rsidRPr="000835C2">
        <w:rPr>
          <w:rFonts w:ascii="Arial" w:hAnsi="Arial" w:cs="Arial"/>
          <w:sz w:val="20"/>
          <w:szCs w:val="20"/>
        </w:rPr>
        <w:t>interoperabilnosti</w:t>
      </w:r>
      <w:proofErr w:type="spellEnd"/>
      <w:r w:rsidRPr="000835C2">
        <w:rPr>
          <w:rFonts w:ascii="Arial" w:hAnsi="Arial" w:cs="Arial"/>
          <w:sz w:val="20"/>
          <w:szCs w:val="20"/>
        </w:rPr>
        <w:t xml:space="preserve"> z obstoječo opremo, storitvami ali inštalacijami, naročenimi v okviru naročila po tej pogodbi in bi naročniku povzročila velike nevšečnosti ali znatno podvajanje stroškov, lahko naročnik ta dela odda izvajalcu osnovnega naročila po tej pogodbi. Dodatna nova dela so mogoča samo v primeru, če sprememba, ne glede na njeno vrednost ne sodi med bistvene spremembe pogodbe kot jih določa zakon, ki ureja javno naročanje. Z izvajalcem se v primeru iz tega odstavka sklene aneks k osnovni pogodbi. </w:t>
      </w:r>
    </w:p>
    <w:p w14:paraId="6F768304" w14:textId="77777777" w:rsidR="009032C1" w:rsidRPr="000835C2" w:rsidRDefault="009032C1" w:rsidP="009D40BA">
      <w:pPr>
        <w:jc w:val="both"/>
        <w:rPr>
          <w:rFonts w:ascii="Arial" w:hAnsi="Arial" w:cs="Arial"/>
          <w:sz w:val="20"/>
          <w:szCs w:val="20"/>
        </w:rPr>
      </w:pPr>
    </w:p>
    <w:p w14:paraId="76C3D507" w14:textId="45B550A2" w:rsidR="009D40BA" w:rsidRPr="000835C2" w:rsidRDefault="009D40BA" w:rsidP="009D40BA">
      <w:pPr>
        <w:jc w:val="both"/>
        <w:rPr>
          <w:rFonts w:ascii="Arial" w:hAnsi="Arial" w:cs="Arial"/>
          <w:sz w:val="20"/>
          <w:szCs w:val="20"/>
        </w:rPr>
      </w:pPr>
      <w:r w:rsidRPr="000835C2">
        <w:rPr>
          <w:rFonts w:ascii="Arial" w:hAnsi="Arial" w:cs="Arial"/>
          <w:sz w:val="20"/>
          <w:szCs w:val="20"/>
        </w:rPr>
        <w:t>S strani naročnika, projektanta in nadzornega organa nepotrjene tehnologije dela, ki bi imele za posledico drugačno izvedbo gradnje, kot jo je potrdil naročnik ali odškodnine tretjim osebam niso predmet stroškov naročnika. 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w:t>
      </w:r>
    </w:p>
    <w:p w14:paraId="51D06C79" w14:textId="77777777" w:rsidR="009D40BA" w:rsidRPr="000835C2" w:rsidRDefault="009D40BA" w:rsidP="009D40BA">
      <w:pPr>
        <w:pStyle w:val="ListParagraph"/>
        <w:ind w:right="-1"/>
        <w:rPr>
          <w:rFonts w:ascii="Arial" w:hAnsi="Arial" w:cs="Arial"/>
          <w:sz w:val="20"/>
          <w:szCs w:val="20"/>
        </w:rPr>
      </w:pPr>
    </w:p>
    <w:p w14:paraId="56AD40AF" w14:textId="77777777" w:rsidR="004B4F38" w:rsidRPr="000835C2" w:rsidRDefault="004B4F38" w:rsidP="004B4F38">
      <w:pPr>
        <w:rPr>
          <w:rFonts w:ascii="Arial" w:hAnsi="Arial" w:cs="Arial"/>
          <w:sz w:val="20"/>
          <w:szCs w:val="20"/>
        </w:rPr>
      </w:pPr>
      <w:bookmarkStart w:id="35" w:name="_Hlk19626657"/>
    </w:p>
    <w:p w14:paraId="43DE2C68" w14:textId="5B78A205" w:rsidR="009D40BA" w:rsidRPr="000835C2" w:rsidRDefault="00541476" w:rsidP="009D40BA">
      <w:pPr>
        <w:pStyle w:val="Heading1"/>
        <w:numPr>
          <w:ilvl w:val="0"/>
          <w:numId w:val="9"/>
        </w:numPr>
        <w:spacing w:before="0" w:after="0"/>
        <w:ind w:right="-1"/>
        <w:jc w:val="center"/>
        <w:rPr>
          <w:sz w:val="20"/>
          <w:szCs w:val="20"/>
        </w:rPr>
      </w:pPr>
      <w:r w:rsidRPr="000835C2">
        <w:rPr>
          <w:sz w:val="20"/>
          <w:szCs w:val="20"/>
        </w:rPr>
        <w:t xml:space="preserve">člen: </w:t>
      </w:r>
      <w:r w:rsidR="009D40BA" w:rsidRPr="000835C2">
        <w:rPr>
          <w:sz w:val="20"/>
          <w:szCs w:val="20"/>
        </w:rPr>
        <w:t xml:space="preserve">GARANCIJA ZA DOBRO IZVEDBO POGODBENIH OBVEZNOSTI </w:t>
      </w:r>
    </w:p>
    <w:p w14:paraId="3D5A7270" w14:textId="77777777" w:rsidR="009D40BA" w:rsidRPr="000835C2" w:rsidRDefault="009D40BA" w:rsidP="009D40BA">
      <w:pPr>
        <w:jc w:val="both"/>
        <w:rPr>
          <w:rFonts w:ascii="Arial" w:hAnsi="Arial" w:cs="Arial"/>
          <w:sz w:val="20"/>
          <w:szCs w:val="20"/>
        </w:rPr>
      </w:pPr>
      <w:bookmarkStart w:id="36" w:name="_Hlk19626928"/>
      <w:bookmarkEnd w:id="35"/>
    </w:p>
    <w:p w14:paraId="51E518AA" w14:textId="67979986" w:rsidR="009D40BA" w:rsidRPr="000835C2" w:rsidRDefault="009D40BA" w:rsidP="009D40BA">
      <w:pPr>
        <w:jc w:val="both"/>
        <w:rPr>
          <w:rFonts w:ascii="Arial" w:hAnsi="Arial" w:cs="Arial"/>
          <w:sz w:val="20"/>
          <w:szCs w:val="20"/>
        </w:rPr>
      </w:pPr>
      <w:r w:rsidRPr="000835C2">
        <w:rPr>
          <w:rFonts w:ascii="Arial" w:hAnsi="Arial" w:cs="Arial"/>
          <w:sz w:val="20"/>
          <w:szCs w:val="20"/>
        </w:rPr>
        <w:t xml:space="preserve">V roku petnajstih (15) dni od podpisa pogodbe bo izvajalec naročniku predal bančno garancijo ali ustrezno kavcijsko zavarovanje za dobro in pravočasno izvedbo vseh pogodbenih del in sicer v višini </w:t>
      </w:r>
      <w:r w:rsidR="009A4B39" w:rsidRPr="000835C2">
        <w:rPr>
          <w:rFonts w:ascii="Arial" w:hAnsi="Arial" w:cs="Arial"/>
          <w:sz w:val="20"/>
          <w:szCs w:val="20"/>
        </w:rPr>
        <w:t>10</w:t>
      </w:r>
      <w:r w:rsidRPr="000835C2">
        <w:rPr>
          <w:rFonts w:ascii="Arial" w:hAnsi="Arial" w:cs="Arial"/>
          <w:sz w:val="20"/>
          <w:szCs w:val="20"/>
        </w:rPr>
        <w:t xml:space="preserve">% pogodbene vrednosti za celotno pogodbeno obdobje </w:t>
      </w:r>
      <w:r w:rsidR="00FB2E60" w:rsidRPr="000835C2">
        <w:rPr>
          <w:rFonts w:ascii="Arial" w:hAnsi="Arial" w:cs="Arial"/>
          <w:sz w:val="20"/>
          <w:szCs w:val="20"/>
        </w:rPr>
        <w:t xml:space="preserve">vključno z </w:t>
      </w:r>
      <w:r w:rsidRPr="000835C2">
        <w:rPr>
          <w:rFonts w:ascii="Arial" w:hAnsi="Arial" w:cs="Arial"/>
          <w:sz w:val="20"/>
          <w:szCs w:val="20"/>
        </w:rPr>
        <w:t>davk</w:t>
      </w:r>
      <w:r w:rsidR="00FB2E60" w:rsidRPr="000835C2">
        <w:rPr>
          <w:rFonts w:ascii="Arial" w:hAnsi="Arial" w:cs="Arial"/>
          <w:sz w:val="20"/>
          <w:szCs w:val="20"/>
        </w:rPr>
        <w:t>om</w:t>
      </w:r>
      <w:r w:rsidRPr="000835C2">
        <w:rPr>
          <w:rFonts w:ascii="Arial" w:hAnsi="Arial" w:cs="Arial"/>
          <w:sz w:val="20"/>
          <w:szCs w:val="20"/>
        </w:rPr>
        <w:t xml:space="preserve"> na dodano vrednost (DDV) in veljavnostjo še najmanj šestdeset (60) dni po zaključku trajanja pogodbe.</w:t>
      </w:r>
    </w:p>
    <w:p w14:paraId="5CF013C3" w14:textId="77777777" w:rsidR="009D40BA" w:rsidRPr="000835C2" w:rsidRDefault="009D40BA" w:rsidP="009D40BA">
      <w:pPr>
        <w:jc w:val="both"/>
        <w:rPr>
          <w:rFonts w:ascii="Arial" w:hAnsi="Arial" w:cs="Arial"/>
          <w:sz w:val="20"/>
          <w:szCs w:val="20"/>
        </w:rPr>
      </w:pPr>
    </w:p>
    <w:bookmarkEnd w:id="36"/>
    <w:p w14:paraId="528623B1" w14:textId="77777777" w:rsidR="009D40BA" w:rsidRPr="000835C2" w:rsidRDefault="009D40BA" w:rsidP="009D40BA">
      <w:pPr>
        <w:pStyle w:val="Header"/>
        <w:numPr>
          <w:ilvl w:val="12"/>
          <w:numId w:val="0"/>
        </w:numPr>
        <w:spacing w:line="260" w:lineRule="exact"/>
        <w:rPr>
          <w:rFonts w:ascii="Arial" w:hAnsi="Arial" w:cs="Arial"/>
          <w:sz w:val="20"/>
          <w:szCs w:val="20"/>
          <w:lang w:val="sl-SI"/>
        </w:rPr>
      </w:pPr>
      <w:r w:rsidRPr="000835C2">
        <w:rPr>
          <w:rFonts w:ascii="Arial" w:hAnsi="Arial" w:cs="Arial"/>
          <w:sz w:val="20"/>
          <w:szCs w:val="20"/>
          <w:lang w:val="sl-SI"/>
        </w:rPr>
        <w:t>Finančno zavarovanje lahko naročnik unovči v naslednjih primerih:</w:t>
      </w:r>
    </w:p>
    <w:p w14:paraId="7F141454" w14:textId="76D0F118" w:rsidR="009D40BA" w:rsidRPr="000835C2" w:rsidRDefault="009D40BA" w:rsidP="000F1F31">
      <w:pPr>
        <w:pStyle w:val="Header"/>
        <w:numPr>
          <w:ilvl w:val="0"/>
          <w:numId w:val="31"/>
        </w:numPr>
        <w:tabs>
          <w:tab w:val="clear" w:pos="720"/>
        </w:tabs>
        <w:spacing w:line="260" w:lineRule="exact"/>
        <w:ind w:left="284" w:hanging="284"/>
        <w:rPr>
          <w:rFonts w:ascii="Arial" w:hAnsi="Arial" w:cs="Arial"/>
          <w:bCs/>
          <w:sz w:val="20"/>
          <w:szCs w:val="20"/>
          <w:lang w:val="sl-SI"/>
        </w:rPr>
      </w:pPr>
      <w:r w:rsidRPr="000835C2">
        <w:rPr>
          <w:rFonts w:ascii="Arial" w:hAnsi="Arial" w:cs="Arial"/>
          <w:bCs/>
          <w:sz w:val="20"/>
          <w:szCs w:val="20"/>
          <w:lang w:val="sl-SI"/>
        </w:rPr>
        <w:t>v znesku terjatve, ki jo ima naročnik do izvajalca:</w:t>
      </w:r>
    </w:p>
    <w:p w14:paraId="405CC690" w14:textId="77777777" w:rsidR="009D40BA" w:rsidRPr="000835C2" w:rsidRDefault="009D40BA" w:rsidP="009D40BA">
      <w:pPr>
        <w:pStyle w:val="Bodytext171"/>
        <w:numPr>
          <w:ilvl w:val="0"/>
          <w:numId w:val="22"/>
        </w:numPr>
        <w:spacing w:line="260" w:lineRule="exact"/>
        <w:ind w:right="40"/>
        <w:rPr>
          <w:rFonts w:ascii="Arial" w:hAnsi="Arial" w:cs="Arial"/>
          <w:bCs/>
        </w:rPr>
      </w:pPr>
      <w:r w:rsidRPr="000835C2">
        <w:rPr>
          <w:rStyle w:val="Bodytext179pt4"/>
          <w:rFonts w:ascii="Arial" w:eastAsiaTheme="minorEastAsia" w:hAnsi="Arial" w:cs="Arial"/>
          <w:bCs/>
          <w:sz w:val="20"/>
        </w:rPr>
        <w:t>č</w:t>
      </w:r>
      <w:r w:rsidRPr="000835C2">
        <w:rPr>
          <w:rFonts w:ascii="Arial" w:hAnsi="Arial" w:cs="Arial"/>
          <w:bCs/>
        </w:rPr>
        <w:t>e se bo izkazalo, da izvajalec del ali storitev v celoti ali delno ne opravlja v skladu s pogodbo, zahtevami dokumentacije v zvezi z oddajo javnega naročila, specifikacijami ali ponudbeno dokumentacijo;</w:t>
      </w:r>
    </w:p>
    <w:p w14:paraId="423A5974" w14:textId="77777777" w:rsidR="009D40BA" w:rsidRPr="000835C2" w:rsidRDefault="009D40BA" w:rsidP="009D40BA">
      <w:pPr>
        <w:pStyle w:val="Bodytext101"/>
        <w:numPr>
          <w:ilvl w:val="0"/>
          <w:numId w:val="22"/>
        </w:numPr>
        <w:tabs>
          <w:tab w:val="left" w:pos="735"/>
        </w:tabs>
        <w:spacing w:before="0" w:line="260" w:lineRule="exact"/>
        <w:jc w:val="both"/>
        <w:rPr>
          <w:rFonts w:ascii="Arial" w:hAnsi="Arial" w:cs="Arial"/>
          <w:bCs/>
        </w:rPr>
      </w:pPr>
      <w:r w:rsidRPr="000835C2">
        <w:rPr>
          <w:rFonts w:ascii="Arial" w:hAnsi="Arial" w:cs="Arial"/>
          <w:bCs/>
        </w:rPr>
        <w:t>v primeru ste</w:t>
      </w:r>
      <w:r w:rsidRPr="000835C2">
        <w:rPr>
          <w:rStyle w:val="Bodytext179pt4"/>
          <w:rFonts w:ascii="Arial" w:eastAsiaTheme="minorEastAsia" w:hAnsi="Arial" w:cs="Arial"/>
          <w:bCs/>
          <w:sz w:val="20"/>
        </w:rPr>
        <w:t>č</w:t>
      </w:r>
      <w:r w:rsidRPr="000835C2">
        <w:rPr>
          <w:rFonts w:ascii="Arial" w:hAnsi="Arial" w:cs="Arial"/>
          <w:bCs/>
        </w:rPr>
        <w:t>aja, likvidacijskega postopka ali drugega postopka, katerega posledica ali namen je prenehanje njegovega poslovanja ali katerikoli drug postopek, podoben navedenim postopkom, skladno s predpisi države, v kateri ima ponudnik sedež;</w:t>
      </w:r>
    </w:p>
    <w:p w14:paraId="53869A7F" w14:textId="77777777" w:rsidR="009D40BA" w:rsidRPr="000835C2" w:rsidRDefault="009D40BA" w:rsidP="009D40BA">
      <w:pPr>
        <w:pStyle w:val="Bodytext101"/>
        <w:numPr>
          <w:ilvl w:val="0"/>
          <w:numId w:val="22"/>
        </w:numPr>
        <w:tabs>
          <w:tab w:val="left" w:pos="735"/>
        </w:tabs>
        <w:spacing w:before="0" w:line="260" w:lineRule="exact"/>
        <w:jc w:val="both"/>
        <w:rPr>
          <w:rFonts w:ascii="Arial" w:hAnsi="Arial" w:cs="Arial"/>
          <w:bCs/>
        </w:rPr>
      </w:pPr>
      <w:r w:rsidRPr="000835C2">
        <w:rPr>
          <w:rFonts w:ascii="Arial" w:hAnsi="Arial" w:cs="Arial"/>
          <w:bCs/>
        </w:rPr>
        <w:t>če svojih obveznosti do podizvajalcev, ki sodelujejo pri izvedbi javnega naročila, v celoti ne poravna, podizvajalci pa terjajo plačilo obveznosti neposredno od naročnika;</w:t>
      </w:r>
    </w:p>
    <w:p w14:paraId="6DE1CE6E" w14:textId="77777777" w:rsidR="009D40BA" w:rsidRPr="000835C2" w:rsidRDefault="009D40BA" w:rsidP="000F1F31">
      <w:pPr>
        <w:pStyle w:val="Header"/>
        <w:numPr>
          <w:ilvl w:val="0"/>
          <w:numId w:val="31"/>
        </w:numPr>
        <w:tabs>
          <w:tab w:val="clear" w:pos="720"/>
        </w:tabs>
        <w:spacing w:line="260" w:lineRule="exact"/>
        <w:ind w:left="284" w:hanging="284"/>
        <w:rPr>
          <w:rFonts w:ascii="Arial" w:hAnsi="Arial" w:cs="Arial"/>
          <w:bCs/>
          <w:sz w:val="20"/>
          <w:szCs w:val="20"/>
          <w:lang w:val="sl-SI"/>
        </w:rPr>
      </w:pPr>
      <w:r w:rsidRPr="000835C2">
        <w:rPr>
          <w:rFonts w:ascii="Arial" w:hAnsi="Arial" w:cs="Arial"/>
          <w:bCs/>
          <w:sz w:val="20"/>
          <w:szCs w:val="20"/>
          <w:lang w:val="sl-SI"/>
        </w:rPr>
        <w:t>v polnem znesku finančnega zavarovanja, ki ima v takšnem primeru namen zavarovanja pogodbene kazni:</w:t>
      </w:r>
    </w:p>
    <w:p w14:paraId="0AB93911" w14:textId="77777777" w:rsidR="009D40BA" w:rsidRPr="000835C2" w:rsidRDefault="009D40BA" w:rsidP="009D40BA">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rPr>
        <w:t>če izvajalec naročniku ne preda podaljšanja finančnega zavarovanja, čeprav so podani pogoji, da naročnik to lahko zahteva;</w:t>
      </w:r>
    </w:p>
    <w:p w14:paraId="7ECEF240" w14:textId="77777777" w:rsidR="009D40BA" w:rsidRPr="000835C2" w:rsidRDefault="009D40BA" w:rsidP="009D40BA">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če bo naročnik pogodbo razdrl zaradi kršitev na strani izvajalca;</w:t>
      </w:r>
    </w:p>
    <w:p w14:paraId="6430807A" w14:textId="77777777" w:rsidR="009D40BA" w:rsidRPr="000835C2" w:rsidRDefault="009D40BA" w:rsidP="009D40BA">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če bo naročnik razdrl pogodbo zaradi zamude na strani izvajalca;</w:t>
      </w:r>
    </w:p>
    <w:p w14:paraId="33BDB2A5" w14:textId="77777777" w:rsidR="009D40BA" w:rsidRPr="000835C2" w:rsidRDefault="009D40BA" w:rsidP="009D40BA">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če se bo tekom izvedbe projekta več kot dvakrat zgodilo, da bi izvajalec javno naročilo izvajal s podizvajalci, ki niso priglašeni ali s podizvajalci, katerih nominacijo je naročnik zavrnil;</w:t>
      </w:r>
    </w:p>
    <w:p w14:paraId="0F7B341E" w14:textId="77777777" w:rsidR="009D40BA" w:rsidRPr="000835C2" w:rsidRDefault="009D40BA" w:rsidP="009D40BA">
      <w:pPr>
        <w:numPr>
          <w:ilvl w:val="0"/>
          <w:numId w:val="23"/>
        </w:numPr>
        <w:spacing w:line="260" w:lineRule="exact"/>
        <w:jc w:val="both"/>
        <w:rPr>
          <w:rFonts w:ascii="Arial" w:hAnsi="Arial" w:cs="Arial"/>
          <w:sz w:val="20"/>
          <w:szCs w:val="20"/>
          <w:lang w:eastAsia="zh-CN"/>
        </w:rPr>
      </w:pPr>
      <w:r w:rsidRPr="000835C2">
        <w:rPr>
          <w:rFonts w:ascii="Arial" w:hAnsi="Arial" w:cs="Arial"/>
          <w:sz w:val="20"/>
          <w:szCs w:val="20"/>
          <w:lang w:eastAsia="zh-CN"/>
        </w:rPr>
        <w:lastRenderedPageBreak/>
        <w:t>če naročniku povzroči škodo, ki je ne povrne v roku 8 (osem) dni po pozivu naročnika;</w:t>
      </w:r>
    </w:p>
    <w:p w14:paraId="68F15B02" w14:textId="1EB21D60" w:rsidR="009D40BA" w:rsidRPr="000835C2" w:rsidRDefault="009D40BA" w:rsidP="006800B9">
      <w:pPr>
        <w:numPr>
          <w:ilvl w:val="0"/>
          <w:numId w:val="23"/>
        </w:numPr>
        <w:spacing w:line="260" w:lineRule="exact"/>
        <w:jc w:val="both"/>
        <w:rPr>
          <w:rFonts w:ascii="Arial" w:hAnsi="Arial" w:cs="Arial"/>
          <w:sz w:val="20"/>
          <w:szCs w:val="20"/>
          <w:lang w:eastAsia="zh-CN"/>
        </w:rPr>
      </w:pPr>
      <w:r w:rsidRPr="000835C2">
        <w:rPr>
          <w:rFonts w:ascii="Arial" w:hAnsi="Arial" w:cs="Arial"/>
          <w:sz w:val="20"/>
          <w:szCs w:val="20"/>
          <w:lang w:eastAsia="zh-CN"/>
        </w:rPr>
        <w:t>če naročniku poda zavajajoče ali lažne informacije, podatke ali dokumente, zaradi  česar bi moral naročnik javno naročilo razveljaviti ali modificirati ali če naročnik utrpi kakšne druge posledice</w:t>
      </w:r>
      <w:r w:rsidR="004B4F38" w:rsidRPr="000835C2">
        <w:rPr>
          <w:rFonts w:ascii="Arial" w:hAnsi="Arial" w:cs="Arial"/>
          <w:sz w:val="20"/>
          <w:szCs w:val="20"/>
          <w:lang w:eastAsia="zh-CN"/>
        </w:rPr>
        <w:t>.</w:t>
      </w:r>
    </w:p>
    <w:p w14:paraId="321DB049" w14:textId="77777777" w:rsidR="00541476" w:rsidRPr="000835C2" w:rsidRDefault="00541476" w:rsidP="00541476">
      <w:pPr>
        <w:spacing w:line="260" w:lineRule="exact"/>
        <w:ind w:left="720"/>
        <w:jc w:val="both"/>
        <w:rPr>
          <w:rFonts w:ascii="Arial" w:hAnsi="Arial" w:cs="Arial"/>
          <w:sz w:val="20"/>
          <w:szCs w:val="20"/>
          <w:lang w:eastAsia="zh-CN"/>
        </w:rPr>
      </w:pPr>
    </w:p>
    <w:p w14:paraId="708B7D9F" w14:textId="3010D6A6" w:rsidR="00541476" w:rsidRPr="000835C2" w:rsidRDefault="00541476" w:rsidP="00541476">
      <w:pPr>
        <w:pStyle w:val="Heading1"/>
        <w:numPr>
          <w:ilvl w:val="0"/>
          <w:numId w:val="9"/>
        </w:numPr>
        <w:spacing w:before="0" w:after="0"/>
        <w:ind w:right="-1"/>
        <w:jc w:val="center"/>
        <w:rPr>
          <w:sz w:val="20"/>
          <w:szCs w:val="20"/>
        </w:rPr>
      </w:pPr>
      <w:r w:rsidRPr="000835C2">
        <w:rPr>
          <w:sz w:val="20"/>
          <w:szCs w:val="20"/>
        </w:rPr>
        <w:t xml:space="preserve">člen:  </w:t>
      </w:r>
      <w:r w:rsidR="00627BB5" w:rsidRPr="000835C2">
        <w:rPr>
          <w:sz w:val="20"/>
          <w:szCs w:val="20"/>
        </w:rPr>
        <w:t>GARANCIJA</w:t>
      </w:r>
      <w:r w:rsidRPr="000835C2">
        <w:rPr>
          <w:sz w:val="20"/>
          <w:szCs w:val="20"/>
        </w:rPr>
        <w:t xml:space="preserve"> ZA ODPRAVO NAPAK V GARANCIJSKI DOBI</w:t>
      </w:r>
    </w:p>
    <w:p w14:paraId="7F5BA261" w14:textId="77777777" w:rsidR="00541476" w:rsidRPr="000835C2" w:rsidRDefault="00541476" w:rsidP="00541476">
      <w:pPr>
        <w:rPr>
          <w:rFonts w:ascii="Arial" w:hAnsi="Arial" w:cs="Arial"/>
          <w:sz w:val="20"/>
          <w:szCs w:val="20"/>
        </w:rPr>
      </w:pPr>
    </w:p>
    <w:p w14:paraId="325F2823" w14:textId="1E86E0B4" w:rsidR="00541476" w:rsidRPr="000835C2" w:rsidRDefault="00593850" w:rsidP="00541476">
      <w:pPr>
        <w:jc w:val="both"/>
        <w:rPr>
          <w:rFonts w:ascii="Arial" w:hAnsi="Arial" w:cs="Arial"/>
          <w:sz w:val="20"/>
          <w:szCs w:val="20"/>
        </w:rPr>
      </w:pPr>
      <w:r>
        <w:rPr>
          <w:rFonts w:ascii="Arial" w:hAnsi="Arial" w:cs="Arial"/>
          <w:sz w:val="20"/>
          <w:szCs w:val="20"/>
        </w:rPr>
        <w:t>B</w:t>
      </w:r>
      <w:r w:rsidRPr="000835C2">
        <w:rPr>
          <w:rFonts w:ascii="Arial" w:hAnsi="Arial" w:cs="Arial"/>
          <w:sz w:val="20"/>
          <w:szCs w:val="20"/>
        </w:rPr>
        <w:t>ančno garancijo ali ustrezno kavcijsko zavarovanje</w:t>
      </w:r>
      <w:r w:rsidR="00541476" w:rsidRPr="000835C2">
        <w:rPr>
          <w:rFonts w:ascii="Arial" w:hAnsi="Arial" w:cs="Arial"/>
          <w:sz w:val="20"/>
          <w:szCs w:val="20"/>
        </w:rPr>
        <w:t xml:space="preserve"> za odpravo napak v garancijskem roku v višini </w:t>
      </w:r>
      <w:r w:rsidR="00541476" w:rsidRPr="000835C2">
        <w:rPr>
          <w:rFonts w:ascii="Arial" w:hAnsi="Arial" w:cs="Arial"/>
          <w:sz w:val="20"/>
          <w:szCs w:val="20"/>
          <w:shd w:val="clear" w:color="auto" w:fill="F2F2F2" w:themeFill="background1" w:themeFillShade="F2"/>
        </w:rPr>
        <w:t>5%</w:t>
      </w:r>
      <w:r w:rsidR="00541476" w:rsidRPr="000835C2">
        <w:rPr>
          <w:rFonts w:ascii="Arial" w:hAnsi="Arial" w:cs="Arial"/>
          <w:sz w:val="20"/>
          <w:szCs w:val="20"/>
        </w:rPr>
        <w:t xml:space="preserve"> vrednosti izvedenih del vključno z DDV, bo izbrani ponudnik predložil po dokončanju del, to je ob uspešni primopredaji oziroma najkasneje na dan končnega obračuna del. Brez predloženega zavarovanja primopredaja ni opravljena. Zavarovanje mora pokrivati primere, če izvajalec v primeru okvare ali v primeru kakršnega koli drugega dogodka, ki bi zmanjšal možnost uporabe ali kvalitete predmeta pogodbe v garancijskem roku, ni izvršil svoje obveznosti. To zavarovanje mora veljati vsaj še 30 dni po preteku garancijske dobe za kakovost izvedenih del, ki je določena v pogodbi.</w:t>
      </w:r>
    </w:p>
    <w:p w14:paraId="0793856F" w14:textId="77777777" w:rsidR="00541476" w:rsidRPr="000835C2" w:rsidRDefault="00541476" w:rsidP="00541476">
      <w:pPr>
        <w:jc w:val="both"/>
        <w:rPr>
          <w:rFonts w:ascii="Arial" w:hAnsi="Arial" w:cs="Arial"/>
          <w:sz w:val="20"/>
          <w:szCs w:val="20"/>
        </w:rPr>
      </w:pPr>
    </w:p>
    <w:p w14:paraId="4172A813" w14:textId="77777777" w:rsidR="00541476" w:rsidRPr="000835C2" w:rsidRDefault="00541476" w:rsidP="00541476">
      <w:pPr>
        <w:jc w:val="both"/>
        <w:rPr>
          <w:rFonts w:ascii="Arial" w:hAnsi="Arial" w:cs="Arial"/>
          <w:sz w:val="20"/>
          <w:szCs w:val="20"/>
        </w:rPr>
      </w:pPr>
      <w:r w:rsidRPr="005239D4">
        <w:rPr>
          <w:rFonts w:ascii="Arial" w:hAnsi="Arial" w:cs="Arial"/>
          <w:sz w:val="20"/>
          <w:szCs w:val="20"/>
        </w:rPr>
        <w:t>Garancijska doba, za katero se predloži zavarovanje za odpravo napak je 5 let od dneva zapisniške</w:t>
      </w:r>
      <w:r w:rsidRPr="000835C2">
        <w:rPr>
          <w:rFonts w:ascii="Arial" w:hAnsi="Arial" w:cs="Arial"/>
          <w:sz w:val="20"/>
          <w:szCs w:val="20"/>
        </w:rPr>
        <w:t xml:space="preserve"> predaje in prevzema objekta.</w:t>
      </w:r>
    </w:p>
    <w:p w14:paraId="66A6B5F2" w14:textId="77777777" w:rsidR="00541476" w:rsidRPr="000835C2" w:rsidRDefault="00541476" w:rsidP="00541476">
      <w:pPr>
        <w:jc w:val="both"/>
        <w:rPr>
          <w:rFonts w:ascii="Arial" w:hAnsi="Arial" w:cs="Arial"/>
          <w:sz w:val="20"/>
          <w:szCs w:val="20"/>
        </w:rPr>
      </w:pPr>
    </w:p>
    <w:p w14:paraId="249EE4F9" w14:textId="77777777" w:rsidR="00541476" w:rsidRPr="000835C2" w:rsidRDefault="00541476" w:rsidP="00541476">
      <w:pPr>
        <w:jc w:val="both"/>
        <w:rPr>
          <w:rFonts w:ascii="Arial" w:hAnsi="Arial" w:cs="Arial"/>
          <w:sz w:val="20"/>
          <w:szCs w:val="20"/>
        </w:rPr>
      </w:pPr>
      <w:r w:rsidRPr="000835C2">
        <w:rPr>
          <w:rFonts w:ascii="Arial" w:hAnsi="Arial" w:cs="Arial"/>
          <w:sz w:val="20"/>
          <w:szCs w:val="20"/>
        </w:rPr>
        <w:t>Za solidnost gradnje je garancijski rok v skladu z določbami 661. člena Obligacijskega zakonika (</w:t>
      </w:r>
      <w:proofErr w:type="spellStart"/>
      <w:r w:rsidRPr="000835C2">
        <w:rPr>
          <w:rFonts w:ascii="Arial" w:hAnsi="Arial" w:cs="Arial"/>
          <w:sz w:val="20"/>
          <w:szCs w:val="20"/>
        </w:rPr>
        <w:t>Ur.l</w:t>
      </w:r>
      <w:proofErr w:type="spellEnd"/>
      <w:r w:rsidRPr="000835C2">
        <w:rPr>
          <w:rFonts w:ascii="Arial" w:hAnsi="Arial" w:cs="Arial"/>
          <w:sz w:val="20"/>
          <w:szCs w:val="20"/>
        </w:rPr>
        <w:t xml:space="preserve">. RS, št. 97/07 – uradno prečiščeno besedilo, </w:t>
      </w:r>
      <w:hyperlink r:id="rId11" w:tgtFrame="_blank" w:tooltip="Odločba o razveljavitvi 184. člena Obligacijskega zakonika" w:history="1">
        <w:r w:rsidRPr="000835C2">
          <w:rPr>
            <w:rFonts w:ascii="Arial" w:hAnsi="Arial" w:cs="Arial"/>
            <w:sz w:val="20"/>
            <w:szCs w:val="20"/>
          </w:rPr>
          <w:t>64/16</w:t>
        </w:r>
      </w:hyperlink>
      <w:r w:rsidRPr="000835C2">
        <w:rPr>
          <w:rFonts w:ascii="Arial" w:hAnsi="Arial" w:cs="Arial"/>
          <w:sz w:val="20"/>
          <w:szCs w:val="20"/>
        </w:rPr>
        <w:t xml:space="preserve"> – </w:t>
      </w:r>
      <w:proofErr w:type="spellStart"/>
      <w:r w:rsidRPr="000835C2">
        <w:rPr>
          <w:rFonts w:ascii="Arial" w:hAnsi="Arial" w:cs="Arial"/>
          <w:sz w:val="20"/>
          <w:szCs w:val="20"/>
        </w:rPr>
        <w:t>odl</w:t>
      </w:r>
      <w:proofErr w:type="spellEnd"/>
      <w:r w:rsidRPr="000835C2">
        <w:rPr>
          <w:rFonts w:ascii="Arial" w:hAnsi="Arial" w:cs="Arial"/>
          <w:sz w:val="20"/>
          <w:szCs w:val="20"/>
        </w:rPr>
        <w:t xml:space="preserve">. US in </w:t>
      </w:r>
      <w:hyperlink r:id="rId12" w:tgtFrame="_blank" w:tooltip="Avtentična razlaga 631. člena Obligacijskega zakonika" w:history="1">
        <w:r w:rsidRPr="000835C2">
          <w:rPr>
            <w:rFonts w:ascii="Arial" w:hAnsi="Arial" w:cs="Arial"/>
            <w:sz w:val="20"/>
            <w:szCs w:val="20"/>
          </w:rPr>
          <w:t>20/18</w:t>
        </w:r>
      </w:hyperlink>
      <w:r w:rsidRPr="000835C2">
        <w:rPr>
          <w:rFonts w:ascii="Arial" w:hAnsi="Arial" w:cs="Arial"/>
          <w:sz w:val="20"/>
          <w:szCs w:val="20"/>
        </w:rPr>
        <w:t xml:space="preserve"> – OROZ631) 10 let od datuma uspešne primopredaje izvedenih del naročniku.</w:t>
      </w:r>
    </w:p>
    <w:p w14:paraId="7EC2F90C" w14:textId="77777777" w:rsidR="00541476" w:rsidRPr="000835C2" w:rsidRDefault="00541476" w:rsidP="00541476">
      <w:pPr>
        <w:jc w:val="both"/>
        <w:rPr>
          <w:rFonts w:ascii="Arial" w:hAnsi="Arial" w:cs="Arial"/>
          <w:sz w:val="20"/>
          <w:szCs w:val="20"/>
        </w:rPr>
      </w:pPr>
    </w:p>
    <w:p w14:paraId="18D94456" w14:textId="77777777" w:rsidR="00541476" w:rsidRPr="000835C2" w:rsidRDefault="00541476" w:rsidP="00541476">
      <w:pPr>
        <w:jc w:val="both"/>
        <w:rPr>
          <w:rFonts w:ascii="Arial" w:hAnsi="Arial" w:cs="Arial"/>
          <w:sz w:val="20"/>
          <w:szCs w:val="20"/>
        </w:rPr>
      </w:pPr>
      <w:r w:rsidRPr="000835C2">
        <w:rPr>
          <w:rFonts w:ascii="Arial" w:hAnsi="Arial" w:cs="Arial"/>
          <w:sz w:val="20"/>
          <w:szCs w:val="20"/>
        </w:rPr>
        <w:t xml:space="preserve">Garancijski roki pričnejo teči z dnem podpisa primopredajnega zapisnika. Garancijski rok se podaljša  po  odpravi  vseh  pomanjkljivosti,  ugotovljenih  v  garancijski  dobi,  za  enak garancijski rok, kot je določen v teh navodilih. </w:t>
      </w:r>
    </w:p>
    <w:p w14:paraId="621F5E33" w14:textId="77777777" w:rsidR="00541476" w:rsidRPr="000835C2" w:rsidRDefault="00541476" w:rsidP="00541476">
      <w:pPr>
        <w:jc w:val="both"/>
        <w:rPr>
          <w:rFonts w:ascii="Arial" w:hAnsi="Arial" w:cs="Arial"/>
          <w:sz w:val="20"/>
          <w:szCs w:val="20"/>
        </w:rPr>
      </w:pPr>
    </w:p>
    <w:p w14:paraId="686DA4E4" w14:textId="77777777" w:rsidR="00541476" w:rsidRPr="000835C2" w:rsidRDefault="00541476" w:rsidP="00541476">
      <w:pPr>
        <w:jc w:val="both"/>
        <w:rPr>
          <w:rFonts w:ascii="Arial" w:hAnsi="Arial" w:cs="Arial"/>
          <w:sz w:val="20"/>
          <w:szCs w:val="20"/>
        </w:rPr>
      </w:pPr>
      <w:r w:rsidRPr="000835C2">
        <w:rPr>
          <w:rFonts w:ascii="Arial" w:hAnsi="Arial" w:cs="Arial"/>
          <w:sz w:val="20"/>
          <w:szCs w:val="20"/>
        </w:rPr>
        <w:t xml:space="preserve">V  garancijskem  roku  je ponudnik - izvajalec dolžan  na  svoje  stroške popraviti  oziroma odstraniti vse  napake,  ki  bi  nastale po  njegovi  krivdi  na  predmetnem  objektu.  Ponudnik - izvajalec  je dolžan poravnati naročniku vso škodo, ki bi nastala zaradi odprave napak. </w:t>
      </w:r>
    </w:p>
    <w:p w14:paraId="515B9AEA" w14:textId="77777777" w:rsidR="00541476" w:rsidRPr="000835C2" w:rsidRDefault="00541476" w:rsidP="00541476">
      <w:pPr>
        <w:jc w:val="both"/>
        <w:rPr>
          <w:rFonts w:ascii="Arial" w:hAnsi="Arial" w:cs="Arial"/>
          <w:sz w:val="20"/>
          <w:szCs w:val="20"/>
        </w:rPr>
      </w:pPr>
    </w:p>
    <w:p w14:paraId="4252E5EA" w14:textId="77777777" w:rsidR="00541476" w:rsidRPr="000835C2" w:rsidRDefault="00541476" w:rsidP="00541476">
      <w:pPr>
        <w:jc w:val="both"/>
        <w:rPr>
          <w:rFonts w:ascii="Arial" w:hAnsi="Arial" w:cs="Arial"/>
          <w:sz w:val="20"/>
          <w:szCs w:val="20"/>
        </w:rPr>
      </w:pPr>
      <w:r w:rsidRPr="000835C2">
        <w:rPr>
          <w:rFonts w:ascii="Arial" w:hAnsi="Arial" w:cs="Arial"/>
          <w:sz w:val="20"/>
          <w:szCs w:val="20"/>
        </w:rPr>
        <w:t xml:space="preserve">Ponudnik-izvajalec  mora  v  garancijskem  roku  na  poziv  naročnika  oziroma  uporabnika odpraviti napake kot sledi: </w:t>
      </w:r>
    </w:p>
    <w:p w14:paraId="014B12DC" w14:textId="77777777" w:rsidR="00541476" w:rsidRPr="000835C2" w:rsidRDefault="00541476" w:rsidP="00541476">
      <w:pPr>
        <w:pStyle w:val="ListParagraph"/>
        <w:numPr>
          <w:ilvl w:val="0"/>
          <w:numId w:val="28"/>
        </w:numPr>
        <w:jc w:val="both"/>
        <w:rPr>
          <w:rFonts w:ascii="Arial" w:hAnsi="Arial" w:cs="Arial"/>
          <w:sz w:val="20"/>
          <w:szCs w:val="20"/>
        </w:rPr>
      </w:pPr>
      <w:r w:rsidRPr="000835C2">
        <w:rPr>
          <w:rFonts w:ascii="Arial" w:hAnsi="Arial" w:cs="Arial"/>
          <w:sz w:val="20"/>
          <w:szCs w:val="20"/>
        </w:rPr>
        <w:t xml:space="preserve">napake, ki lahko vplivajo na povečanje škode, nemudoma </w:t>
      </w:r>
    </w:p>
    <w:p w14:paraId="381F3506" w14:textId="77777777" w:rsidR="00541476" w:rsidRPr="000835C2" w:rsidRDefault="00541476" w:rsidP="00541476">
      <w:pPr>
        <w:pStyle w:val="ListParagraph"/>
        <w:numPr>
          <w:ilvl w:val="0"/>
          <w:numId w:val="28"/>
        </w:numPr>
        <w:jc w:val="both"/>
        <w:rPr>
          <w:rFonts w:ascii="Arial" w:hAnsi="Arial" w:cs="Arial"/>
          <w:sz w:val="20"/>
          <w:szCs w:val="20"/>
        </w:rPr>
      </w:pPr>
      <w:r w:rsidRPr="000835C2">
        <w:rPr>
          <w:rFonts w:ascii="Arial" w:hAnsi="Arial" w:cs="Arial"/>
          <w:sz w:val="20"/>
          <w:szCs w:val="20"/>
        </w:rPr>
        <w:t xml:space="preserve">napake, ki niso nujne in ne morejo povečati škode, pa v najkrajšem času tako, da se ne moti obratovanja objekta oziroma v roku, ki ga narekuje naročnik. </w:t>
      </w:r>
    </w:p>
    <w:p w14:paraId="2041FC60" w14:textId="77777777" w:rsidR="00541476" w:rsidRPr="000835C2" w:rsidRDefault="00541476" w:rsidP="00541476">
      <w:pPr>
        <w:pStyle w:val="BodyText"/>
        <w:rPr>
          <w:rFonts w:ascii="Arial" w:hAnsi="Arial" w:cs="Arial"/>
          <w:sz w:val="20"/>
          <w:szCs w:val="20"/>
          <w:lang w:val="sl-SI"/>
        </w:rPr>
      </w:pPr>
      <w:r w:rsidRPr="000835C2">
        <w:rPr>
          <w:rFonts w:ascii="Arial" w:hAnsi="Arial" w:cs="Arial"/>
          <w:sz w:val="20"/>
          <w:szCs w:val="20"/>
          <w:lang w:val="sl-SI"/>
        </w:rPr>
        <w:t xml:space="preserve">Če se ponudnik-izvajalec ne odzove pozivu naročnika, da v zgoraj navedenih rokih odpravi nastale  napake,  lahko  naročnik  delo  za  odpravo  napak  odda  drugemu  izvajalcu  na  račun pogodbenega izvajalca. </w:t>
      </w:r>
    </w:p>
    <w:p w14:paraId="1E7BC1F9" w14:textId="77777777" w:rsidR="00541476" w:rsidRPr="000835C2" w:rsidRDefault="00541476" w:rsidP="00541476">
      <w:pPr>
        <w:pStyle w:val="BodyText"/>
        <w:rPr>
          <w:rFonts w:ascii="Arial" w:hAnsi="Arial" w:cs="Arial"/>
          <w:sz w:val="20"/>
          <w:szCs w:val="20"/>
          <w:lang w:val="sl-SI"/>
        </w:rPr>
      </w:pPr>
      <w:r w:rsidRPr="000835C2">
        <w:rPr>
          <w:rFonts w:ascii="Arial" w:hAnsi="Arial" w:cs="Arial"/>
          <w:sz w:val="20"/>
          <w:szCs w:val="20"/>
          <w:lang w:val="sl-SI"/>
        </w:rPr>
        <w:t>Ponudnik-izvajalec  izjavlja,  da  daje  naročniku  polnopravno  pravico,  da  lahko  naroča  na račun  ponudnika-izvajalca  delo  za  odpravo  pomanjkljivosti,  ki  izvirajo  iz  pogodbenih obveznosti,  ki  bi  se  pokazale  v  garancijskem  roku,  v  kolikor  jih  ponudnik-izvajalec  ne  bi odpravil v dogovorjenem roku.</w:t>
      </w:r>
    </w:p>
    <w:p w14:paraId="0CCD31CC" w14:textId="77777777" w:rsidR="00541476" w:rsidRPr="000835C2" w:rsidRDefault="00541476" w:rsidP="00541476">
      <w:pPr>
        <w:pStyle w:val="BodyText"/>
        <w:rPr>
          <w:rFonts w:ascii="Arial" w:hAnsi="Arial" w:cs="Arial"/>
          <w:sz w:val="20"/>
          <w:szCs w:val="20"/>
          <w:lang w:val="sl-SI"/>
        </w:rPr>
      </w:pPr>
      <w:r w:rsidRPr="000835C2">
        <w:rPr>
          <w:rFonts w:ascii="Arial" w:hAnsi="Arial" w:cs="Arial"/>
          <w:sz w:val="20"/>
          <w:szCs w:val="20"/>
          <w:lang w:val="sl-SI"/>
        </w:rPr>
        <w:t xml:space="preserve">Ponudnik-izvajalec  se  obvezuje,  da  bo  račune,  ki  bi  nastali  iz  zgoraj  navedenega  vzroka, plačal  v  15  dneh  po  prejemu,  sicer  bo  naročnik  za  poplačilo  teh  stroškov unovčil zavarovanje za odpravo napak v garancijskem roku. </w:t>
      </w:r>
    </w:p>
    <w:p w14:paraId="0AC471B5" w14:textId="77777777" w:rsidR="009D40BA" w:rsidRPr="000835C2" w:rsidRDefault="009D40BA" w:rsidP="00541476">
      <w:pPr>
        <w:spacing w:line="260" w:lineRule="exact"/>
        <w:ind w:left="720"/>
        <w:jc w:val="both"/>
        <w:rPr>
          <w:rFonts w:ascii="Arial" w:hAnsi="Arial" w:cs="Arial"/>
          <w:sz w:val="20"/>
          <w:szCs w:val="20"/>
          <w:lang w:eastAsia="zh-CN"/>
        </w:rPr>
      </w:pPr>
    </w:p>
    <w:p w14:paraId="187F4269" w14:textId="3A7B80CF" w:rsidR="00FC2C49" w:rsidRPr="000835C2" w:rsidRDefault="009D40BA" w:rsidP="009D40BA">
      <w:pPr>
        <w:pStyle w:val="Heading1"/>
        <w:numPr>
          <w:ilvl w:val="0"/>
          <w:numId w:val="9"/>
        </w:numPr>
        <w:spacing w:before="0" w:after="0"/>
        <w:ind w:right="-1"/>
        <w:jc w:val="center"/>
        <w:rPr>
          <w:sz w:val="20"/>
          <w:szCs w:val="20"/>
        </w:rPr>
      </w:pPr>
      <w:r w:rsidRPr="000835C2">
        <w:rPr>
          <w:sz w:val="20"/>
          <w:szCs w:val="20"/>
        </w:rPr>
        <w:t>člen:</w:t>
      </w:r>
      <w:r w:rsidR="009032C1" w:rsidRPr="000835C2">
        <w:rPr>
          <w:sz w:val="20"/>
          <w:szCs w:val="20"/>
        </w:rPr>
        <w:t xml:space="preserve"> </w:t>
      </w:r>
      <w:r w:rsidR="00FC2C49" w:rsidRPr="000835C2">
        <w:rPr>
          <w:sz w:val="20"/>
          <w:szCs w:val="20"/>
        </w:rPr>
        <w:t xml:space="preserve">ZAVAROVANJE </w:t>
      </w:r>
      <w:r w:rsidR="00A46F7B" w:rsidRPr="000835C2">
        <w:rPr>
          <w:sz w:val="20"/>
          <w:szCs w:val="20"/>
        </w:rPr>
        <w:t>ODGOVORNOSTI – GRADBENO ZAVAROVANJE</w:t>
      </w:r>
    </w:p>
    <w:p w14:paraId="3576BCB2" w14:textId="2731C6D1" w:rsidR="00FC2C49" w:rsidRPr="000835C2" w:rsidRDefault="00FC2C49" w:rsidP="00FC2C49">
      <w:pPr>
        <w:rPr>
          <w:rFonts w:ascii="Arial" w:hAnsi="Arial" w:cs="Arial"/>
          <w:sz w:val="20"/>
          <w:szCs w:val="20"/>
        </w:rPr>
      </w:pPr>
    </w:p>
    <w:p w14:paraId="20899836" w14:textId="4316E90E" w:rsidR="00A46F7B" w:rsidRPr="000835C2" w:rsidRDefault="00FC2C49" w:rsidP="00FC2C49">
      <w:pPr>
        <w:ind w:right="-1"/>
        <w:jc w:val="both"/>
        <w:rPr>
          <w:rFonts w:ascii="Arial" w:hAnsi="Arial" w:cs="Arial"/>
          <w:sz w:val="20"/>
          <w:szCs w:val="20"/>
        </w:rPr>
      </w:pPr>
      <w:r w:rsidRPr="000835C2">
        <w:rPr>
          <w:rFonts w:ascii="Arial" w:hAnsi="Arial" w:cs="Arial"/>
          <w:sz w:val="20"/>
          <w:szCs w:val="20"/>
        </w:rPr>
        <w:t xml:space="preserve">Izvajalec </w:t>
      </w:r>
      <w:r w:rsidR="00A46F7B" w:rsidRPr="000835C2">
        <w:rPr>
          <w:rFonts w:ascii="Arial" w:hAnsi="Arial" w:cs="Arial"/>
          <w:sz w:val="20"/>
          <w:szCs w:val="20"/>
        </w:rPr>
        <w:t>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w:t>
      </w:r>
      <w:r w:rsidR="007E7745">
        <w:rPr>
          <w:rFonts w:ascii="Arial" w:hAnsi="Arial" w:cs="Arial"/>
          <w:sz w:val="20"/>
          <w:szCs w:val="20"/>
        </w:rPr>
        <w:t>ovalno vsoto najmanj v višini 5</w:t>
      </w:r>
      <w:r w:rsidR="00A46F7B" w:rsidRPr="000835C2">
        <w:rPr>
          <w:rFonts w:ascii="Arial" w:hAnsi="Arial" w:cs="Arial"/>
          <w:sz w:val="20"/>
          <w:szCs w:val="20"/>
        </w:rPr>
        <w:t>0.000 EUR.</w:t>
      </w:r>
    </w:p>
    <w:p w14:paraId="12B56DBC" w14:textId="77777777" w:rsidR="00A46F7B" w:rsidRPr="000835C2" w:rsidRDefault="00A46F7B" w:rsidP="00FC2C49">
      <w:pPr>
        <w:ind w:right="-1"/>
        <w:jc w:val="both"/>
        <w:rPr>
          <w:rFonts w:ascii="Arial" w:hAnsi="Arial" w:cs="Arial"/>
          <w:sz w:val="20"/>
          <w:szCs w:val="20"/>
        </w:rPr>
      </w:pPr>
    </w:p>
    <w:p w14:paraId="02D4A9E5" w14:textId="708D1010" w:rsidR="00A46F7B" w:rsidRPr="000835C2" w:rsidRDefault="00A46F7B" w:rsidP="00FC2C49">
      <w:pPr>
        <w:ind w:right="-1"/>
        <w:jc w:val="both"/>
        <w:rPr>
          <w:rFonts w:ascii="Arial" w:hAnsi="Arial" w:cs="Arial"/>
          <w:sz w:val="20"/>
          <w:szCs w:val="20"/>
        </w:rPr>
      </w:pPr>
      <w:r w:rsidRPr="000835C2">
        <w:rPr>
          <w:rFonts w:ascii="Arial" w:hAnsi="Arial" w:cs="Arial"/>
          <w:sz w:val="20"/>
          <w:szCs w:val="20"/>
        </w:rPr>
        <w:t>Izvajalec odgovarja za vso škodo, povzročeno na gradbišču oziroma objektu in opremi, kakor tudi za škodo tretjemu, ki jo povzroči v zvezi z izvajanjem pogodbenih del sam ali njegovi podizvajalci.</w:t>
      </w:r>
    </w:p>
    <w:p w14:paraId="6EAE30EB" w14:textId="2B9791FF" w:rsidR="00A46F7B" w:rsidRPr="000835C2" w:rsidRDefault="00A46F7B" w:rsidP="00FC2C49">
      <w:pPr>
        <w:ind w:right="-1"/>
        <w:jc w:val="both"/>
        <w:rPr>
          <w:rFonts w:ascii="Arial" w:hAnsi="Arial" w:cs="Arial"/>
          <w:sz w:val="20"/>
          <w:szCs w:val="20"/>
        </w:rPr>
      </w:pPr>
    </w:p>
    <w:p w14:paraId="6591081C" w14:textId="60F7960D" w:rsidR="00A46F7B" w:rsidRPr="000835C2" w:rsidRDefault="00A46F7B" w:rsidP="00BF1786">
      <w:pPr>
        <w:ind w:right="-1"/>
        <w:jc w:val="both"/>
        <w:rPr>
          <w:rFonts w:ascii="Arial" w:hAnsi="Arial" w:cs="Arial"/>
          <w:sz w:val="20"/>
          <w:szCs w:val="20"/>
        </w:rPr>
      </w:pPr>
      <w:r w:rsidRPr="000835C2">
        <w:rPr>
          <w:rFonts w:ascii="Arial" w:hAnsi="Arial" w:cs="Arial"/>
          <w:sz w:val="20"/>
          <w:szCs w:val="20"/>
        </w:rPr>
        <w:t xml:space="preserve">Izvajalec je dolžan </w:t>
      </w:r>
      <w:r w:rsidR="00BF1786" w:rsidRPr="000835C2">
        <w:rPr>
          <w:rFonts w:ascii="Arial" w:hAnsi="Arial" w:cs="Arial"/>
          <w:sz w:val="20"/>
          <w:szCs w:val="20"/>
        </w:rPr>
        <w:t>v roku deset (10) dni od podpisa pogodbe</w:t>
      </w:r>
      <w:r w:rsidRPr="000835C2">
        <w:rPr>
          <w:rFonts w:ascii="Arial" w:hAnsi="Arial" w:cs="Arial"/>
          <w:sz w:val="20"/>
          <w:szCs w:val="20"/>
        </w:rPr>
        <w:t xml:space="preserve"> naročniku predložiti kopijo veljavne zavarovalne police v zavarovalni vsoti najmanj v višini 50.000 EUR z veljavnostjo najmanj do predaje objekta naročniku. </w:t>
      </w:r>
    </w:p>
    <w:p w14:paraId="70C8A964" w14:textId="6D0708DD" w:rsidR="00A46F7B" w:rsidRPr="000835C2" w:rsidRDefault="00A46F7B" w:rsidP="00FC2C49">
      <w:pPr>
        <w:ind w:right="-1"/>
        <w:jc w:val="both"/>
        <w:rPr>
          <w:rFonts w:ascii="Arial" w:hAnsi="Arial" w:cs="Arial"/>
          <w:sz w:val="20"/>
          <w:szCs w:val="20"/>
        </w:rPr>
      </w:pPr>
    </w:p>
    <w:p w14:paraId="35C10E81" w14:textId="77777777" w:rsidR="00A46F7B" w:rsidRPr="000835C2" w:rsidRDefault="00A46F7B" w:rsidP="00A46F7B">
      <w:pPr>
        <w:ind w:right="-1"/>
        <w:jc w:val="both"/>
        <w:rPr>
          <w:rFonts w:ascii="Arial" w:hAnsi="Arial" w:cs="Arial"/>
          <w:sz w:val="20"/>
          <w:szCs w:val="20"/>
        </w:rPr>
      </w:pPr>
      <w:r w:rsidRPr="000835C2">
        <w:rPr>
          <w:rFonts w:ascii="Arial" w:hAnsi="Arial" w:cs="Arial"/>
          <w:sz w:val="20"/>
          <w:szCs w:val="20"/>
        </w:rPr>
        <w:t xml:space="preserve">Predmet gradbenega zavarovanja morajo biti naslednje stvari: </w:t>
      </w:r>
    </w:p>
    <w:p w14:paraId="4A563318" w14:textId="5F845068"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lastRenderedPageBreak/>
        <w:t xml:space="preserve">celotni objekt v gradnji, ves gradbeni in instalacijski material ter elektro strojna oprema, ki so namenjeni za vgraditev in so vračunani v predračunski vrednosti gradbenega objekta; </w:t>
      </w:r>
    </w:p>
    <w:p w14:paraId="67F2FD74" w14:textId="0312A688"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škoda na obstoječem objektu; </w:t>
      </w:r>
    </w:p>
    <w:p w14:paraId="6FF22DE5" w14:textId="691AD5BA"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sosednji obstoječi objekti. </w:t>
      </w:r>
    </w:p>
    <w:p w14:paraId="38D79377" w14:textId="77777777" w:rsidR="00A46F7B" w:rsidRPr="000835C2" w:rsidRDefault="00A46F7B" w:rsidP="00A46F7B">
      <w:pPr>
        <w:ind w:right="-1"/>
        <w:jc w:val="both"/>
        <w:rPr>
          <w:rFonts w:ascii="Arial" w:hAnsi="Arial" w:cs="Arial"/>
          <w:sz w:val="20"/>
          <w:szCs w:val="20"/>
        </w:rPr>
      </w:pPr>
    </w:p>
    <w:p w14:paraId="41411E03" w14:textId="77777777" w:rsidR="00A46F7B" w:rsidRPr="000835C2" w:rsidRDefault="00A46F7B" w:rsidP="00A46F7B">
      <w:pPr>
        <w:ind w:right="-1"/>
        <w:jc w:val="both"/>
        <w:rPr>
          <w:rFonts w:ascii="Arial" w:hAnsi="Arial" w:cs="Arial"/>
          <w:sz w:val="20"/>
          <w:szCs w:val="20"/>
        </w:rPr>
      </w:pPr>
      <w:r w:rsidRPr="000835C2">
        <w:rPr>
          <w:rFonts w:ascii="Arial" w:hAnsi="Arial" w:cs="Arial"/>
          <w:sz w:val="20"/>
          <w:szCs w:val="20"/>
        </w:rPr>
        <w:t xml:space="preserve">Gradbeno zavarovanje mora kriti uničenje ali poškodbo zavarovanih stvari zaradi naslednjih nevarnosti: </w:t>
      </w:r>
    </w:p>
    <w:p w14:paraId="7A293480" w14:textId="0CF0F0E6"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požar, strela, eksplozija, vihar, toča, izliv vode, mraz, led in sneg, snežni plaz, dež, odtrganje ali zrušenje zemljišča ter zemeljskega usada; </w:t>
      </w:r>
    </w:p>
    <w:p w14:paraId="19D0036B" w14:textId="1872F69D"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gradbene nezgode; </w:t>
      </w:r>
    </w:p>
    <w:p w14:paraId="5C1FEF85" w14:textId="7359702C"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za ostale nevarnosti pa, če jim je gradnja izpostavljena v konkretnem primeru in se za to posebej dogovorita pogodbeni stranki </w:t>
      </w:r>
    </w:p>
    <w:p w14:paraId="65A3891D" w14:textId="77777777" w:rsidR="00A46F7B" w:rsidRPr="000835C2" w:rsidRDefault="00A46F7B" w:rsidP="00FC2C49">
      <w:pPr>
        <w:ind w:right="-1"/>
        <w:jc w:val="both"/>
        <w:rPr>
          <w:rFonts w:ascii="Arial" w:hAnsi="Arial" w:cs="Arial"/>
          <w:sz w:val="20"/>
          <w:szCs w:val="20"/>
        </w:rPr>
      </w:pPr>
    </w:p>
    <w:p w14:paraId="0F4E9419" w14:textId="4A13C1BD" w:rsidR="00A46F7B" w:rsidRPr="000835C2" w:rsidRDefault="00A46F7B" w:rsidP="00FC2C49">
      <w:pPr>
        <w:ind w:right="-1"/>
        <w:jc w:val="both"/>
        <w:rPr>
          <w:rFonts w:ascii="Arial" w:hAnsi="Arial" w:cs="Arial"/>
          <w:sz w:val="20"/>
          <w:szCs w:val="20"/>
        </w:rPr>
      </w:pPr>
      <w:r w:rsidRPr="000835C2">
        <w:rPr>
          <w:rFonts w:ascii="Arial" w:hAnsi="Arial" w:cs="Arial"/>
          <w:sz w:val="20"/>
          <w:szCs w:val="20"/>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0EB2C64B" w14:textId="77777777" w:rsidR="00A46F7B" w:rsidRPr="000835C2" w:rsidRDefault="00A46F7B" w:rsidP="00FC2C49">
      <w:pPr>
        <w:ind w:right="-1"/>
        <w:jc w:val="both"/>
        <w:rPr>
          <w:rFonts w:ascii="Arial" w:hAnsi="Arial" w:cs="Arial"/>
          <w:sz w:val="20"/>
          <w:szCs w:val="20"/>
        </w:rPr>
      </w:pPr>
    </w:p>
    <w:p w14:paraId="1B0CD6DD" w14:textId="2354ACEB" w:rsidR="00FC2C49" w:rsidRPr="000835C2" w:rsidRDefault="00FC2C49" w:rsidP="00FC2C49">
      <w:pPr>
        <w:ind w:right="-1"/>
        <w:jc w:val="both"/>
        <w:rPr>
          <w:rFonts w:ascii="Arial" w:hAnsi="Arial" w:cs="Arial"/>
          <w:sz w:val="20"/>
          <w:szCs w:val="20"/>
        </w:rPr>
      </w:pPr>
      <w:r w:rsidRPr="000835C2">
        <w:rPr>
          <w:rFonts w:ascii="Arial" w:hAnsi="Arial" w:cs="Arial"/>
          <w:sz w:val="20"/>
          <w:szCs w:val="20"/>
        </w:rPr>
        <w:t xml:space="preserve">Izvajalec je dolžan zavarovati svojo dejavnost tudi v skladu z zakonodajo s področja graditve ter eventualno škodo na objektu in izvedenih delih. Kopijo zavarovalne police mora izvajalec izročiti naročniku </w:t>
      </w:r>
      <w:r w:rsidR="00A46F7B" w:rsidRPr="000835C2">
        <w:rPr>
          <w:rFonts w:ascii="Arial" w:hAnsi="Arial" w:cs="Arial"/>
          <w:sz w:val="20"/>
          <w:szCs w:val="20"/>
        </w:rPr>
        <w:t>v roku 10 dni po podpisu pogodbe</w:t>
      </w:r>
      <w:r w:rsidRPr="000835C2">
        <w:rPr>
          <w:rFonts w:ascii="Arial" w:hAnsi="Arial" w:cs="Arial"/>
          <w:sz w:val="20"/>
          <w:szCs w:val="20"/>
        </w:rPr>
        <w:t>.</w:t>
      </w:r>
    </w:p>
    <w:p w14:paraId="3BA504B6" w14:textId="77777777" w:rsidR="00FC2C49" w:rsidRPr="000835C2" w:rsidRDefault="00FC2C49" w:rsidP="00FC2C49">
      <w:pPr>
        <w:rPr>
          <w:rFonts w:ascii="Arial" w:hAnsi="Arial" w:cs="Arial"/>
          <w:sz w:val="20"/>
          <w:szCs w:val="20"/>
        </w:rPr>
      </w:pPr>
    </w:p>
    <w:p w14:paraId="2D4ADCEF" w14:textId="19958796" w:rsidR="009D40BA" w:rsidRPr="000835C2" w:rsidRDefault="009D40BA" w:rsidP="009D40BA">
      <w:pPr>
        <w:pStyle w:val="Heading1"/>
        <w:numPr>
          <w:ilvl w:val="0"/>
          <w:numId w:val="9"/>
        </w:numPr>
        <w:spacing w:before="0" w:after="0"/>
        <w:ind w:right="-1"/>
        <w:jc w:val="center"/>
        <w:rPr>
          <w:sz w:val="20"/>
          <w:szCs w:val="20"/>
        </w:rPr>
      </w:pPr>
      <w:r w:rsidRPr="000835C2">
        <w:rPr>
          <w:sz w:val="20"/>
          <w:szCs w:val="20"/>
        </w:rPr>
        <w:t xml:space="preserve"> DOLOČITEV IN NAČIN PLAČILA IZVAJALCU</w:t>
      </w:r>
    </w:p>
    <w:p w14:paraId="2C0A8ECC"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526808A0"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Izvajalec bo izvedena dela obračunaval na osnovi začasnih in končne situacije. </w:t>
      </w:r>
    </w:p>
    <w:p w14:paraId="7C1FB66A" w14:textId="77777777" w:rsidR="00B017E3" w:rsidRPr="000835C2" w:rsidRDefault="00B017E3" w:rsidP="00B017E3">
      <w:pPr>
        <w:ind w:right="-1"/>
        <w:jc w:val="both"/>
        <w:rPr>
          <w:rFonts w:ascii="Arial" w:hAnsi="Arial" w:cs="Arial"/>
          <w:sz w:val="20"/>
          <w:szCs w:val="20"/>
        </w:rPr>
      </w:pPr>
    </w:p>
    <w:p w14:paraId="29C91591"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Izvedena dela bo naročnik plačeval izvajalcu po računih, izdanih na podlagi potrjenih mesečnih situacij in potrjene končne obračunske situacije, potrjenih s strani osebe, ki izvaja nadzor pri gradnji.</w:t>
      </w:r>
    </w:p>
    <w:p w14:paraId="6872E0E5" w14:textId="607CAB6B"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 </w:t>
      </w:r>
    </w:p>
    <w:p w14:paraId="1A2AB06C"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Osnova za izdelavo posameznih situacij je s strani osebe, ki izvaja nadzor pri gradnji pregledana in podpisana knjiga obračunskih izmer, in služi za potrebe začasnega obračuna in gradbeni dnevnik, ki zajema izvedena dela do 30. dne v obračunskem mesecu.</w:t>
      </w:r>
    </w:p>
    <w:p w14:paraId="72BEE30B" w14:textId="77777777" w:rsidR="00B017E3" w:rsidRPr="000835C2" w:rsidRDefault="00B017E3" w:rsidP="00B017E3">
      <w:pPr>
        <w:ind w:right="-1"/>
        <w:jc w:val="both"/>
        <w:rPr>
          <w:rFonts w:ascii="Arial" w:hAnsi="Arial" w:cs="Arial"/>
          <w:sz w:val="20"/>
          <w:szCs w:val="20"/>
        </w:rPr>
      </w:pPr>
    </w:p>
    <w:p w14:paraId="20190599"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Izvajalec bo pri začasnem in končnem obračunu posebej prikazal morebitno izvršena dodatna in nepredvidena dela.</w:t>
      </w:r>
    </w:p>
    <w:p w14:paraId="7AF887EF" w14:textId="77777777" w:rsidR="00B017E3" w:rsidRPr="000835C2" w:rsidRDefault="00B017E3" w:rsidP="00B017E3">
      <w:pPr>
        <w:ind w:right="-1"/>
        <w:jc w:val="both"/>
        <w:rPr>
          <w:rFonts w:ascii="Arial" w:hAnsi="Arial" w:cs="Arial"/>
          <w:sz w:val="20"/>
          <w:szCs w:val="20"/>
        </w:rPr>
      </w:pPr>
    </w:p>
    <w:p w14:paraId="2B83D55C"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Izvajalec mora osebi, ki izvaja nadzor pri gradnji predati v pregled in potrditev knjigo obračunskih izmer in predlog situacije najpozneje do 30. dne v mesecu. </w:t>
      </w:r>
    </w:p>
    <w:p w14:paraId="7B9CF5DF" w14:textId="77777777" w:rsidR="00B017E3" w:rsidRPr="000835C2" w:rsidRDefault="00B017E3" w:rsidP="00B017E3">
      <w:pPr>
        <w:ind w:right="-1"/>
        <w:jc w:val="both"/>
        <w:rPr>
          <w:rFonts w:ascii="Arial" w:hAnsi="Arial" w:cs="Arial"/>
          <w:sz w:val="20"/>
          <w:szCs w:val="20"/>
        </w:rPr>
      </w:pPr>
    </w:p>
    <w:p w14:paraId="4F9168D7"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Oseba, ki izvaja nadzor pri gradnji mora v 8 dneh pregledati knjigo obračunskih izmer in predlog situacije. V primeru, da oseba, ki izvaja nadzor pri gradnji ne soglaša z višino ali s posameznimi postavkami v predlogu situacije, bo situacija potrjena v nesporni višini. V kolikor v roku 8 dnih oseba, ki izvaja nadzor pri gradnji ne poda potrditve ali zavrnitve predloga situacije, se le-ta šteje za potrjeno po poteku 8 dni od prejema situacije v potrditev.</w:t>
      </w:r>
    </w:p>
    <w:p w14:paraId="186FF1A0" w14:textId="77777777" w:rsidR="00B017E3" w:rsidRPr="000835C2" w:rsidRDefault="00B017E3" w:rsidP="00B017E3">
      <w:pPr>
        <w:ind w:right="-1"/>
        <w:jc w:val="both"/>
        <w:rPr>
          <w:rFonts w:ascii="Arial" w:hAnsi="Arial" w:cs="Arial"/>
          <w:sz w:val="20"/>
          <w:szCs w:val="20"/>
        </w:rPr>
      </w:pPr>
    </w:p>
    <w:p w14:paraId="199541B9"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Izvajalec bo izstavljal račune s priloženimi potrjenimi situacijami mesečno do 10. dne v tekočem mesecu za izvedena dela v preteklem mesecu.</w:t>
      </w:r>
    </w:p>
    <w:p w14:paraId="0E070B56" w14:textId="77777777" w:rsidR="00B017E3" w:rsidRPr="000835C2" w:rsidRDefault="00B017E3" w:rsidP="00B017E3">
      <w:pPr>
        <w:ind w:right="-1"/>
        <w:jc w:val="both"/>
        <w:rPr>
          <w:rFonts w:ascii="Arial" w:hAnsi="Arial" w:cs="Arial"/>
          <w:sz w:val="20"/>
          <w:szCs w:val="20"/>
        </w:rPr>
      </w:pPr>
    </w:p>
    <w:p w14:paraId="41B82FF5"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Naročnik ima 8 delovnih dni časa, da potrdi račun s priloženo situacijo. V primeru, da račun v 8 delovnih dneh ni potrjen ali zavrnjen se šteje za potrjenega. </w:t>
      </w:r>
    </w:p>
    <w:p w14:paraId="5214ADBC" w14:textId="77777777" w:rsidR="00B017E3" w:rsidRPr="000835C2" w:rsidRDefault="00B017E3" w:rsidP="00B017E3">
      <w:pPr>
        <w:ind w:right="-1"/>
        <w:jc w:val="both"/>
        <w:rPr>
          <w:rFonts w:ascii="Arial" w:hAnsi="Arial" w:cs="Arial"/>
          <w:sz w:val="20"/>
          <w:szCs w:val="20"/>
        </w:rPr>
      </w:pPr>
    </w:p>
    <w:p w14:paraId="7E59D611"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Izvajalec je dolžan k vsakemu svojemu izstavljenemu računu s priloženo situacijo priložiti tudi račun s situacijo svojih podizvajalcev, ki ga je predhodno potrdil, če bodo le-ti zahtevali neposredna plačila.</w:t>
      </w:r>
    </w:p>
    <w:p w14:paraId="4DBF4CFD" w14:textId="77777777" w:rsidR="009032C1" w:rsidRPr="000835C2" w:rsidRDefault="009032C1" w:rsidP="00B017E3">
      <w:pPr>
        <w:ind w:right="-1"/>
        <w:jc w:val="both"/>
        <w:rPr>
          <w:rFonts w:ascii="Arial" w:hAnsi="Arial" w:cs="Arial"/>
          <w:i/>
          <w:iCs/>
          <w:sz w:val="20"/>
          <w:szCs w:val="20"/>
        </w:rPr>
      </w:pPr>
    </w:p>
    <w:p w14:paraId="57764309" w14:textId="27386F60" w:rsidR="00B017E3" w:rsidRPr="000835C2" w:rsidRDefault="00B017E3" w:rsidP="00B017E3">
      <w:pPr>
        <w:ind w:right="-1"/>
        <w:jc w:val="both"/>
        <w:rPr>
          <w:rFonts w:ascii="Arial" w:hAnsi="Arial" w:cs="Arial"/>
          <w:i/>
          <w:iCs/>
          <w:sz w:val="20"/>
          <w:szCs w:val="20"/>
        </w:rPr>
      </w:pPr>
      <w:r w:rsidRPr="000835C2">
        <w:rPr>
          <w:rFonts w:ascii="Arial" w:hAnsi="Arial" w:cs="Arial"/>
          <w:i/>
          <w:iCs/>
          <w:sz w:val="20"/>
          <w:szCs w:val="20"/>
        </w:rPr>
        <w:t xml:space="preserve">opomba: </w:t>
      </w:r>
      <w:r w:rsidR="009032C1" w:rsidRPr="000835C2">
        <w:rPr>
          <w:rFonts w:ascii="Arial" w:hAnsi="Arial" w:cs="Arial"/>
          <w:i/>
          <w:iCs/>
          <w:sz w:val="20"/>
          <w:szCs w:val="20"/>
        </w:rPr>
        <w:t xml:space="preserve">zadnji </w:t>
      </w:r>
      <w:r w:rsidRPr="000835C2">
        <w:rPr>
          <w:rFonts w:ascii="Arial" w:hAnsi="Arial" w:cs="Arial"/>
          <w:i/>
          <w:iCs/>
          <w:sz w:val="20"/>
          <w:szCs w:val="20"/>
        </w:rPr>
        <w:t xml:space="preserve">odstavek bo v končni pogodbi, če bo izvajalec pri izvedbi naročila sodeloval s podizvajalci </w:t>
      </w:r>
    </w:p>
    <w:p w14:paraId="6EF689A8" w14:textId="77777777" w:rsidR="00B017E3" w:rsidRPr="000835C2" w:rsidRDefault="00B017E3" w:rsidP="00B017E3">
      <w:pPr>
        <w:ind w:right="-1"/>
        <w:jc w:val="both"/>
        <w:rPr>
          <w:rFonts w:ascii="Arial" w:hAnsi="Arial" w:cs="Arial"/>
          <w:sz w:val="20"/>
          <w:szCs w:val="20"/>
        </w:rPr>
      </w:pPr>
    </w:p>
    <w:p w14:paraId="61273BF3" w14:textId="77777777" w:rsidR="009032C1" w:rsidRPr="000835C2" w:rsidRDefault="009032C1" w:rsidP="009032C1">
      <w:pPr>
        <w:pStyle w:val="Heading1"/>
        <w:numPr>
          <w:ilvl w:val="0"/>
          <w:numId w:val="9"/>
        </w:numPr>
        <w:spacing w:before="0" w:after="0"/>
        <w:ind w:right="-1"/>
        <w:jc w:val="center"/>
        <w:rPr>
          <w:sz w:val="20"/>
          <w:szCs w:val="20"/>
        </w:rPr>
      </w:pPr>
      <w:bookmarkStart w:id="37" w:name="_Toc220470491"/>
      <w:bookmarkStart w:id="38" w:name="_Toc220479865"/>
      <w:bookmarkStart w:id="39" w:name="_Toc227213617"/>
      <w:bookmarkStart w:id="40" w:name="_Toc227213704"/>
      <w:bookmarkStart w:id="41" w:name="_Toc227213737"/>
      <w:r w:rsidRPr="000835C2">
        <w:rPr>
          <w:sz w:val="20"/>
          <w:szCs w:val="20"/>
        </w:rPr>
        <w:t>člen: PODIZVAJALCI</w:t>
      </w:r>
      <w:bookmarkEnd w:id="37"/>
      <w:bookmarkEnd w:id="38"/>
      <w:bookmarkEnd w:id="39"/>
      <w:bookmarkEnd w:id="40"/>
      <w:bookmarkEnd w:id="41"/>
    </w:p>
    <w:p w14:paraId="3933CAF2" w14:textId="77777777" w:rsidR="009032C1" w:rsidRPr="000835C2" w:rsidRDefault="009032C1" w:rsidP="009032C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p>
    <w:p w14:paraId="12FD6E73" w14:textId="77777777" w:rsidR="009032C1" w:rsidRPr="000835C2" w:rsidRDefault="009032C1" w:rsidP="009032C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r w:rsidRPr="000835C2">
        <w:rPr>
          <w:rFonts w:ascii="Arial" w:hAnsi="Arial" w:cs="Arial"/>
          <w:sz w:val="20"/>
          <w:szCs w:val="20"/>
        </w:rPr>
        <w:t xml:space="preserve">Izvajalec pri izvajanju te pogodbe nastopa s podizvajalci </w:t>
      </w:r>
      <w:r w:rsidRPr="000835C2">
        <w:rPr>
          <w:rFonts w:ascii="Arial" w:hAnsi="Arial" w:cs="Arial"/>
          <w:i/>
          <w:iCs/>
          <w:sz w:val="20"/>
          <w:szCs w:val="20"/>
        </w:rPr>
        <w:t xml:space="preserve">(podatki o podizvajalcih: naziv, polni naslov, matična številka, davčna številka in transakcijski račun); </w:t>
      </w:r>
      <w:r w:rsidRPr="000835C2">
        <w:rPr>
          <w:rFonts w:ascii="Arial" w:hAnsi="Arial" w:cs="Arial"/>
          <w:sz w:val="20"/>
          <w:szCs w:val="20"/>
        </w:rPr>
        <w:t>navedba vrste dela ter predmeta, količine, vrednosti, kraja in roka izvedbe del:</w:t>
      </w:r>
    </w:p>
    <w:p w14:paraId="1F82DEA9" w14:textId="77777777" w:rsidR="009032C1" w:rsidRPr="000835C2" w:rsidRDefault="009032C1" w:rsidP="009032C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p>
    <w:p w14:paraId="7AA4CBAA"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lastRenderedPageBreak/>
        <w:t>- _______________________________________________________________________</w:t>
      </w:r>
    </w:p>
    <w:p w14:paraId="1F262388" w14:textId="77777777" w:rsidR="009032C1" w:rsidRPr="000835C2" w:rsidRDefault="009032C1" w:rsidP="009032C1">
      <w:pPr>
        <w:ind w:right="-1"/>
        <w:jc w:val="both"/>
        <w:rPr>
          <w:rFonts w:ascii="Arial" w:hAnsi="Arial" w:cs="Arial"/>
          <w:sz w:val="20"/>
          <w:szCs w:val="20"/>
        </w:rPr>
      </w:pPr>
    </w:p>
    <w:p w14:paraId="152DEC1B"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 _______________________________________________________________________</w:t>
      </w:r>
    </w:p>
    <w:p w14:paraId="1DC7772A" w14:textId="77777777" w:rsidR="009032C1" w:rsidRPr="000835C2" w:rsidRDefault="009032C1" w:rsidP="009032C1">
      <w:pPr>
        <w:ind w:right="-1"/>
        <w:jc w:val="both"/>
        <w:rPr>
          <w:rFonts w:ascii="Arial" w:hAnsi="Arial" w:cs="Arial"/>
          <w:sz w:val="20"/>
          <w:szCs w:val="20"/>
        </w:rPr>
      </w:pPr>
    </w:p>
    <w:p w14:paraId="7280F9DA" w14:textId="77777777" w:rsidR="009032C1" w:rsidRPr="000835C2" w:rsidRDefault="009032C1" w:rsidP="009032C1">
      <w:pPr>
        <w:pStyle w:val="BodyText"/>
        <w:ind w:right="-1"/>
        <w:rPr>
          <w:rFonts w:ascii="Arial" w:hAnsi="Arial" w:cs="Arial"/>
          <w:sz w:val="20"/>
          <w:szCs w:val="20"/>
          <w:lang w:val="sl-SI"/>
        </w:rPr>
      </w:pPr>
      <w:r w:rsidRPr="000835C2">
        <w:rPr>
          <w:rFonts w:ascii="Arial" w:hAnsi="Arial" w:cs="Arial"/>
          <w:sz w:val="20"/>
          <w:szCs w:val="20"/>
          <w:lang w:val="sl-SI"/>
        </w:rPr>
        <w:t>Izvajalec daje naročniku pooblastilo, da izvedbo del, pri katerih so vključeni naslednji podizvajalci</w:t>
      </w:r>
    </w:p>
    <w:p w14:paraId="4BD95F43" w14:textId="02693C9E" w:rsidR="009032C1" w:rsidRPr="000835C2" w:rsidRDefault="009032C1" w:rsidP="009032C1">
      <w:pPr>
        <w:ind w:right="-1"/>
        <w:jc w:val="both"/>
        <w:rPr>
          <w:rFonts w:ascii="Arial" w:hAnsi="Arial" w:cs="Arial"/>
          <w:sz w:val="20"/>
          <w:szCs w:val="20"/>
        </w:rPr>
      </w:pPr>
      <w:r w:rsidRPr="000835C2">
        <w:rPr>
          <w:rFonts w:ascii="Arial" w:hAnsi="Arial" w:cs="Arial"/>
          <w:sz w:val="20"/>
          <w:szCs w:val="20"/>
        </w:rPr>
        <w:t>- _________________________ TRR:_________________________, pri ______________________.</w:t>
      </w:r>
    </w:p>
    <w:p w14:paraId="285047A3" w14:textId="77777777" w:rsidR="009032C1" w:rsidRPr="000835C2" w:rsidRDefault="009032C1" w:rsidP="009032C1">
      <w:pPr>
        <w:ind w:right="-1"/>
        <w:jc w:val="both"/>
        <w:rPr>
          <w:rFonts w:ascii="Arial" w:hAnsi="Arial" w:cs="Arial"/>
          <w:sz w:val="20"/>
          <w:szCs w:val="20"/>
        </w:rPr>
      </w:pPr>
    </w:p>
    <w:p w14:paraId="39D8E4CC"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 _________________________ TRR:_________________________, pri ______________________.</w:t>
      </w:r>
    </w:p>
    <w:p w14:paraId="0833584F" w14:textId="6B49F911" w:rsidR="009032C1" w:rsidRPr="000835C2" w:rsidRDefault="009032C1" w:rsidP="009032C1">
      <w:pPr>
        <w:pStyle w:val="BodyText"/>
        <w:ind w:right="-1"/>
        <w:rPr>
          <w:rFonts w:ascii="Arial" w:hAnsi="Arial" w:cs="Arial"/>
          <w:sz w:val="20"/>
          <w:szCs w:val="20"/>
          <w:lang w:val="sl-SI"/>
        </w:rPr>
      </w:pPr>
      <w:r w:rsidRPr="000835C2">
        <w:rPr>
          <w:rFonts w:ascii="Arial" w:hAnsi="Arial" w:cs="Arial"/>
          <w:sz w:val="20"/>
          <w:szCs w:val="20"/>
          <w:lang w:val="sl-SI"/>
        </w:rPr>
        <w:t>namesto glavnega izvajalca na podlagi potrjene situacije neposredno poravna podizvajalčevo terjatev do glavnega izvajalca.</w:t>
      </w:r>
    </w:p>
    <w:p w14:paraId="5C8199DE" w14:textId="77777777" w:rsidR="009032C1" w:rsidRPr="000835C2" w:rsidRDefault="009032C1" w:rsidP="009032C1">
      <w:pPr>
        <w:ind w:right="-1"/>
        <w:jc w:val="both"/>
        <w:rPr>
          <w:rFonts w:ascii="Arial" w:hAnsi="Arial" w:cs="Arial"/>
          <w:sz w:val="20"/>
          <w:szCs w:val="20"/>
        </w:rPr>
      </w:pPr>
    </w:p>
    <w:p w14:paraId="34CF7E34" w14:textId="0FE4EDC0" w:rsidR="009032C1" w:rsidRPr="000835C2" w:rsidRDefault="009032C1" w:rsidP="009032C1">
      <w:pPr>
        <w:ind w:right="-1"/>
        <w:jc w:val="both"/>
        <w:rPr>
          <w:rFonts w:ascii="Arial" w:hAnsi="Arial" w:cs="Arial"/>
          <w:sz w:val="20"/>
          <w:szCs w:val="20"/>
        </w:rPr>
      </w:pPr>
      <w:r w:rsidRPr="000835C2">
        <w:rPr>
          <w:rFonts w:ascii="Arial" w:hAnsi="Arial" w:cs="Arial"/>
          <w:sz w:val="20"/>
          <w:szCs w:val="20"/>
        </w:rPr>
        <w:t>Izvajalec se zavezuje, da bo svoji situaciji obvezno priložil situacije svojih podizvajalcev, ki jih bo predhodno potrdil.</w:t>
      </w:r>
    </w:p>
    <w:p w14:paraId="172970E0" w14:textId="77777777" w:rsidR="009032C1" w:rsidRPr="000835C2" w:rsidRDefault="009032C1" w:rsidP="009032C1">
      <w:pPr>
        <w:ind w:right="-1"/>
        <w:jc w:val="both"/>
        <w:rPr>
          <w:rFonts w:ascii="Arial" w:hAnsi="Arial" w:cs="Arial"/>
          <w:sz w:val="20"/>
          <w:szCs w:val="20"/>
        </w:rPr>
      </w:pPr>
    </w:p>
    <w:p w14:paraId="2BDC0F01"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Naročnik bo za izvedbo del, pri katerih so vključeni podizvajalci, izvrševal plačila v rokih in na enak način kot velja za plačila izvajalca.</w:t>
      </w:r>
    </w:p>
    <w:p w14:paraId="343853BC" w14:textId="77777777" w:rsidR="009032C1" w:rsidRPr="000835C2" w:rsidRDefault="009032C1" w:rsidP="009032C1">
      <w:pPr>
        <w:ind w:right="-1"/>
        <w:jc w:val="both"/>
        <w:rPr>
          <w:rFonts w:ascii="Arial" w:hAnsi="Arial" w:cs="Arial"/>
          <w:sz w:val="20"/>
          <w:szCs w:val="20"/>
        </w:rPr>
      </w:pPr>
    </w:p>
    <w:p w14:paraId="6FF119E0" w14:textId="1E4A75E4" w:rsidR="009032C1" w:rsidRPr="000835C2" w:rsidRDefault="009032C1" w:rsidP="009032C1">
      <w:pPr>
        <w:ind w:right="-1"/>
        <w:jc w:val="both"/>
        <w:rPr>
          <w:rFonts w:ascii="Arial" w:hAnsi="Arial" w:cs="Arial"/>
          <w:sz w:val="20"/>
          <w:szCs w:val="20"/>
        </w:rPr>
      </w:pPr>
      <w:r w:rsidRPr="000835C2">
        <w:rPr>
          <w:rFonts w:ascii="Arial" w:hAnsi="Arial" w:cs="Arial"/>
          <w:sz w:val="20"/>
          <w:szCs w:val="20"/>
        </w:rPr>
        <w:t>Izvajalec se zavezuje, da bo v primeru morebitne zamenjave podizvajalca pred zamenjavo pridobil pisno soglasje naročnika, naročniku predložil izjavo, da je poravnal vse nesporne obveznosti prvotnemu podizvajalcu, pooblastilo za plačilo opravljenih in prevzetih del oziroma dobav neposredno novemu podizvajalcu ter soglasje novega podizvajalca k neposrednemu plačilu.</w:t>
      </w:r>
    </w:p>
    <w:p w14:paraId="18016BD9" w14:textId="77777777" w:rsidR="009032C1" w:rsidRPr="000835C2" w:rsidRDefault="009032C1" w:rsidP="009032C1">
      <w:pPr>
        <w:ind w:right="-1"/>
        <w:jc w:val="both"/>
        <w:rPr>
          <w:rFonts w:ascii="Arial" w:hAnsi="Arial" w:cs="Arial"/>
          <w:i/>
          <w:iCs/>
          <w:sz w:val="20"/>
          <w:szCs w:val="20"/>
        </w:rPr>
      </w:pPr>
    </w:p>
    <w:p w14:paraId="0C636480"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Če podizvajalec, ki je naveden v 23. členu te gradbene pogodbe ne zahteva neposrednega plačila, bo naročnik od izvajalca zahteval, da mu najpozneje v 60 dneh od plačila končnih računov oziroma situacije s strani naročnika pošlje svojo pisno izjavo in pisno izjavo podizvajalca, ki ni zahteval neposrednega plačila, da je podizvajalec prejel plačilo za izvedena dela. V primeru, da izvajalec naročniku ne bo posredoval izjav iz prejšnjega stavka ali v primeru, da izvajalec ne bo plačal izvedenih del podizvajalcu bo naročnik Državni revizijski komisiji podal predlog za uvedbo postopka o prekršku.</w:t>
      </w:r>
    </w:p>
    <w:p w14:paraId="28006A4B" w14:textId="77777777" w:rsidR="009032C1" w:rsidRPr="000835C2" w:rsidRDefault="009032C1" w:rsidP="009032C1">
      <w:pPr>
        <w:ind w:right="-1"/>
        <w:jc w:val="both"/>
        <w:rPr>
          <w:rFonts w:ascii="Arial" w:hAnsi="Arial" w:cs="Arial"/>
          <w:i/>
          <w:iCs/>
          <w:sz w:val="20"/>
          <w:szCs w:val="20"/>
        </w:rPr>
      </w:pPr>
    </w:p>
    <w:p w14:paraId="7F429E77" w14:textId="40B983C1" w:rsidR="009032C1" w:rsidRPr="000835C2" w:rsidRDefault="009032C1" w:rsidP="009032C1">
      <w:pPr>
        <w:ind w:right="-1"/>
        <w:jc w:val="both"/>
        <w:rPr>
          <w:rFonts w:ascii="Arial" w:hAnsi="Arial" w:cs="Arial"/>
          <w:i/>
          <w:iCs/>
          <w:sz w:val="20"/>
          <w:szCs w:val="20"/>
        </w:rPr>
      </w:pPr>
      <w:r w:rsidRPr="000835C2">
        <w:rPr>
          <w:rFonts w:ascii="Arial" w:hAnsi="Arial" w:cs="Arial"/>
          <w:i/>
          <w:iCs/>
          <w:sz w:val="20"/>
          <w:szCs w:val="20"/>
        </w:rPr>
        <w:t xml:space="preserve">opomba: ta člen bo v končni pogodbi, če izvajalec pri izvedbi del po tej pogodbi sodeloval s podizvajalci in bodo podizvajalci zahtevali neposredna plačila. </w:t>
      </w:r>
    </w:p>
    <w:p w14:paraId="56150EA1" w14:textId="77777777" w:rsidR="009D40BA" w:rsidRPr="000835C2" w:rsidRDefault="009D40BA" w:rsidP="00B017E3">
      <w:pPr>
        <w:ind w:right="-1"/>
        <w:jc w:val="both"/>
        <w:rPr>
          <w:rFonts w:ascii="Arial" w:hAnsi="Arial" w:cs="Arial"/>
          <w:sz w:val="20"/>
          <w:szCs w:val="20"/>
        </w:rPr>
      </w:pPr>
    </w:p>
    <w:p w14:paraId="76AAE8FB" w14:textId="3FCD0D41" w:rsidR="00B017E3" w:rsidRPr="000835C2" w:rsidRDefault="009D40BA" w:rsidP="009032C1">
      <w:pPr>
        <w:pStyle w:val="Heading1"/>
        <w:numPr>
          <w:ilvl w:val="0"/>
          <w:numId w:val="9"/>
        </w:numPr>
        <w:spacing w:before="0" w:after="0"/>
        <w:ind w:right="-1"/>
        <w:jc w:val="center"/>
        <w:rPr>
          <w:sz w:val="20"/>
          <w:szCs w:val="20"/>
        </w:rPr>
      </w:pPr>
      <w:bookmarkStart w:id="42" w:name="_Toc220470490"/>
      <w:bookmarkStart w:id="43" w:name="_Toc220479864"/>
      <w:bookmarkStart w:id="44" w:name="_Toc227213616"/>
      <w:bookmarkStart w:id="45" w:name="_Toc227213703"/>
      <w:bookmarkStart w:id="46" w:name="_Toc227213736"/>
      <w:r w:rsidRPr="000835C2">
        <w:rPr>
          <w:sz w:val="20"/>
          <w:szCs w:val="20"/>
        </w:rPr>
        <w:t xml:space="preserve">člen: </w:t>
      </w:r>
      <w:r w:rsidR="00B017E3" w:rsidRPr="000835C2">
        <w:rPr>
          <w:sz w:val="20"/>
          <w:szCs w:val="20"/>
        </w:rPr>
        <w:t>PREVZEM DEL</w:t>
      </w:r>
    </w:p>
    <w:p w14:paraId="718135EB" w14:textId="04FE6E50" w:rsidR="00B017E3" w:rsidRPr="000835C2" w:rsidRDefault="00B017E3" w:rsidP="00B017E3">
      <w:pPr>
        <w:rPr>
          <w:rFonts w:ascii="Arial" w:hAnsi="Arial" w:cs="Arial"/>
          <w:sz w:val="20"/>
          <w:szCs w:val="20"/>
        </w:rPr>
      </w:pPr>
    </w:p>
    <w:p w14:paraId="3C3C8067"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Izvajalec je dolžan v roku 8 dni od datuma dokončanja del, ki so predmet te gradbene pogodbe, vpisati v gradbeni dnevnik in naročnika pisno obvestiti, da so dela zaključena in, da je objekt pripravljen za tehnični pregled in prevzem.</w:t>
      </w:r>
    </w:p>
    <w:p w14:paraId="2FDAA2F1" w14:textId="2560A0B2" w:rsidR="00B017E3" w:rsidRPr="000835C2" w:rsidRDefault="00B017E3" w:rsidP="00B017E3">
      <w:pPr>
        <w:ind w:right="-1"/>
        <w:jc w:val="both"/>
        <w:rPr>
          <w:rFonts w:ascii="Arial" w:hAnsi="Arial" w:cs="Arial"/>
          <w:sz w:val="20"/>
          <w:szCs w:val="20"/>
        </w:rPr>
      </w:pPr>
    </w:p>
    <w:p w14:paraId="252ECD6F"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Naročnik je dolžan takoj po pisnem obvestilu izvajalca začeti s postopkom za izvedbo prevzema.</w:t>
      </w:r>
    </w:p>
    <w:p w14:paraId="0F8BE56E" w14:textId="77777777" w:rsidR="00B017E3" w:rsidRPr="000835C2" w:rsidRDefault="00B017E3" w:rsidP="00B017E3">
      <w:pPr>
        <w:ind w:right="-1"/>
        <w:jc w:val="both"/>
        <w:rPr>
          <w:rFonts w:ascii="Arial" w:hAnsi="Arial" w:cs="Arial"/>
          <w:sz w:val="20"/>
          <w:szCs w:val="20"/>
        </w:rPr>
      </w:pPr>
    </w:p>
    <w:p w14:paraId="04ED7918"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O dokončanju in prevzemu del pri gradnji, ki je predmet te gradbene pogodbe, sestavijo pooblaščeni predstavnik naročnika, oseba, ki vodi strokovni nadzor pri gradnji in pooblaščeni predstavnik izvajalca primopredajni zapisnik, v katerem natančno ugotovijo predvsem:</w:t>
      </w:r>
    </w:p>
    <w:p w14:paraId="254B2FD0"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prisotnost pristojnih pooblaščenih predstavnikov naročnika, izvajalca in osebe, ki vodi strokovni nadzor pri gradnji;</w:t>
      </w:r>
    </w:p>
    <w:p w14:paraId="50760AD7"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ali izvedena dela ustrezajo določilom te gradbene pogodbe, veljavnim zakonskim predpisom in pravilom stroke;</w:t>
      </w:r>
    </w:p>
    <w:p w14:paraId="5B8AB07F"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ali so bili dobavljeni ustrezni materiali, oprema in tehnološka oprema, skladno z zahtevami naročnika;</w:t>
      </w:r>
    </w:p>
    <w:p w14:paraId="72A1E288"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ali so bili dobavljeni materiali, oprema in tehnološka oprema ustrezno in kvalitetno vgrajeni;</w:t>
      </w:r>
    </w:p>
    <w:p w14:paraId="477C78E9"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datuma začetka in dokončanja del;</w:t>
      </w:r>
    </w:p>
    <w:p w14:paraId="0D376614"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dnevi prekoračitve pogodbenega roka in uveljavljanje pogodbene kazni in škode;</w:t>
      </w:r>
    </w:p>
    <w:p w14:paraId="2153C22B"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kakovost izvedenih del in pripombe naročnika v zvezi z njo;</w:t>
      </w:r>
    </w:p>
    <w:p w14:paraId="254CA83D"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rok za odpravo pomanjkljivosti in ugotovljenih napak;</w:t>
      </w:r>
    </w:p>
    <w:p w14:paraId="08DF03FB"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morebitna odprta, med predstavniki pogodbenih strank sporna vprašanja tehnične narave;</w:t>
      </w:r>
    </w:p>
    <w:p w14:paraId="6EA86329"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splošne pripombe.</w:t>
      </w:r>
    </w:p>
    <w:p w14:paraId="4CF117D3" w14:textId="77777777" w:rsidR="00B017E3" w:rsidRPr="000835C2" w:rsidRDefault="00B017E3" w:rsidP="00B017E3">
      <w:pPr>
        <w:jc w:val="both"/>
        <w:rPr>
          <w:rFonts w:ascii="Arial" w:hAnsi="Arial" w:cs="Arial"/>
          <w:sz w:val="20"/>
          <w:szCs w:val="20"/>
        </w:rPr>
      </w:pPr>
    </w:p>
    <w:p w14:paraId="582BE446"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Dokončen prevzem gradnje po tej gradbeni pogodbi je uspešen tehnični pregled in pomeni prevzem del »brez pripomb in zadržkov«.</w:t>
      </w:r>
    </w:p>
    <w:p w14:paraId="26E13D7A" w14:textId="77777777" w:rsidR="00B017E3" w:rsidRPr="000835C2" w:rsidRDefault="00B017E3" w:rsidP="00B017E3">
      <w:pPr>
        <w:ind w:right="-1"/>
        <w:jc w:val="both"/>
        <w:rPr>
          <w:rFonts w:ascii="Arial" w:hAnsi="Arial" w:cs="Arial"/>
          <w:sz w:val="20"/>
          <w:szCs w:val="20"/>
        </w:rPr>
      </w:pPr>
    </w:p>
    <w:p w14:paraId="2A004850"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Z dnem izročitve zapisnika naročniku nastopijo pravne posledice povezane z izročitvijo in prevzemom del.</w:t>
      </w:r>
    </w:p>
    <w:p w14:paraId="67E2FA7B" w14:textId="77777777" w:rsidR="00B017E3" w:rsidRPr="000835C2" w:rsidRDefault="00B017E3" w:rsidP="00B017E3">
      <w:pPr>
        <w:jc w:val="both"/>
        <w:rPr>
          <w:rFonts w:ascii="Arial" w:hAnsi="Arial" w:cs="Arial"/>
          <w:sz w:val="20"/>
          <w:szCs w:val="20"/>
        </w:rPr>
      </w:pPr>
    </w:p>
    <w:p w14:paraId="09B01D39"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Če pogodbeni stranki s primopredajnim zapisnikom 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izdelavo oziroma nove proizvode ali pa, da sorazmerno zniža vrednost teh del ali izdelkov kot odbitek pri kvaliteti.</w:t>
      </w:r>
    </w:p>
    <w:p w14:paraId="445DD3B2" w14:textId="77777777" w:rsidR="00B017E3" w:rsidRPr="000835C2" w:rsidRDefault="00B017E3" w:rsidP="00B017E3">
      <w:pPr>
        <w:ind w:right="-1"/>
        <w:jc w:val="both"/>
        <w:rPr>
          <w:rFonts w:ascii="Arial" w:hAnsi="Arial" w:cs="Arial"/>
          <w:sz w:val="20"/>
          <w:szCs w:val="20"/>
        </w:rPr>
      </w:pPr>
    </w:p>
    <w:p w14:paraId="5E8F3226"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Pogodbeni stranki sta sporazumni, da takoj po predaji in sprejemu del za gradnjo, ki je predmet te gradbene pogodbe, začneta z izdelavo končnega obračuna, ki ga izdelata v najkrajšem možnem času.</w:t>
      </w:r>
    </w:p>
    <w:p w14:paraId="3683B785" w14:textId="77777777" w:rsidR="00B017E3" w:rsidRPr="000835C2" w:rsidRDefault="00B017E3" w:rsidP="00B017E3">
      <w:pPr>
        <w:ind w:right="-1"/>
        <w:jc w:val="both"/>
        <w:rPr>
          <w:rFonts w:ascii="Arial" w:hAnsi="Arial" w:cs="Arial"/>
          <w:sz w:val="20"/>
          <w:szCs w:val="20"/>
        </w:rPr>
      </w:pPr>
    </w:p>
    <w:p w14:paraId="76242961"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Izvajalec bo na osnovi opravljenega končnega obračuna izstavil naročniku končno situacijo, ki jo pregleda in potrdi oseba, ki vodi strokovni nadzor pri gradnji po enakem postopku kot začasne situacije. </w:t>
      </w:r>
    </w:p>
    <w:p w14:paraId="645453B0" w14:textId="77777777" w:rsidR="00B017E3" w:rsidRPr="000835C2" w:rsidRDefault="00B017E3" w:rsidP="00B017E3">
      <w:pPr>
        <w:ind w:right="-1"/>
        <w:jc w:val="both"/>
        <w:rPr>
          <w:rFonts w:ascii="Arial" w:hAnsi="Arial" w:cs="Arial"/>
          <w:sz w:val="20"/>
          <w:szCs w:val="20"/>
        </w:rPr>
      </w:pPr>
    </w:p>
    <w:p w14:paraId="585FA733"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Ob primopredaji del mora izvajalec izročiti naročniku vso dokumentacijo v zvezi z gradnjo, ki je predmet te gradbene pogodbe in vso dokumentacijo, ki je bila zahtevana v postopku javnega razpisa in je določena v projektni dokumentaciji ter je potrebna za pridobitev uporabnega dovoljenja.</w:t>
      </w:r>
    </w:p>
    <w:p w14:paraId="689E39A0" w14:textId="77777777" w:rsidR="00B017E3" w:rsidRPr="000835C2" w:rsidRDefault="00B017E3" w:rsidP="00B017E3">
      <w:pPr>
        <w:ind w:right="-1"/>
        <w:jc w:val="both"/>
        <w:rPr>
          <w:rFonts w:ascii="Arial" w:hAnsi="Arial" w:cs="Arial"/>
          <w:sz w:val="20"/>
          <w:szCs w:val="20"/>
        </w:rPr>
      </w:pPr>
    </w:p>
    <w:p w14:paraId="191590C2"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Najpozneje 15 dni pred izvedbo tehničnega pregleda je izvajalec dolžan izročiti poleg tehnične dokumentacije za izvedbo tega pregleda tudi vse garancijske liste za opremo in proizvode po tej gradbeni pogodbi ter listine za izvedbo pregleda skladno z veljavnimi predpisi ter dokazila o zanesljivosti objekta skladno z GZ. </w:t>
      </w:r>
    </w:p>
    <w:p w14:paraId="6B5F2FF3" w14:textId="77777777" w:rsidR="00B017E3" w:rsidRPr="000835C2" w:rsidRDefault="00B017E3" w:rsidP="00B017E3">
      <w:pPr>
        <w:ind w:right="-1"/>
        <w:jc w:val="both"/>
        <w:rPr>
          <w:rFonts w:ascii="Arial" w:hAnsi="Arial" w:cs="Arial"/>
          <w:sz w:val="20"/>
          <w:szCs w:val="20"/>
        </w:rPr>
      </w:pPr>
    </w:p>
    <w:p w14:paraId="3DBF7670"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Naročnik bo znesek končne situacije plačal izvajalcu 30. dan od datuma prejema končne situacije. Pogoj za izplačilo končne situacije je tudi, s strani izvajalca izročeno ustrezno zavarovanje za odpravo napak v garancijski dobi.  </w:t>
      </w:r>
    </w:p>
    <w:p w14:paraId="07019A98" w14:textId="77777777" w:rsidR="00B017E3" w:rsidRPr="000835C2" w:rsidRDefault="00B017E3" w:rsidP="00B017E3">
      <w:pPr>
        <w:rPr>
          <w:rFonts w:ascii="Arial" w:hAnsi="Arial" w:cs="Arial"/>
          <w:sz w:val="20"/>
          <w:szCs w:val="20"/>
        </w:rPr>
      </w:pPr>
    </w:p>
    <w:p w14:paraId="00DF126E" w14:textId="7A8CD1CC" w:rsidR="009D40BA" w:rsidRPr="000835C2" w:rsidRDefault="009D40BA" w:rsidP="009032C1">
      <w:pPr>
        <w:pStyle w:val="Heading1"/>
        <w:numPr>
          <w:ilvl w:val="0"/>
          <w:numId w:val="9"/>
        </w:numPr>
        <w:spacing w:before="0" w:after="0"/>
        <w:ind w:right="-1"/>
        <w:jc w:val="center"/>
        <w:rPr>
          <w:sz w:val="20"/>
          <w:szCs w:val="20"/>
        </w:rPr>
      </w:pPr>
      <w:r w:rsidRPr="000835C2">
        <w:rPr>
          <w:sz w:val="20"/>
          <w:szCs w:val="20"/>
        </w:rPr>
        <w:t>PREDČASNA PREKINITEV POGODBE</w:t>
      </w:r>
      <w:bookmarkEnd w:id="42"/>
      <w:bookmarkEnd w:id="43"/>
      <w:bookmarkEnd w:id="44"/>
      <w:bookmarkEnd w:id="45"/>
      <w:bookmarkEnd w:id="46"/>
    </w:p>
    <w:p w14:paraId="08D2B492"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1665F7C5"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Naročnik in izvajalec imata pravico predčasne prekinitve pogodbe v primeru, kadar nasprotna stranka po lastni krivdi kljub predhodnim opominom z določanjem rokov in grožnjo odpovedi pogodbe s svojim obnašanjem grobo krši načela celotnega pogodbenega dela, tako da v dobri veri ta stranka ne more pričakovati upoštevanja pogodbe do prenehanja njene veljavnosti.</w:t>
      </w:r>
    </w:p>
    <w:p w14:paraId="60DEFE6B" w14:textId="77777777" w:rsidR="009D40BA" w:rsidRPr="000835C2" w:rsidRDefault="009D40BA" w:rsidP="009D40BA">
      <w:pPr>
        <w:ind w:right="-1"/>
        <w:jc w:val="both"/>
        <w:rPr>
          <w:rFonts w:ascii="Arial" w:hAnsi="Arial" w:cs="Arial"/>
          <w:sz w:val="20"/>
          <w:szCs w:val="20"/>
        </w:rPr>
      </w:pPr>
    </w:p>
    <w:p w14:paraId="65D339C1" w14:textId="3EE93EF1" w:rsidR="009D40BA" w:rsidRPr="000835C2" w:rsidRDefault="009D40BA" w:rsidP="009D40BA">
      <w:pPr>
        <w:ind w:right="-1"/>
        <w:jc w:val="both"/>
        <w:rPr>
          <w:rFonts w:ascii="Arial" w:hAnsi="Arial" w:cs="Arial"/>
          <w:sz w:val="20"/>
          <w:szCs w:val="20"/>
        </w:rPr>
      </w:pPr>
      <w:r w:rsidRPr="000835C2">
        <w:rPr>
          <w:rFonts w:ascii="Arial" w:hAnsi="Arial" w:cs="Arial"/>
          <w:sz w:val="20"/>
          <w:szCs w:val="20"/>
        </w:rPr>
        <w:t>Izvajalec ima pravico predčasne prekinitve pogodbe samo v primeru, kadar naročnik po lastni krivdi kljub predhodnim opominom z določanjem rokov in grožnjo odpovedi pogodbe ni plačal pogodbeno dolgovanega plačila tudi po izteku naknadnega roka, postavljenega skupaj z grožnjo odpovedi, brez opravičljivega razloga za zavrnitev storitev.</w:t>
      </w:r>
    </w:p>
    <w:p w14:paraId="4D0021A7" w14:textId="77777777" w:rsidR="009D40BA" w:rsidRPr="000835C2" w:rsidRDefault="009D40BA" w:rsidP="009D40BA">
      <w:pPr>
        <w:ind w:right="-1"/>
        <w:rPr>
          <w:rFonts w:ascii="Arial" w:hAnsi="Arial" w:cs="Arial"/>
          <w:sz w:val="20"/>
          <w:szCs w:val="20"/>
        </w:rPr>
      </w:pPr>
    </w:p>
    <w:p w14:paraId="1917E501" w14:textId="77777777" w:rsidR="009D40BA" w:rsidRPr="000835C2" w:rsidRDefault="009D40BA" w:rsidP="009032C1">
      <w:pPr>
        <w:pStyle w:val="Heading1"/>
        <w:numPr>
          <w:ilvl w:val="0"/>
          <w:numId w:val="9"/>
        </w:numPr>
        <w:spacing w:before="0" w:after="0"/>
        <w:ind w:right="-1"/>
        <w:jc w:val="center"/>
        <w:rPr>
          <w:sz w:val="20"/>
          <w:szCs w:val="20"/>
        </w:rPr>
      </w:pPr>
      <w:bookmarkStart w:id="47" w:name="_Toc220470492"/>
      <w:bookmarkStart w:id="48" w:name="_Toc220479866"/>
      <w:bookmarkStart w:id="49" w:name="_Toc227213618"/>
      <w:bookmarkStart w:id="50" w:name="_Toc227213705"/>
      <w:bookmarkStart w:id="51" w:name="_Toc227213738"/>
      <w:r w:rsidRPr="000835C2">
        <w:rPr>
          <w:sz w:val="20"/>
          <w:szCs w:val="20"/>
        </w:rPr>
        <w:t>člen: POGODBENA KAZEN</w:t>
      </w:r>
    </w:p>
    <w:p w14:paraId="44B908F7" w14:textId="77777777" w:rsidR="009D40BA" w:rsidRPr="000835C2" w:rsidRDefault="009D40BA" w:rsidP="009D40BA">
      <w:pPr>
        <w:rPr>
          <w:rFonts w:ascii="Arial" w:hAnsi="Arial" w:cs="Arial"/>
          <w:sz w:val="20"/>
          <w:szCs w:val="20"/>
        </w:rPr>
      </w:pPr>
    </w:p>
    <w:p w14:paraId="0999CF04" w14:textId="3934659E" w:rsidR="009D40BA" w:rsidRPr="000835C2" w:rsidRDefault="009D40BA" w:rsidP="009D40BA">
      <w:pPr>
        <w:ind w:right="-1"/>
        <w:jc w:val="both"/>
        <w:rPr>
          <w:rFonts w:ascii="Arial" w:hAnsi="Arial" w:cs="Arial"/>
          <w:sz w:val="20"/>
          <w:szCs w:val="20"/>
        </w:rPr>
      </w:pPr>
      <w:r w:rsidRPr="000835C2">
        <w:rPr>
          <w:rFonts w:ascii="Arial" w:hAnsi="Arial" w:cs="Arial"/>
          <w:sz w:val="20"/>
          <w:szCs w:val="20"/>
        </w:rPr>
        <w:t xml:space="preserve">Če izvajalec po svoji krivdi ne izvaja pogodbe v skladu z dogovorjenimi roki predmetne pogodbe, sme naročnik zaračunati izvajalcu pogodbeno kazen, ki znaša 0,5% vrednosti posameznega naročila za vsak dan zamude pri </w:t>
      </w:r>
      <w:r w:rsidR="00B017E3" w:rsidRPr="000835C2">
        <w:rPr>
          <w:rFonts w:ascii="Arial" w:hAnsi="Arial" w:cs="Arial"/>
          <w:sz w:val="20"/>
          <w:szCs w:val="20"/>
        </w:rPr>
        <w:t>gradnji</w:t>
      </w:r>
      <w:r w:rsidRPr="000835C2">
        <w:rPr>
          <w:rFonts w:ascii="Arial" w:hAnsi="Arial" w:cs="Arial"/>
          <w:sz w:val="20"/>
          <w:szCs w:val="20"/>
        </w:rPr>
        <w:t xml:space="preserve">. </w:t>
      </w:r>
    </w:p>
    <w:p w14:paraId="6CA7736A" w14:textId="77777777" w:rsidR="009D40BA" w:rsidRPr="000835C2" w:rsidRDefault="009D40BA" w:rsidP="009D40BA">
      <w:pPr>
        <w:ind w:right="-1"/>
        <w:jc w:val="both"/>
        <w:rPr>
          <w:rFonts w:ascii="Arial" w:hAnsi="Arial" w:cs="Arial"/>
          <w:sz w:val="20"/>
          <w:szCs w:val="20"/>
        </w:rPr>
      </w:pPr>
    </w:p>
    <w:p w14:paraId="6F0394BA"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zamude naročniku ob sprejemu izpolnitve ni potrebno posebej obvestiti izvajalca o pridržanju pravice do obračuna pogodbene kazni, temveč se pogodbena kazen obračuna v skladu z določili pogodbe brez obvestila.</w:t>
      </w:r>
    </w:p>
    <w:p w14:paraId="776DA112" w14:textId="77777777" w:rsidR="009D40BA" w:rsidRPr="000835C2" w:rsidRDefault="009D40BA" w:rsidP="009D40BA">
      <w:pPr>
        <w:ind w:right="-1"/>
        <w:jc w:val="both"/>
        <w:rPr>
          <w:rFonts w:ascii="Arial" w:hAnsi="Arial" w:cs="Arial"/>
          <w:sz w:val="20"/>
          <w:szCs w:val="20"/>
        </w:rPr>
      </w:pPr>
    </w:p>
    <w:p w14:paraId="43C93955"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Naročnik lahko terjatev iz naslova morebitne zaračunane pogodbene kazni pobota s finančnimi obveznostmi po pogodbi, sklenjeni z izvajalcem na podlagi predmetnega javnega naročila.</w:t>
      </w:r>
    </w:p>
    <w:p w14:paraId="19A94D38" w14:textId="77777777" w:rsidR="009D40BA" w:rsidRPr="000835C2" w:rsidRDefault="009D40BA" w:rsidP="009D40BA">
      <w:pPr>
        <w:ind w:right="-1"/>
        <w:jc w:val="both"/>
        <w:rPr>
          <w:rFonts w:ascii="Arial" w:hAnsi="Arial" w:cs="Arial"/>
          <w:sz w:val="20"/>
          <w:szCs w:val="20"/>
        </w:rPr>
      </w:pPr>
    </w:p>
    <w:p w14:paraId="0F0420EF" w14:textId="66BA2BA2" w:rsidR="009D40BA" w:rsidRPr="000835C2" w:rsidRDefault="009D40BA" w:rsidP="009D40BA">
      <w:pPr>
        <w:ind w:right="-1"/>
        <w:jc w:val="both"/>
        <w:rPr>
          <w:rFonts w:ascii="Arial" w:hAnsi="Arial" w:cs="Arial"/>
          <w:sz w:val="20"/>
          <w:szCs w:val="20"/>
        </w:rPr>
      </w:pPr>
      <w:r w:rsidRPr="000835C2">
        <w:rPr>
          <w:rFonts w:ascii="Arial" w:hAnsi="Arial" w:cs="Arial"/>
          <w:sz w:val="20"/>
          <w:szCs w:val="20"/>
        </w:rPr>
        <w:t>Znesek vseh pogodbenih kazni lahko znaša skupaj največ 10 % pogodbene vrednosti</w:t>
      </w:r>
      <w:r w:rsidR="00B017E3" w:rsidRPr="000835C2">
        <w:rPr>
          <w:rFonts w:ascii="Arial" w:hAnsi="Arial" w:cs="Arial"/>
          <w:sz w:val="20"/>
          <w:szCs w:val="20"/>
        </w:rPr>
        <w:t xml:space="preserve"> z DDV</w:t>
      </w:r>
      <w:r w:rsidRPr="000835C2">
        <w:rPr>
          <w:rFonts w:ascii="Arial" w:hAnsi="Arial" w:cs="Arial"/>
          <w:sz w:val="20"/>
          <w:szCs w:val="20"/>
        </w:rPr>
        <w:t>. Naročnik in izvajalec soglašata, da pravica zaračunati pogodbeno kazen ni pogojena z nastankom škode naročniku.</w:t>
      </w:r>
    </w:p>
    <w:p w14:paraId="2C701E28"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 xml:space="preserve">V primeru nastanka škode, ki jo naročnik utrpi zaradi neizpolnitve, nepravilne izpolnitve ali zamude s strani izvajalca in bi nastala škoda presegla znesek pogodbene kazni, lahko naročnik zahteva poleg pogodbene kazni tudi poplačilo razlike do celotne odškodnine za vso nastalo škodo, ki jo je utrpel zaradi zamude, nepravilne izpolnitve ali neizpolnitve pogodbenih obveznosti izvajalca. Izvajalec mora, če ga </w:t>
      </w:r>
      <w:r w:rsidRPr="000835C2">
        <w:rPr>
          <w:rFonts w:ascii="Arial" w:hAnsi="Arial" w:cs="Arial"/>
          <w:sz w:val="20"/>
          <w:szCs w:val="20"/>
        </w:rPr>
        <w:lastRenderedPageBreak/>
        <w:t>naročnik k temu pozove, skupaj z naročnikom sodelovati kot stranka v eventualnih sporih, nastalih zaradi zamude, nepravilne izpolnitve ali neizpolnitve izvajalca.</w:t>
      </w:r>
    </w:p>
    <w:p w14:paraId="6441BA3F" w14:textId="77777777" w:rsidR="009D40BA" w:rsidRPr="000835C2" w:rsidRDefault="009D40BA" w:rsidP="009D40BA">
      <w:pPr>
        <w:rPr>
          <w:rFonts w:ascii="Arial" w:hAnsi="Arial" w:cs="Arial"/>
          <w:sz w:val="20"/>
          <w:szCs w:val="20"/>
        </w:rPr>
      </w:pPr>
    </w:p>
    <w:p w14:paraId="4892FB4C" w14:textId="4C288684" w:rsidR="009D40BA" w:rsidRPr="000835C2" w:rsidRDefault="009D40BA" w:rsidP="009032C1">
      <w:pPr>
        <w:pStyle w:val="Heading1"/>
        <w:numPr>
          <w:ilvl w:val="0"/>
          <w:numId w:val="9"/>
        </w:numPr>
        <w:spacing w:before="0" w:after="0"/>
        <w:ind w:right="-1"/>
        <w:jc w:val="center"/>
        <w:rPr>
          <w:sz w:val="20"/>
          <w:szCs w:val="20"/>
        </w:rPr>
      </w:pPr>
      <w:r w:rsidRPr="000835C2">
        <w:rPr>
          <w:sz w:val="20"/>
          <w:szCs w:val="20"/>
        </w:rPr>
        <w:t>PROTIKORUPCIJSKA KLAVZULA</w:t>
      </w:r>
      <w:bookmarkEnd w:id="47"/>
      <w:bookmarkEnd w:id="48"/>
      <w:bookmarkEnd w:id="49"/>
      <w:bookmarkEnd w:id="50"/>
      <w:bookmarkEnd w:id="51"/>
    </w:p>
    <w:p w14:paraId="49BF687A" w14:textId="77777777" w:rsidR="009D40BA" w:rsidRPr="000835C2" w:rsidRDefault="009D40BA" w:rsidP="009D40BA">
      <w:pPr>
        <w:ind w:right="-1"/>
        <w:jc w:val="both"/>
        <w:rPr>
          <w:rFonts w:ascii="Arial" w:hAnsi="Arial" w:cs="Arial"/>
          <w:sz w:val="20"/>
          <w:szCs w:val="20"/>
        </w:rPr>
      </w:pPr>
    </w:p>
    <w:p w14:paraId="4F17F04E"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 xml:space="preserve">Izvajalec se zavezuje, da ne bo dal ali obljubil kakršnegakoli darila ali plačila v denarju, ali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naročnika ali drugega pristojnega organa, tako da bi s tem pridobil, obdržal ali usmeril posle k izvajalcu ali njegovemu </w:t>
      </w:r>
      <w:proofErr w:type="spellStart"/>
      <w:r w:rsidRPr="000835C2">
        <w:rPr>
          <w:rFonts w:ascii="Arial" w:hAnsi="Arial" w:cs="Arial"/>
          <w:sz w:val="20"/>
          <w:szCs w:val="20"/>
        </w:rPr>
        <w:t>spolnitvenemu</w:t>
      </w:r>
      <w:proofErr w:type="spellEnd"/>
      <w:r w:rsidRPr="000835C2">
        <w:rPr>
          <w:rFonts w:ascii="Arial" w:hAnsi="Arial" w:cs="Arial"/>
          <w:sz w:val="20"/>
          <w:szCs w:val="20"/>
        </w:rPr>
        <w:t xml:space="preserve"> pomočniku, zastopniku, distributerju, podjetju-hčerki ali drugemu povezanemu podjetju. V primeru kršitve ali poskusa kršitve te klavzule, je že sklenjena in veljavna pogodba nična, če pa pogodba še ni veljavna, se šteje, da pogodba ni bila sklenjena. </w:t>
      </w:r>
    </w:p>
    <w:p w14:paraId="646AADF6"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6BA09719" w14:textId="77777777" w:rsidR="009D40BA" w:rsidRPr="000835C2" w:rsidRDefault="009D40BA" w:rsidP="009032C1">
      <w:pPr>
        <w:pStyle w:val="Heading1"/>
        <w:numPr>
          <w:ilvl w:val="0"/>
          <w:numId w:val="9"/>
        </w:numPr>
        <w:spacing w:before="0" w:after="0"/>
        <w:ind w:right="-1"/>
        <w:jc w:val="center"/>
        <w:rPr>
          <w:sz w:val="20"/>
          <w:szCs w:val="20"/>
        </w:rPr>
      </w:pPr>
      <w:r w:rsidRPr="000835C2">
        <w:rPr>
          <w:sz w:val="20"/>
          <w:szCs w:val="20"/>
        </w:rPr>
        <w:t>člen: RAZVEZNI POGOJ</w:t>
      </w:r>
    </w:p>
    <w:p w14:paraId="0AD18708"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2335F594"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Ta pogodba je sklenjena pod razveznim pogojem, ki se uresniči v primeru izpolnitve ene od naslednjih okoliščin:</w:t>
      </w:r>
    </w:p>
    <w:p w14:paraId="681B0707" w14:textId="77777777" w:rsidR="009D40BA" w:rsidRPr="000835C2" w:rsidRDefault="009D40BA" w:rsidP="009D40BA">
      <w:pPr>
        <w:pStyle w:val="ListParagraph"/>
        <w:numPr>
          <w:ilvl w:val="0"/>
          <w:numId w:val="26"/>
        </w:numPr>
        <w:ind w:right="-1"/>
        <w:jc w:val="both"/>
        <w:rPr>
          <w:rFonts w:ascii="Arial" w:hAnsi="Arial" w:cs="Arial"/>
          <w:sz w:val="20"/>
          <w:szCs w:val="20"/>
        </w:rPr>
      </w:pPr>
      <w:r w:rsidRPr="000835C2">
        <w:rPr>
          <w:rFonts w:ascii="Arial" w:hAnsi="Arial" w:cs="Arial"/>
          <w:sz w:val="20"/>
          <w:szCs w:val="20"/>
        </w:rPr>
        <w:t xml:space="preserve">če bo naročnik seznanjen, da je sodišče s pravnomočno odločitvijo ugotovilo kršitev obveznosti delovne, </w:t>
      </w:r>
      <w:proofErr w:type="spellStart"/>
      <w:r w:rsidRPr="000835C2">
        <w:rPr>
          <w:rFonts w:ascii="Arial" w:hAnsi="Arial" w:cs="Arial"/>
          <w:sz w:val="20"/>
          <w:szCs w:val="20"/>
        </w:rPr>
        <w:t>okoljske</w:t>
      </w:r>
      <w:proofErr w:type="spellEnd"/>
      <w:r w:rsidRPr="000835C2">
        <w:rPr>
          <w:rFonts w:ascii="Arial" w:hAnsi="Arial" w:cs="Arial"/>
          <w:sz w:val="20"/>
          <w:szCs w:val="20"/>
        </w:rPr>
        <w:t xml:space="preserve"> ali socialne zakonodaje s strani izvajalca ali podizvajalca ali </w:t>
      </w:r>
    </w:p>
    <w:p w14:paraId="6FE996B2" w14:textId="77777777" w:rsidR="009D40BA" w:rsidRPr="000835C2" w:rsidRDefault="009D40BA" w:rsidP="009D40BA">
      <w:pPr>
        <w:pStyle w:val="ListParagraph"/>
        <w:numPr>
          <w:ilvl w:val="0"/>
          <w:numId w:val="26"/>
        </w:numPr>
        <w:ind w:right="-1"/>
        <w:jc w:val="both"/>
        <w:rPr>
          <w:rFonts w:ascii="Arial" w:hAnsi="Arial" w:cs="Arial"/>
          <w:sz w:val="20"/>
          <w:szCs w:val="20"/>
        </w:rPr>
      </w:pPr>
      <w:r w:rsidRPr="000835C2">
        <w:rPr>
          <w:rFonts w:ascii="Arial" w:hAnsi="Arial" w:cs="Arial"/>
          <w:sz w:val="20"/>
          <w:szCs w:val="20"/>
        </w:rPr>
        <w:t>če bo naročnik seznanjen, da je pristojni državni organ pri izvajalcu ali podizvajalcu v času izvajanja pogodbe ugotovil najmanj dve kršitvi v zvezi s:</w:t>
      </w:r>
    </w:p>
    <w:p w14:paraId="6F470DDE" w14:textId="77777777" w:rsidR="009D40BA" w:rsidRPr="000835C2" w:rsidRDefault="009D40BA" w:rsidP="009D40BA">
      <w:pPr>
        <w:pStyle w:val="ListParagraph"/>
        <w:numPr>
          <w:ilvl w:val="0"/>
          <w:numId w:val="27"/>
        </w:numPr>
        <w:ind w:right="-1"/>
        <w:jc w:val="both"/>
        <w:rPr>
          <w:rFonts w:ascii="Arial" w:hAnsi="Arial" w:cs="Arial"/>
          <w:sz w:val="20"/>
          <w:szCs w:val="20"/>
        </w:rPr>
      </w:pPr>
      <w:r w:rsidRPr="000835C2">
        <w:rPr>
          <w:rFonts w:ascii="Arial" w:hAnsi="Arial" w:cs="Arial"/>
          <w:sz w:val="20"/>
          <w:szCs w:val="20"/>
        </w:rPr>
        <w:t xml:space="preserve">plačilom za delo, </w:t>
      </w:r>
    </w:p>
    <w:p w14:paraId="13EBEA5F" w14:textId="77777777" w:rsidR="009D40BA" w:rsidRPr="000835C2" w:rsidRDefault="009D40BA" w:rsidP="009D40BA">
      <w:pPr>
        <w:pStyle w:val="ListParagraph"/>
        <w:numPr>
          <w:ilvl w:val="0"/>
          <w:numId w:val="27"/>
        </w:numPr>
        <w:ind w:right="-1"/>
        <w:jc w:val="both"/>
        <w:rPr>
          <w:rFonts w:ascii="Arial" w:hAnsi="Arial" w:cs="Arial"/>
          <w:sz w:val="20"/>
          <w:szCs w:val="20"/>
        </w:rPr>
      </w:pPr>
      <w:r w:rsidRPr="000835C2">
        <w:rPr>
          <w:rFonts w:ascii="Arial" w:hAnsi="Arial" w:cs="Arial"/>
          <w:sz w:val="20"/>
          <w:szCs w:val="20"/>
        </w:rPr>
        <w:t xml:space="preserve">delovnim časom, </w:t>
      </w:r>
    </w:p>
    <w:p w14:paraId="5C8B0791" w14:textId="77777777" w:rsidR="009D40BA" w:rsidRPr="000835C2" w:rsidRDefault="009D40BA" w:rsidP="009D40BA">
      <w:pPr>
        <w:pStyle w:val="ListParagraph"/>
        <w:numPr>
          <w:ilvl w:val="0"/>
          <w:numId w:val="27"/>
        </w:numPr>
        <w:ind w:right="-1"/>
        <w:jc w:val="both"/>
        <w:rPr>
          <w:rFonts w:ascii="Arial" w:hAnsi="Arial" w:cs="Arial"/>
          <w:sz w:val="20"/>
          <w:szCs w:val="20"/>
        </w:rPr>
      </w:pPr>
      <w:r w:rsidRPr="000835C2">
        <w:rPr>
          <w:rFonts w:ascii="Arial" w:hAnsi="Arial" w:cs="Arial"/>
          <w:sz w:val="20"/>
          <w:szCs w:val="20"/>
        </w:rPr>
        <w:t xml:space="preserve">počitki, </w:t>
      </w:r>
    </w:p>
    <w:p w14:paraId="5CAE2356" w14:textId="77777777" w:rsidR="009D40BA" w:rsidRPr="000835C2" w:rsidRDefault="009D40BA" w:rsidP="009D40BA">
      <w:pPr>
        <w:pStyle w:val="ListParagraph"/>
        <w:numPr>
          <w:ilvl w:val="0"/>
          <w:numId w:val="27"/>
        </w:numPr>
        <w:ind w:right="-1"/>
        <w:jc w:val="both"/>
        <w:rPr>
          <w:rFonts w:ascii="Arial" w:hAnsi="Arial" w:cs="Arial"/>
          <w:sz w:val="20"/>
          <w:szCs w:val="20"/>
        </w:rPr>
      </w:pPr>
      <w:r w:rsidRPr="000835C2">
        <w:rPr>
          <w:rFonts w:ascii="Arial" w:hAnsi="Arial" w:cs="Arial"/>
          <w:sz w:val="20"/>
          <w:szCs w:val="20"/>
        </w:rPr>
        <w:t xml:space="preserve">opravljanjem dela na podlagi pogodb civilnega prava kljub obstoju elementov delovnega razmerja ali v zvezi z zaposlovanjem na črno </w:t>
      </w:r>
    </w:p>
    <w:p w14:paraId="1F8E7608"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 xml:space="preserve">in za kateri mu je bila s pravnomočno odločitvijo ali več pravnomočnimi odločitvami izrečena globa za prekršek, </w:t>
      </w:r>
    </w:p>
    <w:p w14:paraId="3752D7F0"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 xml:space="preserve">in pod pogojem, da je od seznanitve s kršitvijo in do izteka veljavnosti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032F386" w14:textId="77777777" w:rsidR="009D40BA" w:rsidRPr="000835C2" w:rsidRDefault="009D40BA" w:rsidP="009D40BA">
      <w:pPr>
        <w:spacing w:line="276" w:lineRule="auto"/>
        <w:jc w:val="both"/>
        <w:rPr>
          <w:rFonts w:ascii="Arial" w:hAnsi="Arial" w:cs="Arial"/>
          <w:sz w:val="20"/>
          <w:szCs w:val="20"/>
        </w:rPr>
      </w:pPr>
    </w:p>
    <w:p w14:paraId="3DB50D48"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5CB6670" w14:textId="77777777" w:rsidR="009D40BA" w:rsidRPr="000835C2" w:rsidRDefault="009D40BA" w:rsidP="009D40BA">
      <w:pPr>
        <w:ind w:right="-1"/>
        <w:jc w:val="both"/>
        <w:rPr>
          <w:rFonts w:ascii="Arial" w:hAnsi="Arial" w:cs="Arial"/>
          <w:sz w:val="20"/>
          <w:szCs w:val="20"/>
        </w:rPr>
      </w:pPr>
    </w:p>
    <w:p w14:paraId="4725B266"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Če naročnik v roku 30 dni od seznanitve s kršitvijo ne začne novega postopka javnega naročila, se šteje, da je pogodba razvezana trideseti dan od seznanitve s kršitvijo.</w:t>
      </w:r>
    </w:p>
    <w:p w14:paraId="0C39D97C"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22592923" w14:textId="77777777" w:rsidR="009D40BA" w:rsidRPr="000835C2" w:rsidRDefault="009D40BA" w:rsidP="009032C1">
      <w:pPr>
        <w:pStyle w:val="Heading1"/>
        <w:numPr>
          <w:ilvl w:val="0"/>
          <w:numId w:val="9"/>
        </w:numPr>
        <w:spacing w:before="0" w:after="0"/>
        <w:ind w:right="-1"/>
        <w:jc w:val="center"/>
        <w:rPr>
          <w:sz w:val="20"/>
          <w:szCs w:val="20"/>
        </w:rPr>
      </w:pPr>
      <w:bookmarkStart w:id="52" w:name="_Toc220470493"/>
      <w:bookmarkStart w:id="53" w:name="_Toc220479867"/>
      <w:bookmarkStart w:id="54" w:name="_Toc227213619"/>
      <w:bookmarkStart w:id="55" w:name="_Toc227213706"/>
      <w:bookmarkStart w:id="56" w:name="_Toc227213739"/>
      <w:r w:rsidRPr="000835C2">
        <w:rPr>
          <w:sz w:val="20"/>
          <w:szCs w:val="20"/>
        </w:rPr>
        <w:t>člen: KONČNE DOLOČBE</w:t>
      </w:r>
      <w:bookmarkEnd w:id="52"/>
      <w:bookmarkEnd w:id="53"/>
      <w:bookmarkEnd w:id="54"/>
      <w:bookmarkEnd w:id="55"/>
      <w:bookmarkEnd w:id="56"/>
    </w:p>
    <w:p w14:paraId="518BFB4E" w14:textId="77777777" w:rsidR="009D40BA" w:rsidRPr="000835C2" w:rsidRDefault="009D40BA" w:rsidP="009D40BA">
      <w:pPr>
        <w:ind w:right="-1"/>
        <w:rPr>
          <w:rFonts w:ascii="Arial" w:hAnsi="Arial" w:cs="Arial"/>
          <w:sz w:val="20"/>
          <w:szCs w:val="20"/>
        </w:rPr>
      </w:pPr>
    </w:p>
    <w:p w14:paraId="0234C624"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Odpoved ali spremembe pogodbe kot tudi opomini in obvestila o naknadnih rokih so veljavni , če so posredovani v  pisni obliki.</w:t>
      </w:r>
    </w:p>
    <w:p w14:paraId="3DA20EA6" w14:textId="77777777" w:rsidR="009D40BA" w:rsidRPr="000835C2" w:rsidRDefault="009D40BA" w:rsidP="009D40BA">
      <w:pPr>
        <w:ind w:right="-1"/>
        <w:jc w:val="both"/>
        <w:rPr>
          <w:rFonts w:ascii="Arial" w:hAnsi="Arial" w:cs="Arial"/>
          <w:sz w:val="20"/>
          <w:szCs w:val="20"/>
        </w:rPr>
      </w:pPr>
    </w:p>
    <w:p w14:paraId="0D18B94C"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Če je katerikoli člen te pogodbe neveljaven ali pa to postane, to na veljavnost ostalih členov ne vpliva. Pogodbenika se obvezujeta, da bosta takšen neveljaven člen nadomestila z ustreznim veljavnim členom, ki bo čim bližje ekonomskemu in dejanskemu namenu neveljavnega člena.</w:t>
      </w:r>
    </w:p>
    <w:p w14:paraId="08894B90" w14:textId="77777777" w:rsidR="009D40BA" w:rsidRPr="000835C2" w:rsidRDefault="009D40BA" w:rsidP="009D40BA">
      <w:pPr>
        <w:ind w:right="-1"/>
        <w:jc w:val="both"/>
        <w:rPr>
          <w:rFonts w:ascii="Arial" w:hAnsi="Arial" w:cs="Arial"/>
          <w:sz w:val="20"/>
          <w:szCs w:val="20"/>
        </w:rPr>
      </w:pPr>
    </w:p>
    <w:p w14:paraId="16249A92"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da ta pogodba vsebuje kakršnokoli vrzel v zvezi z zadevo, ki jo ureja, se pogodbenika obvezujeta, da bosta to vrzel zapolnila v okviru pomena in duha te pogodbe s sklenitvijo aneksa k pogodbi.</w:t>
      </w:r>
    </w:p>
    <w:p w14:paraId="154AA2EA" w14:textId="77777777" w:rsidR="009D40BA" w:rsidRPr="000835C2" w:rsidRDefault="009D40BA" w:rsidP="009D40BA">
      <w:pPr>
        <w:ind w:right="-1"/>
        <w:jc w:val="both"/>
        <w:rPr>
          <w:rFonts w:ascii="Arial" w:hAnsi="Arial" w:cs="Arial"/>
          <w:sz w:val="20"/>
          <w:szCs w:val="20"/>
        </w:rPr>
      </w:pPr>
    </w:p>
    <w:p w14:paraId="6B58B69C"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Spore iz te pogodbe bosta pogodbeni stranki reševali sporazumno. Če sporazum ne bo mogoč, jih bo reševalo pristojno sodišče. Če se spor v zvezi s to pogodbo nanaša predvsem na dejanska vprašanja, tehnična stanja stvari ali postopke obračunavanja po tej pogodbi, morata stranki za razjasnitev najprej določiti uradno določenega in zapriseženega strokovnjaka kot izvedenca razsodnika. Če obe stranki potem priznata rezultat izvedenskega mnenja, je ta obvezujoč. Stranka, ki ni imela prav, nosi stroške izvedenskega mnenja.</w:t>
      </w:r>
    </w:p>
    <w:p w14:paraId="45626313" w14:textId="77777777" w:rsidR="009D40BA" w:rsidRPr="000835C2" w:rsidRDefault="009D40BA" w:rsidP="009D40BA">
      <w:pPr>
        <w:ind w:right="-1"/>
        <w:jc w:val="both"/>
        <w:rPr>
          <w:rFonts w:ascii="Arial" w:hAnsi="Arial" w:cs="Arial"/>
          <w:sz w:val="20"/>
          <w:szCs w:val="20"/>
        </w:rPr>
      </w:pPr>
    </w:p>
    <w:p w14:paraId="6A7FB906"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lastRenderedPageBreak/>
        <w:t>V primeru, da se v dobi trajanja te pogodbe ekonomski ali pravni pogoji ali osnove, na katerih temeljijo členi te pogodbe v primerjavi s stanjem ob sklenitvi pogodbe spremenijo v takšni meri, da pogodbene storitve niso več v primernem razmerju s pogodbeno dogovorjenim plačilom, je potrebno pogodbo z aneksom prilagoditi spremenjenim pogojem.</w:t>
      </w:r>
    </w:p>
    <w:p w14:paraId="40EA1550" w14:textId="77777777" w:rsidR="009D40BA" w:rsidRPr="000835C2" w:rsidRDefault="009D40BA" w:rsidP="009D40BA">
      <w:pPr>
        <w:ind w:right="-1"/>
        <w:jc w:val="both"/>
        <w:rPr>
          <w:rFonts w:ascii="Arial" w:hAnsi="Arial" w:cs="Arial"/>
          <w:sz w:val="20"/>
          <w:szCs w:val="20"/>
        </w:rPr>
      </w:pPr>
    </w:p>
    <w:p w14:paraId="6F407ABF"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Ta pogodba je sestavljena v štirih enakih izvodih, od katerih vsaka stranka prejme po dva izvoda.</w:t>
      </w:r>
      <w:bookmarkStart w:id="57" w:name="_Toc378775573"/>
      <w:bookmarkEnd w:id="57"/>
    </w:p>
    <w:tbl>
      <w:tblPr>
        <w:tblW w:w="9408" w:type="dxa"/>
        <w:tblInd w:w="-124" w:type="dxa"/>
        <w:tblLayout w:type="fixed"/>
        <w:tblCellMar>
          <w:left w:w="70" w:type="dxa"/>
          <w:right w:w="70" w:type="dxa"/>
        </w:tblCellMar>
        <w:tblLook w:val="0000" w:firstRow="0" w:lastRow="0" w:firstColumn="0" w:lastColumn="0" w:noHBand="0" w:noVBand="0"/>
      </w:tblPr>
      <w:tblGrid>
        <w:gridCol w:w="52"/>
        <w:gridCol w:w="5175"/>
        <w:gridCol w:w="4156"/>
        <w:gridCol w:w="25"/>
      </w:tblGrid>
      <w:tr w:rsidR="009D40BA" w:rsidRPr="000835C2" w14:paraId="53AED3B0" w14:textId="77777777" w:rsidTr="00A1004A">
        <w:trPr>
          <w:gridBefore w:val="1"/>
          <w:wBefore w:w="52" w:type="dxa"/>
          <w:cantSplit/>
          <w:trHeight w:val="582"/>
        </w:trPr>
        <w:tc>
          <w:tcPr>
            <w:tcW w:w="5175" w:type="dxa"/>
            <w:tcBorders>
              <w:top w:val="nil"/>
              <w:left w:val="nil"/>
              <w:bottom w:val="nil"/>
              <w:right w:val="nil"/>
            </w:tcBorders>
          </w:tcPr>
          <w:p w14:paraId="17B1E5AE" w14:textId="77777777" w:rsidR="009D40BA" w:rsidRPr="000835C2" w:rsidRDefault="009D40BA" w:rsidP="00163EA1">
            <w:pPr>
              <w:jc w:val="both"/>
              <w:rPr>
                <w:rFonts w:ascii="Arial" w:eastAsiaTheme="minorEastAsia" w:hAnsi="Arial" w:cs="Arial"/>
                <w:sz w:val="20"/>
                <w:szCs w:val="20"/>
              </w:rPr>
            </w:pPr>
          </w:p>
          <w:p w14:paraId="1948884F" w14:textId="56E173A3" w:rsidR="009D40BA" w:rsidRPr="000835C2" w:rsidRDefault="009D40BA" w:rsidP="000806EB">
            <w:pPr>
              <w:pStyle w:val="Heading1"/>
              <w:numPr>
                <w:ilvl w:val="0"/>
                <w:numId w:val="0"/>
              </w:numPr>
              <w:spacing w:before="0" w:after="0"/>
              <w:ind w:left="432" w:right="-1" w:hanging="432"/>
              <w:rPr>
                <w:rFonts w:eastAsiaTheme="minorEastAsia"/>
                <w:sz w:val="20"/>
                <w:szCs w:val="20"/>
              </w:rPr>
            </w:pPr>
            <w:r w:rsidRPr="000835C2">
              <w:rPr>
                <w:rFonts w:eastAsiaTheme="minorEastAsia"/>
                <w:bCs w:val="0"/>
                <w:sz w:val="20"/>
                <w:szCs w:val="20"/>
              </w:rPr>
              <w:t>Izvajalec:</w:t>
            </w:r>
          </w:p>
          <w:p w14:paraId="0EA1F3AD" w14:textId="77777777" w:rsidR="009D40BA" w:rsidRPr="000835C2" w:rsidRDefault="009D40BA" w:rsidP="00163EA1">
            <w:pPr>
              <w:rPr>
                <w:rFonts w:ascii="Arial" w:eastAsiaTheme="minorEastAsia" w:hAnsi="Arial" w:cs="Arial"/>
                <w:sz w:val="20"/>
                <w:szCs w:val="20"/>
              </w:rPr>
            </w:pPr>
          </w:p>
          <w:p w14:paraId="760DF76E" w14:textId="77777777" w:rsidR="009D40BA" w:rsidRPr="000835C2" w:rsidRDefault="009D40BA" w:rsidP="00163EA1">
            <w:pPr>
              <w:rPr>
                <w:rFonts w:ascii="Arial" w:eastAsiaTheme="minorEastAsia" w:hAnsi="Arial" w:cs="Arial"/>
                <w:sz w:val="20"/>
                <w:szCs w:val="20"/>
              </w:rPr>
            </w:pPr>
          </w:p>
        </w:tc>
        <w:tc>
          <w:tcPr>
            <w:tcW w:w="4181" w:type="dxa"/>
            <w:gridSpan w:val="2"/>
            <w:tcBorders>
              <w:top w:val="nil"/>
              <w:left w:val="nil"/>
              <w:bottom w:val="nil"/>
              <w:right w:val="nil"/>
            </w:tcBorders>
          </w:tcPr>
          <w:p w14:paraId="10DA3106" w14:textId="77777777" w:rsidR="009D40BA" w:rsidRPr="000835C2" w:rsidRDefault="009D40BA" w:rsidP="00163EA1">
            <w:pPr>
              <w:jc w:val="both"/>
              <w:rPr>
                <w:rFonts w:ascii="Arial" w:eastAsiaTheme="minorEastAsia" w:hAnsi="Arial" w:cs="Arial"/>
                <w:sz w:val="20"/>
                <w:szCs w:val="20"/>
              </w:rPr>
            </w:pPr>
          </w:p>
          <w:p w14:paraId="59AB7BBF" w14:textId="77777777" w:rsidR="009D40BA" w:rsidRPr="000835C2" w:rsidRDefault="009D40BA" w:rsidP="00163EA1">
            <w:pPr>
              <w:jc w:val="both"/>
              <w:rPr>
                <w:rFonts w:ascii="Arial" w:eastAsiaTheme="minorEastAsia" w:hAnsi="Arial" w:cs="Arial"/>
                <w:b/>
                <w:sz w:val="20"/>
                <w:szCs w:val="20"/>
              </w:rPr>
            </w:pPr>
            <w:r w:rsidRPr="000835C2">
              <w:rPr>
                <w:rFonts w:ascii="Arial" w:eastAsiaTheme="minorEastAsia" w:hAnsi="Arial" w:cs="Arial"/>
                <w:b/>
                <w:sz w:val="20"/>
                <w:szCs w:val="20"/>
              </w:rPr>
              <w:t>Naročnik:</w:t>
            </w:r>
          </w:p>
          <w:p w14:paraId="00DB5C22" w14:textId="795777B0" w:rsidR="000806EB" w:rsidRDefault="007E7745" w:rsidP="000806EB">
            <w:pPr>
              <w:jc w:val="both"/>
              <w:rPr>
                <w:rFonts w:ascii="Arial" w:hAnsi="Arial" w:cs="Arial"/>
                <w:b/>
                <w:sz w:val="20"/>
                <w:szCs w:val="20"/>
              </w:rPr>
            </w:pPr>
            <w:r>
              <w:rPr>
                <w:rFonts w:ascii="Arial" w:hAnsi="Arial" w:cs="Arial"/>
                <w:b/>
                <w:sz w:val="20"/>
                <w:szCs w:val="20"/>
              </w:rPr>
              <w:t>VDC Postojna</w:t>
            </w:r>
          </w:p>
          <w:p w14:paraId="62E72654" w14:textId="6F02AA09" w:rsidR="00E659C3" w:rsidRDefault="007E7745" w:rsidP="000806EB">
            <w:pPr>
              <w:jc w:val="both"/>
              <w:rPr>
                <w:rFonts w:ascii="Arial" w:hAnsi="Arial" w:cs="Arial"/>
                <w:b/>
                <w:sz w:val="20"/>
                <w:szCs w:val="20"/>
              </w:rPr>
            </w:pPr>
            <w:r>
              <w:rPr>
                <w:rFonts w:ascii="Arial" w:hAnsi="Arial" w:cs="Arial"/>
                <w:b/>
                <w:sz w:val="20"/>
                <w:szCs w:val="20"/>
              </w:rPr>
              <w:t>Pot k Pivki 2B</w:t>
            </w:r>
          </w:p>
          <w:p w14:paraId="1D97629D" w14:textId="02D21493" w:rsidR="00E659C3" w:rsidRPr="000835C2" w:rsidRDefault="007E7745" w:rsidP="000806EB">
            <w:pPr>
              <w:jc w:val="both"/>
              <w:rPr>
                <w:rFonts w:ascii="Arial" w:eastAsiaTheme="minorEastAsia" w:hAnsi="Arial" w:cs="Arial"/>
                <w:b/>
                <w:sz w:val="20"/>
                <w:szCs w:val="20"/>
              </w:rPr>
            </w:pPr>
            <w:r>
              <w:rPr>
                <w:rFonts w:ascii="Arial" w:hAnsi="Arial" w:cs="Arial"/>
                <w:b/>
                <w:sz w:val="20"/>
                <w:szCs w:val="20"/>
              </w:rPr>
              <w:t>6230 Postojna</w:t>
            </w:r>
          </w:p>
        </w:tc>
      </w:tr>
      <w:tr w:rsidR="009D40BA" w:rsidRPr="000835C2" w14:paraId="3358DC2C" w14:textId="77777777" w:rsidTr="00A1004A">
        <w:trPr>
          <w:gridBefore w:val="1"/>
          <w:wBefore w:w="52" w:type="dxa"/>
          <w:cantSplit/>
        </w:trPr>
        <w:tc>
          <w:tcPr>
            <w:tcW w:w="5175" w:type="dxa"/>
            <w:tcBorders>
              <w:top w:val="nil"/>
              <w:left w:val="nil"/>
              <w:bottom w:val="nil"/>
              <w:right w:val="nil"/>
            </w:tcBorders>
          </w:tcPr>
          <w:p w14:paraId="364F4814" w14:textId="58B64A91" w:rsidR="009D40BA" w:rsidRPr="000835C2" w:rsidRDefault="009D40BA" w:rsidP="00163EA1">
            <w:pPr>
              <w:jc w:val="both"/>
              <w:rPr>
                <w:rFonts w:ascii="Arial" w:eastAsiaTheme="minorEastAsia" w:hAnsi="Arial" w:cs="Arial"/>
                <w:sz w:val="20"/>
                <w:szCs w:val="20"/>
              </w:rPr>
            </w:pPr>
            <w:r w:rsidRPr="000835C2">
              <w:rPr>
                <w:rFonts w:ascii="Arial" w:eastAsiaTheme="minorEastAsia" w:hAnsi="Arial" w:cs="Arial"/>
                <w:sz w:val="20"/>
                <w:szCs w:val="20"/>
              </w:rPr>
              <w:t>..........................................</w:t>
            </w:r>
          </w:p>
          <w:p w14:paraId="1A8D0168" w14:textId="77777777" w:rsidR="009D40BA" w:rsidRPr="000835C2" w:rsidRDefault="009D40BA" w:rsidP="00163EA1">
            <w:pPr>
              <w:jc w:val="both"/>
              <w:rPr>
                <w:rFonts w:ascii="Arial" w:eastAsiaTheme="minorEastAsia" w:hAnsi="Arial" w:cs="Arial"/>
                <w:sz w:val="20"/>
                <w:szCs w:val="20"/>
              </w:rPr>
            </w:pPr>
            <w:r w:rsidRPr="000835C2">
              <w:rPr>
                <w:rFonts w:ascii="Arial" w:eastAsiaTheme="minorEastAsia" w:hAnsi="Arial" w:cs="Arial"/>
                <w:sz w:val="20"/>
                <w:szCs w:val="20"/>
              </w:rPr>
              <w:t>(naziv izvajalca)</w:t>
            </w:r>
          </w:p>
          <w:p w14:paraId="2E7BB9F7" w14:textId="77777777" w:rsidR="009D40BA" w:rsidRPr="000835C2" w:rsidRDefault="009D40BA" w:rsidP="00163EA1">
            <w:pPr>
              <w:jc w:val="both"/>
              <w:rPr>
                <w:rFonts w:ascii="Arial" w:eastAsiaTheme="minorEastAsia" w:hAnsi="Arial" w:cs="Arial"/>
                <w:sz w:val="20"/>
                <w:szCs w:val="20"/>
              </w:rPr>
            </w:pPr>
          </w:p>
          <w:p w14:paraId="5B9A01A2" w14:textId="77777777" w:rsidR="009D40BA" w:rsidRPr="000835C2" w:rsidRDefault="009D40BA" w:rsidP="00163EA1">
            <w:pPr>
              <w:jc w:val="both"/>
              <w:rPr>
                <w:rFonts w:ascii="Arial" w:eastAsiaTheme="minorEastAsia" w:hAnsi="Arial" w:cs="Arial"/>
                <w:sz w:val="20"/>
                <w:szCs w:val="20"/>
              </w:rPr>
            </w:pPr>
            <w:r w:rsidRPr="000835C2">
              <w:rPr>
                <w:rFonts w:ascii="Arial" w:eastAsiaTheme="minorEastAsia" w:hAnsi="Arial" w:cs="Arial"/>
                <w:sz w:val="20"/>
                <w:szCs w:val="20"/>
              </w:rPr>
              <w:t>..........................................</w:t>
            </w:r>
          </w:p>
          <w:p w14:paraId="3E3D99F0" w14:textId="77777777" w:rsidR="009D40BA" w:rsidRPr="000835C2" w:rsidRDefault="009D40BA" w:rsidP="00163EA1">
            <w:pPr>
              <w:jc w:val="both"/>
              <w:rPr>
                <w:rFonts w:ascii="Arial" w:eastAsiaTheme="minorEastAsia" w:hAnsi="Arial" w:cs="Arial"/>
                <w:sz w:val="20"/>
                <w:szCs w:val="20"/>
              </w:rPr>
            </w:pPr>
            <w:r w:rsidRPr="000835C2">
              <w:rPr>
                <w:rFonts w:ascii="Arial" w:eastAsiaTheme="minorEastAsia" w:hAnsi="Arial" w:cs="Arial"/>
                <w:sz w:val="20"/>
                <w:szCs w:val="20"/>
              </w:rPr>
              <w:t>(ime in priimek podpisnika)</w:t>
            </w:r>
          </w:p>
          <w:p w14:paraId="5C477037" w14:textId="77777777" w:rsidR="009D40BA" w:rsidRPr="000835C2" w:rsidRDefault="009D40BA" w:rsidP="00163EA1">
            <w:pPr>
              <w:jc w:val="both"/>
              <w:rPr>
                <w:rFonts w:ascii="Arial" w:eastAsiaTheme="minorEastAsia" w:hAnsi="Arial" w:cs="Arial"/>
                <w:sz w:val="20"/>
                <w:szCs w:val="20"/>
              </w:rPr>
            </w:pPr>
          </w:p>
          <w:p w14:paraId="57D81480" w14:textId="58103650" w:rsidR="009D40BA" w:rsidRPr="000835C2" w:rsidRDefault="009D40BA" w:rsidP="00163EA1">
            <w:pPr>
              <w:jc w:val="both"/>
              <w:rPr>
                <w:rFonts w:ascii="Arial" w:eastAsiaTheme="minorEastAsia" w:hAnsi="Arial" w:cs="Arial"/>
                <w:sz w:val="20"/>
                <w:szCs w:val="20"/>
              </w:rPr>
            </w:pPr>
          </w:p>
        </w:tc>
        <w:tc>
          <w:tcPr>
            <w:tcW w:w="4181" w:type="dxa"/>
            <w:gridSpan w:val="2"/>
            <w:tcBorders>
              <w:top w:val="nil"/>
              <w:left w:val="nil"/>
              <w:bottom w:val="nil"/>
              <w:right w:val="nil"/>
            </w:tcBorders>
          </w:tcPr>
          <w:p w14:paraId="17974D51" w14:textId="77777777" w:rsidR="009D40BA" w:rsidRPr="000835C2" w:rsidRDefault="009D40BA" w:rsidP="00163EA1">
            <w:pPr>
              <w:jc w:val="both"/>
              <w:rPr>
                <w:rFonts w:ascii="Arial" w:eastAsiaTheme="minorEastAsia" w:hAnsi="Arial" w:cs="Arial"/>
                <w:sz w:val="20"/>
                <w:szCs w:val="20"/>
              </w:rPr>
            </w:pPr>
          </w:p>
          <w:p w14:paraId="227DD599" w14:textId="77777777" w:rsidR="009D40BA" w:rsidRPr="000835C2" w:rsidRDefault="009D40BA" w:rsidP="00163EA1">
            <w:pPr>
              <w:jc w:val="both"/>
              <w:rPr>
                <w:rFonts w:ascii="Arial" w:eastAsiaTheme="minorEastAsia" w:hAnsi="Arial" w:cs="Arial"/>
                <w:sz w:val="20"/>
                <w:szCs w:val="20"/>
              </w:rPr>
            </w:pPr>
          </w:p>
          <w:p w14:paraId="771B9285" w14:textId="6F762134" w:rsidR="009D40BA" w:rsidRPr="000835C2" w:rsidRDefault="009D40BA" w:rsidP="00163EA1">
            <w:pPr>
              <w:tabs>
                <w:tab w:val="left" w:pos="3794"/>
              </w:tabs>
              <w:rPr>
                <w:rFonts w:ascii="Arial" w:hAnsi="Arial" w:cs="Arial"/>
                <w:b/>
                <w:sz w:val="20"/>
                <w:szCs w:val="20"/>
              </w:rPr>
            </w:pPr>
          </w:p>
          <w:p w14:paraId="6436F17D" w14:textId="587182AE" w:rsidR="009D40BA" w:rsidRPr="000835C2" w:rsidRDefault="007E7745" w:rsidP="00163EA1">
            <w:pPr>
              <w:jc w:val="both"/>
              <w:rPr>
                <w:rFonts w:ascii="Arial" w:eastAsiaTheme="minorEastAsia" w:hAnsi="Arial" w:cs="Arial"/>
                <w:sz w:val="20"/>
                <w:szCs w:val="20"/>
              </w:rPr>
            </w:pPr>
            <w:r>
              <w:rPr>
                <w:rFonts w:ascii="Arial" w:eastAsiaTheme="minorEastAsia" w:hAnsi="Arial" w:cs="Arial"/>
                <w:sz w:val="20"/>
                <w:szCs w:val="20"/>
              </w:rPr>
              <w:t>Katjuša Stanič</w:t>
            </w:r>
          </w:p>
          <w:p w14:paraId="2ADB2446" w14:textId="7EE3C813" w:rsidR="009D40BA" w:rsidRPr="000835C2" w:rsidRDefault="007E7745" w:rsidP="00163EA1">
            <w:pPr>
              <w:jc w:val="both"/>
              <w:rPr>
                <w:rFonts w:ascii="Arial" w:eastAsiaTheme="minorEastAsia" w:hAnsi="Arial" w:cs="Arial"/>
                <w:sz w:val="20"/>
                <w:szCs w:val="20"/>
              </w:rPr>
            </w:pPr>
            <w:r>
              <w:rPr>
                <w:rFonts w:ascii="Arial" w:eastAsiaTheme="minorEastAsia" w:hAnsi="Arial" w:cs="Arial"/>
                <w:sz w:val="20"/>
                <w:szCs w:val="20"/>
              </w:rPr>
              <w:t>direktorica</w:t>
            </w:r>
          </w:p>
          <w:p w14:paraId="0E84417D" w14:textId="77777777" w:rsidR="000806EB" w:rsidRPr="000835C2" w:rsidRDefault="000806EB" w:rsidP="00163EA1">
            <w:pPr>
              <w:jc w:val="both"/>
              <w:rPr>
                <w:rFonts w:ascii="Arial" w:eastAsiaTheme="minorEastAsia" w:hAnsi="Arial" w:cs="Arial"/>
                <w:sz w:val="20"/>
                <w:szCs w:val="20"/>
              </w:rPr>
            </w:pPr>
          </w:p>
          <w:p w14:paraId="340B5F6E" w14:textId="37593E33" w:rsidR="009D40BA" w:rsidRPr="000835C2" w:rsidRDefault="009D40BA" w:rsidP="00163EA1">
            <w:pPr>
              <w:jc w:val="both"/>
              <w:rPr>
                <w:rFonts w:ascii="Arial" w:eastAsiaTheme="minorEastAsia" w:hAnsi="Arial" w:cs="Arial"/>
                <w:sz w:val="20"/>
                <w:szCs w:val="20"/>
              </w:rPr>
            </w:pPr>
          </w:p>
        </w:tc>
      </w:tr>
      <w:tr w:rsidR="009D40BA" w:rsidRPr="000835C2" w14:paraId="3B3E0011" w14:textId="77777777" w:rsidTr="00A1004A">
        <w:tblPrEx>
          <w:jc w:val="center"/>
          <w:tblInd w:w="0" w:type="dxa"/>
          <w:tblCellMar>
            <w:left w:w="108" w:type="dxa"/>
            <w:right w:w="108" w:type="dxa"/>
          </w:tblCellMar>
        </w:tblPrEx>
        <w:trPr>
          <w:gridAfter w:val="1"/>
          <w:wAfter w:w="25" w:type="dxa"/>
          <w:cantSplit/>
          <w:jc w:val="center"/>
        </w:trPr>
        <w:tc>
          <w:tcPr>
            <w:tcW w:w="5227" w:type="dxa"/>
            <w:gridSpan w:val="2"/>
            <w:tcBorders>
              <w:top w:val="nil"/>
              <w:left w:val="nil"/>
              <w:bottom w:val="nil"/>
              <w:right w:val="nil"/>
            </w:tcBorders>
            <w:vAlign w:val="bottom"/>
          </w:tcPr>
          <w:p w14:paraId="2D836469" w14:textId="77777777" w:rsidR="009D40BA" w:rsidRPr="000835C2" w:rsidRDefault="009D40BA" w:rsidP="00163EA1">
            <w:pPr>
              <w:rPr>
                <w:rFonts w:ascii="Arial" w:eastAsiaTheme="minorEastAsia" w:hAnsi="Arial" w:cs="Arial"/>
                <w:sz w:val="20"/>
                <w:szCs w:val="20"/>
              </w:rPr>
            </w:pPr>
          </w:p>
          <w:p w14:paraId="24AFCD5D" w14:textId="77777777" w:rsidR="009D40BA" w:rsidRPr="000835C2" w:rsidRDefault="009D40BA" w:rsidP="00163EA1">
            <w:pPr>
              <w:rPr>
                <w:rFonts w:ascii="Arial" w:eastAsiaTheme="minorEastAsia" w:hAnsi="Arial" w:cs="Arial"/>
                <w:sz w:val="20"/>
                <w:szCs w:val="20"/>
              </w:rPr>
            </w:pPr>
            <w:r w:rsidRPr="000835C2">
              <w:rPr>
                <w:rFonts w:ascii="Arial" w:eastAsiaTheme="minorEastAsia" w:hAnsi="Arial" w:cs="Arial"/>
                <w:sz w:val="20"/>
                <w:szCs w:val="20"/>
              </w:rPr>
              <w:t>Datum:</w:t>
            </w:r>
          </w:p>
        </w:tc>
        <w:tc>
          <w:tcPr>
            <w:tcW w:w="4156" w:type="dxa"/>
            <w:tcBorders>
              <w:top w:val="nil"/>
              <w:left w:val="nil"/>
              <w:bottom w:val="nil"/>
              <w:right w:val="nil"/>
            </w:tcBorders>
            <w:vAlign w:val="bottom"/>
          </w:tcPr>
          <w:p w14:paraId="07662BA0" w14:textId="77777777" w:rsidR="009D40BA" w:rsidRPr="000835C2" w:rsidRDefault="009D40BA" w:rsidP="00163EA1">
            <w:pPr>
              <w:rPr>
                <w:rFonts w:ascii="Arial" w:eastAsiaTheme="minorEastAsia" w:hAnsi="Arial" w:cs="Arial"/>
                <w:sz w:val="20"/>
                <w:szCs w:val="20"/>
              </w:rPr>
            </w:pPr>
          </w:p>
          <w:p w14:paraId="75A44D7F" w14:textId="77777777" w:rsidR="009D40BA" w:rsidRPr="000835C2" w:rsidRDefault="009D40BA" w:rsidP="00163EA1">
            <w:pPr>
              <w:rPr>
                <w:rFonts w:ascii="Arial" w:eastAsiaTheme="minorEastAsia" w:hAnsi="Arial" w:cs="Arial"/>
                <w:sz w:val="20"/>
                <w:szCs w:val="20"/>
              </w:rPr>
            </w:pPr>
            <w:r w:rsidRPr="000835C2">
              <w:rPr>
                <w:rFonts w:ascii="Arial" w:eastAsiaTheme="minorEastAsia" w:hAnsi="Arial" w:cs="Arial"/>
                <w:sz w:val="20"/>
                <w:szCs w:val="20"/>
              </w:rPr>
              <w:t>Datum:</w:t>
            </w:r>
          </w:p>
        </w:tc>
      </w:tr>
      <w:tr w:rsidR="009D40BA" w:rsidRPr="000835C2" w14:paraId="7D585F56" w14:textId="77777777" w:rsidTr="00A1004A">
        <w:tblPrEx>
          <w:jc w:val="center"/>
          <w:tblInd w:w="0" w:type="dxa"/>
          <w:tblCellMar>
            <w:left w:w="108" w:type="dxa"/>
            <w:right w:w="108" w:type="dxa"/>
          </w:tblCellMar>
        </w:tblPrEx>
        <w:trPr>
          <w:gridAfter w:val="1"/>
          <w:wAfter w:w="25" w:type="dxa"/>
          <w:cantSplit/>
          <w:jc w:val="center"/>
        </w:trPr>
        <w:tc>
          <w:tcPr>
            <w:tcW w:w="5227" w:type="dxa"/>
            <w:gridSpan w:val="2"/>
            <w:tcBorders>
              <w:top w:val="nil"/>
              <w:left w:val="nil"/>
              <w:bottom w:val="nil"/>
              <w:right w:val="nil"/>
            </w:tcBorders>
            <w:vAlign w:val="bottom"/>
          </w:tcPr>
          <w:p w14:paraId="54955AA0" w14:textId="77777777" w:rsidR="009D40BA" w:rsidRPr="000835C2" w:rsidRDefault="009D40BA" w:rsidP="00163EA1">
            <w:pPr>
              <w:rPr>
                <w:rFonts w:ascii="Arial" w:eastAsiaTheme="minorEastAsia" w:hAnsi="Arial" w:cs="Arial"/>
                <w:sz w:val="20"/>
                <w:szCs w:val="20"/>
              </w:rPr>
            </w:pPr>
          </w:p>
          <w:p w14:paraId="00C28CC9" w14:textId="77777777" w:rsidR="009D40BA" w:rsidRPr="000835C2" w:rsidRDefault="009D40BA" w:rsidP="00163EA1">
            <w:pPr>
              <w:rPr>
                <w:rFonts w:ascii="Arial" w:eastAsiaTheme="minorEastAsia" w:hAnsi="Arial" w:cs="Arial"/>
                <w:sz w:val="20"/>
                <w:szCs w:val="20"/>
              </w:rPr>
            </w:pPr>
            <w:r w:rsidRPr="000835C2">
              <w:rPr>
                <w:rFonts w:ascii="Arial" w:eastAsiaTheme="minorEastAsia" w:hAnsi="Arial" w:cs="Arial"/>
                <w:sz w:val="20"/>
                <w:szCs w:val="20"/>
              </w:rPr>
              <w:t>Žig in podpis:</w:t>
            </w:r>
          </w:p>
        </w:tc>
        <w:tc>
          <w:tcPr>
            <w:tcW w:w="4156" w:type="dxa"/>
            <w:tcBorders>
              <w:top w:val="nil"/>
              <w:left w:val="nil"/>
              <w:bottom w:val="nil"/>
              <w:right w:val="nil"/>
            </w:tcBorders>
            <w:vAlign w:val="bottom"/>
          </w:tcPr>
          <w:p w14:paraId="429FBAA2" w14:textId="77777777" w:rsidR="009D40BA" w:rsidRPr="000835C2" w:rsidRDefault="009D40BA" w:rsidP="00163EA1">
            <w:pPr>
              <w:rPr>
                <w:rFonts w:ascii="Arial" w:eastAsiaTheme="minorEastAsia" w:hAnsi="Arial" w:cs="Arial"/>
                <w:sz w:val="20"/>
                <w:szCs w:val="20"/>
              </w:rPr>
            </w:pPr>
          </w:p>
          <w:p w14:paraId="04C7BADD" w14:textId="77777777" w:rsidR="009D40BA" w:rsidRPr="000835C2" w:rsidRDefault="009D40BA" w:rsidP="00163EA1">
            <w:pPr>
              <w:rPr>
                <w:rFonts w:ascii="Arial" w:eastAsiaTheme="minorEastAsia" w:hAnsi="Arial" w:cs="Arial"/>
                <w:sz w:val="20"/>
                <w:szCs w:val="20"/>
              </w:rPr>
            </w:pPr>
            <w:r w:rsidRPr="000835C2">
              <w:rPr>
                <w:rFonts w:ascii="Arial" w:eastAsiaTheme="minorEastAsia" w:hAnsi="Arial" w:cs="Arial"/>
                <w:sz w:val="20"/>
                <w:szCs w:val="20"/>
              </w:rPr>
              <w:t>Žig in podpis:</w:t>
            </w:r>
          </w:p>
        </w:tc>
      </w:tr>
    </w:tbl>
    <w:p w14:paraId="67E18A3D" w14:textId="77777777" w:rsidR="00AD1845" w:rsidRPr="005D73B0" w:rsidRDefault="00AD1845">
      <w:pPr>
        <w:rPr>
          <w:rFonts w:ascii="Arial" w:hAnsi="Arial" w:cs="Arial"/>
          <w:sz w:val="20"/>
          <w:szCs w:val="20"/>
        </w:rPr>
      </w:pPr>
    </w:p>
    <w:sectPr w:rsidR="00AD1845" w:rsidRPr="005D73B0" w:rsidSect="002C3B7C">
      <w:headerReference w:type="default" r:id="rId13"/>
      <w:footerReference w:type="default" r:id="rId14"/>
      <w:headerReference w:type="first" r:id="rId15"/>
      <w:pgSz w:w="11907" w:h="16840" w:code="9"/>
      <w:pgMar w:top="851" w:right="1418" w:bottom="1418" w:left="1418" w:header="284" w:footer="709"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B9DAF" w14:textId="77777777" w:rsidR="00A578CB" w:rsidRDefault="00A578CB">
      <w:r>
        <w:separator/>
      </w:r>
    </w:p>
  </w:endnote>
  <w:endnote w:type="continuationSeparator" w:id="0">
    <w:p w14:paraId="76E182F3" w14:textId="77777777" w:rsidR="00A578CB" w:rsidRDefault="00A5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Pro Semibold">
    <w:altName w:val="Tahoma"/>
    <w:charset w:val="EE"/>
    <w:family w:val="swiss"/>
    <w:pitch w:val="variable"/>
    <w:sig w:usb0="00000001" w:usb1="00000043"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L Dutch">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rostileTEE">
    <w:altName w:val="Courier New"/>
    <w:panose1 w:val="00000000000000000000"/>
    <w:charset w:val="00"/>
    <w:family w:val="decorative"/>
    <w:notTrueType/>
    <w:pitch w:val="variable"/>
    <w:sig w:usb0="00000003" w:usb1="00000000" w:usb2="00000000" w:usb3="00000000" w:csb0="00000001" w:csb1="00000000"/>
  </w:font>
  <w:font w:name="EurostileT">
    <w:altName w:val="Arial"/>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Swis721 Cn BT">
    <w:panose1 w:val="020B0506020202030204"/>
    <w:charset w:val="00"/>
    <w:family w:val="swiss"/>
    <w:pitch w:val="variable"/>
    <w:sig w:usb0="00000087"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16C1D" w14:textId="59DDC532" w:rsidR="000950C2" w:rsidRPr="00C61F30" w:rsidRDefault="000950C2" w:rsidP="008558AC">
    <w:pPr>
      <w:pStyle w:val="Footer"/>
      <w:pBdr>
        <w:top w:val="single" w:sz="4" w:space="1" w:color="auto"/>
      </w:pBdr>
      <w:rPr>
        <w:rFonts w:ascii="Arial" w:hAnsi="Arial" w:cs="Arial"/>
        <w:sz w:val="16"/>
        <w:szCs w:val="16"/>
      </w:rPr>
    </w:pPr>
    <w:r>
      <w:rPr>
        <w:sz w:val="14"/>
        <w:szCs w:val="14"/>
      </w:rPr>
      <w:tab/>
    </w:r>
    <w:r>
      <w:rPr>
        <w:rFonts w:ascii="Arial" w:hAnsi="Arial" w:cs="Arial"/>
        <w:sz w:val="16"/>
        <w:szCs w:val="16"/>
      </w:rPr>
      <w:tab/>
    </w:r>
    <w:r>
      <w:rPr>
        <w:rFonts w:ascii="Arial" w:hAnsi="Arial" w:cs="Arial"/>
        <w:sz w:val="16"/>
        <w:szCs w:val="16"/>
      </w:rPr>
      <w:tab/>
    </w:r>
    <w:r>
      <w:fldChar w:fldCharType="begin"/>
    </w:r>
    <w:r>
      <w:instrText xml:space="preserve"> PAGE   \* MERGEFORMAT </w:instrText>
    </w:r>
    <w:r>
      <w:fldChar w:fldCharType="separate"/>
    </w:r>
    <w:r w:rsidR="00FB53EF">
      <w:rPr>
        <w:noProof/>
      </w:rPr>
      <w:t>38</w:t>
    </w:r>
    <w:r>
      <w:rPr>
        <w:noProof/>
      </w:rPr>
      <w:fldChar w:fldCharType="end"/>
    </w:r>
  </w:p>
  <w:p w14:paraId="7ECD7351" w14:textId="77777777" w:rsidR="000950C2" w:rsidRPr="00450AF1" w:rsidRDefault="000950C2" w:rsidP="00450A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6C576" w14:textId="77777777" w:rsidR="00A578CB" w:rsidRDefault="00A578CB">
      <w:r>
        <w:separator/>
      </w:r>
    </w:p>
  </w:footnote>
  <w:footnote w:type="continuationSeparator" w:id="0">
    <w:p w14:paraId="003B3623" w14:textId="77777777" w:rsidR="00A578CB" w:rsidRDefault="00A57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32996" w14:textId="77777777" w:rsidR="000950C2" w:rsidRDefault="000950C2">
    <w:pPr>
      <w:pStyle w:val="Header"/>
    </w:pPr>
  </w:p>
  <w:p w14:paraId="471F3489" w14:textId="77777777" w:rsidR="000950C2" w:rsidRDefault="000950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770E9" w14:textId="3957F490" w:rsidR="000950C2" w:rsidRDefault="000950C2" w:rsidP="00E87B0C">
    <w:pPr>
      <w:pStyle w:val="Header"/>
      <w:pBdr>
        <w:bottom w:val="single" w:sz="4" w:space="1" w:color="auto"/>
      </w:pBdr>
      <w:tabs>
        <w:tab w:val="clear" w:pos="4320"/>
      </w:tabs>
    </w:pPr>
    <w:r>
      <w:t xml:space="preserve">                         </w:t>
    </w:r>
    <w:r>
      <w:tab/>
    </w:r>
  </w:p>
  <w:p w14:paraId="43F9CE98" w14:textId="7B1CE559" w:rsidR="000950C2" w:rsidRPr="00E87B0C" w:rsidRDefault="000950C2" w:rsidP="00E87B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A779C" w14:textId="6DAC87F3" w:rsidR="000950C2" w:rsidRDefault="000950C2" w:rsidP="00E87B0C">
    <w:pPr>
      <w:pStyle w:val="Header"/>
      <w:tabs>
        <w:tab w:val="clear" w:pos="4320"/>
      </w:tabs>
    </w:pPr>
    <w:r>
      <w:t xml:space="preserve"> </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6865006"/>
    <w:lvl w:ilvl="0">
      <w:start w:val="1"/>
      <w:numFmt w:val="bullet"/>
      <w:pStyle w:val="NoteLevel11"/>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pStyle w:val="NoteLevel31"/>
      <w:lvlText w:val="o"/>
      <w:lvlJc w:val="left"/>
      <w:pPr>
        <w:tabs>
          <w:tab w:val="num" w:pos="1440"/>
        </w:tabs>
        <w:ind w:left="1800" w:hanging="360"/>
      </w:pPr>
      <w:rPr>
        <w:rFonts w:ascii="Courier New" w:hAnsi="Courier New" w:cs="Times New Roman" w:hint="default"/>
      </w:rPr>
    </w:lvl>
    <w:lvl w:ilvl="3">
      <w:start w:val="1"/>
      <w:numFmt w:val="bullet"/>
      <w:pStyle w:val="NoteLevel41"/>
      <w:lvlText w:val=""/>
      <w:lvlJc w:val="left"/>
      <w:pPr>
        <w:tabs>
          <w:tab w:val="num" w:pos="2160"/>
        </w:tabs>
        <w:ind w:left="2520" w:hanging="360"/>
      </w:pPr>
      <w:rPr>
        <w:rFonts w:ascii="Wingdings" w:hAnsi="Wingdings" w:hint="default"/>
      </w:rPr>
    </w:lvl>
    <w:lvl w:ilvl="4">
      <w:start w:val="1"/>
      <w:numFmt w:val="bullet"/>
      <w:pStyle w:val="NoteLevel51"/>
      <w:lvlText w:val=""/>
      <w:lvlJc w:val="left"/>
      <w:pPr>
        <w:tabs>
          <w:tab w:val="num" w:pos="2880"/>
        </w:tabs>
        <w:ind w:left="3240" w:hanging="360"/>
      </w:pPr>
      <w:rPr>
        <w:rFonts w:ascii="Wingdings" w:hAnsi="Wingdings" w:hint="default"/>
      </w:rPr>
    </w:lvl>
    <w:lvl w:ilvl="5">
      <w:start w:val="1"/>
      <w:numFmt w:val="bullet"/>
      <w:pStyle w:val="NoteLevel61"/>
      <w:lvlText w:val=""/>
      <w:lvlJc w:val="left"/>
      <w:pPr>
        <w:tabs>
          <w:tab w:val="num" w:pos="3600"/>
        </w:tabs>
        <w:ind w:left="3960" w:hanging="360"/>
      </w:pPr>
      <w:rPr>
        <w:rFonts w:ascii="Symbol" w:hAnsi="Symbol" w:hint="default"/>
      </w:rPr>
    </w:lvl>
    <w:lvl w:ilvl="6">
      <w:start w:val="1"/>
      <w:numFmt w:val="bullet"/>
      <w:pStyle w:val="NoteLevel71"/>
      <w:lvlText w:val="o"/>
      <w:lvlJc w:val="left"/>
      <w:pPr>
        <w:tabs>
          <w:tab w:val="num" w:pos="4320"/>
        </w:tabs>
        <w:ind w:left="4680" w:hanging="360"/>
      </w:pPr>
      <w:rPr>
        <w:rFonts w:ascii="Courier New" w:hAnsi="Courier New" w:cs="Times New Roman" w:hint="default"/>
      </w:rPr>
    </w:lvl>
    <w:lvl w:ilvl="7">
      <w:start w:val="1"/>
      <w:numFmt w:val="bullet"/>
      <w:pStyle w:val="NoteLevel81"/>
      <w:lvlText w:val=""/>
      <w:lvlJc w:val="left"/>
      <w:pPr>
        <w:tabs>
          <w:tab w:val="num" w:pos="5040"/>
        </w:tabs>
        <w:ind w:left="5400" w:hanging="360"/>
      </w:pPr>
      <w:rPr>
        <w:rFonts w:ascii="Wingdings" w:hAnsi="Wingdings" w:hint="default"/>
      </w:rPr>
    </w:lvl>
    <w:lvl w:ilvl="8">
      <w:start w:val="1"/>
      <w:numFmt w:val="bullet"/>
      <w:pStyle w:val="NoteLevel91"/>
      <w:lvlText w:val=""/>
      <w:lvlJc w:val="left"/>
      <w:pPr>
        <w:tabs>
          <w:tab w:val="num" w:pos="5760"/>
        </w:tabs>
        <w:ind w:left="6120" w:hanging="360"/>
      </w:pPr>
      <w:rPr>
        <w:rFonts w:ascii="Wingdings" w:hAnsi="Wingdings" w:hint="default"/>
      </w:rPr>
    </w:lvl>
  </w:abstractNum>
  <w:abstractNum w:abstractNumId="1">
    <w:nsid w:val="FFFFFF81"/>
    <w:multiLevelType w:val="singleLevel"/>
    <w:tmpl w:val="D69E28AE"/>
    <w:lvl w:ilvl="0">
      <w:start w:val="1"/>
      <w:numFmt w:val="bullet"/>
      <w:pStyle w:val="ListBullet3"/>
      <w:lvlText w:val=""/>
      <w:lvlJc w:val="left"/>
      <w:pPr>
        <w:tabs>
          <w:tab w:val="num" w:pos="1209"/>
        </w:tabs>
        <w:ind w:left="1209" w:hanging="360"/>
      </w:pPr>
      <w:rPr>
        <w:rFonts w:ascii="Symbol" w:hAnsi="Symbol" w:hint="default"/>
      </w:rPr>
    </w:lvl>
  </w:abstractNum>
  <w:abstractNum w:abstractNumId="2">
    <w:nsid w:val="FFFFFF82"/>
    <w:multiLevelType w:val="singleLevel"/>
    <w:tmpl w:val="17686F92"/>
    <w:lvl w:ilvl="0">
      <w:start w:val="1"/>
      <w:numFmt w:val="bullet"/>
      <w:pStyle w:val="ListBullet2"/>
      <w:lvlText w:val=""/>
      <w:lvlJc w:val="left"/>
      <w:pPr>
        <w:tabs>
          <w:tab w:val="num" w:pos="926"/>
        </w:tabs>
        <w:ind w:left="926" w:hanging="360"/>
      </w:pPr>
      <w:rPr>
        <w:rFonts w:ascii="Symbol" w:hAnsi="Symbol" w:hint="default"/>
      </w:rPr>
    </w:lvl>
  </w:abstractNum>
  <w:abstractNum w:abstractNumId="3">
    <w:nsid w:val="00000003"/>
    <w:multiLevelType w:val="multilevel"/>
    <w:tmpl w:val="7876D740"/>
    <w:name w:val="WW8Num3"/>
    <w:lvl w:ilvl="0">
      <w:start w:val="1"/>
      <w:numFmt w:val="decimal"/>
      <w:lvlText w:val="%1."/>
      <w:lvlJc w:val="left"/>
      <w:pPr>
        <w:tabs>
          <w:tab w:val="num" w:pos="283"/>
        </w:tabs>
      </w:pPr>
      <w:rPr>
        <w:rFonts w:ascii="Times New Roman" w:hAnsi="Times New Roman" w:cs="Times New Roman"/>
      </w:rPr>
    </w:lvl>
    <w:lvl w:ilvl="1">
      <w:start w:val="1"/>
      <w:numFmt w:val="decimal"/>
      <w:lvlText w:val="%2."/>
      <w:lvlJc w:val="left"/>
      <w:pPr>
        <w:tabs>
          <w:tab w:val="num" w:pos="567"/>
        </w:tabs>
      </w:pPr>
      <w:rPr>
        <w:rFonts w:ascii="Arial" w:hAnsi="Arial" w:cs="Arial" w:hint="default"/>
      </w:rPr>
    </w:lvl>
    <w:lvl w:ilvl="2">
      <w:start w:val="1"/>
      <w:numFmt w:val="decimal"/>
      <w:lvlText w:val="%3."/>
      <w:lvlJc w:val="left"/>
      <w:pPr>
        <w:tabs>
          <w:tab w:val="num" w:pos="850"/>
        </w:tabs>
      </w:pPr>
      <w:rPr>
        <w:rFonts w:ascii="Times New Roman" w:hAnsi="Times New Roman" w:cs="Times New Roman"/>
      </w:rPr>
    </w:lvl>
    <w:lvl w:ilvl="3">
      <w:start w:val="1"/>
      <w:numFmt w:val="decimal"/>
      <w:lvlText w:val="%4."/>
      <w:lvlJc w:val="left"/>
      <w:pPr>
        <w:tabs>
          <w:tab w:val="num" w:pos="1134"/>
        </w:tabs>
      </w:pPr>
      <w:rPr>
        <w:rFonts w:ascii="Times New Roman" w:hAnsi="Times New Roman" w:cs="Times New Roman"/>
      </w:rPr>
    </w:lvl>
    <w:lvl w:ilvl="4">
      <w:start w:val="1"/>
      <w:numFmt w:val="decimal"/>
      <w:lvlText w:val="%5."/>
      <w:lvlJc w:val="left"/>
      <w:pPr>
        <w:tabs>
          <w:tab w:val="num" w:pos="1417"/>
        </w:tabs>
      </w:pPr>
      <w:rPr>
        <w:rFonts w:ascii="Times New Roman" w:hAnsi="Times New Roman" w:cs="Times New Roman"/>
      </w:rPr>
    </w:lvl>
    <w:lvl w:ilvl="5">
      <w:start w:val="1"/>
      <w:numFmt w:val="decimal"/>
      <w:lvlText w:val="%6."/>
      <w:lvlJc w:val="left"/>
      <w:pPr>
        <w:tabs>
          <w:tab w:val="num" w:pos="1701"/>
        </w:tabs>
      </w:pPr>
      <w:rPr>
        <w:rFonts w:ascii="Times New Roman" w:hAnsi="Times New Roman" w:cs="Times New Roman"/>
      </w:rPr>
    </w:lvl>
    <w:lvl w:ilvl="6">
      <w:start w:val="1"/>
      <w:numFmt w:val="decimal"/>
      <w:lvlText w:val="%7."/>
      <w:lvlJc w:val="left"/>
      <w:pPr>
        <w:tabs>
          <w:tab w:val="num" w:pos="1984"/>
        </w:tabs>
      </w:pPr>
      <w:rPr>
        <w:rFonts w:ascii="Times New Roman" w:hAnsi="Times New Roman" w:cs="Times New Roman"/>
      </w:rPr>
    </w:lvl>
    <w:lvl w:ilvl="7">
      <w:start w:val="1"/>
      <w:numFmt w:val="decimal"/>
      <w:lvlText w:val="%8."/>
      <w:lvlJc w:val="left"/>
      <w:pPr>
        <w:tabs>
          <w:tab w:val="num" w:pos="2268"/>
        </w:tabs>
      </w:pPr>
      <w:rPr>
        <w:rFonts w:ascii="Times New Roman" w:hAnsi="Times New Roman" w:cs="Times New Roman"/>
      </w:rPr>
    </w:lvl>
    <w:lvl w:ilvl="8">
      <w:start w:val="1"/>
      <w:numFmt w:val="decimal"/>
      <w:lvlText w:val="%9."/>
      <w:lvlJc w:val="left"/>
      <w:pPr>
        <w:tabs>
          <w:tab w:val="num" w:pos="2551"/>
        </w:tabs>
      </w:pPr>
      <w:rPr>
        <w:rFonts w:ascii="Times New Roman" w:hAnsi="Times New Roman" w:cs="Times New Roman"/>
      </w:rPr>
    </w:lvl>
  </w:abstractNum>
  <w:abstractNum w:abstractNumId="4">
    <w:nsid w:val="00000006"/>
    <w:multiLevelType w:val="multilevel"/>
    <w:tmpl w:val="00000006"/>
    <w:name w:val="WW8Num7"/>
    <w:lvl w:ilvl="0">
      <w:start w:val="1"/>
      <w:numFmt w:val="decimal"/>
      <w:lvlText w:val="%1."/>
      <w:lvlJc w:val="left"/>
      <w:pPr>
        <w:tabs>
          <w:tab w:val="num" w:pos="283"/>
        </w:tabs>
      </w:pPr>
      <w:rPr>
        <w:rFonts w:ascii="Times New Roman" w:hAnsi="Times New Roman" w:cs="Times New Roman"/>
      </w:rPr>
    </w:lvl>
    <w:lvl w:ilvl="1">
      <w:start w:val="1"/>
      <w:numFmt w:val="decimal"/>
      <w:lvlText w:val="%2."/>
      <w:lvlJc w:val="left"/>
      <w:pPr>
        <w:tabs>
          <w:tab w:val="num" w:pos="567"/>
        </w:tabs>
      </w:pPr>
      <w:rPr>
        <w:rFonts w:ascii="Times New Roman" w:hAnsi="Times New Roman" w:cs="Times New Roman"/>
      </w:rPr>
    </w:lvl>
    <w:lvl w:ilvl="2">
      <w:start w:val="1"/>
      <w:numFmt w:val="decimal"/>
      <w:lvlText w:val="%3."/>
      <w:lvlJc w:val="left"/>
      <w:pPr>
        <w:tabs>
          <w:tab w:val="num" w:pos="850"/>
        </w:tabs>
      </w:pPr>
      <w:rPr>
        <w:rFonts w:ascii="Times New Roman" w:hAnsi="Times New Roman" w:cs="Times New Roman"/>
      </w:rPr>
    </w:lvl>
    <w:lvl w:ilvl="3">
      <w:start w:val="1"/>
      <w:numFmt w:val="decimal"/>
      <w:lvlText w:val="%4."/>
      <w:lvlJc w:val="left"/>
      <w:pPr>
        <w:tabs>
          <w:tab w:val="num" w:pos="1134"/>
        </w:tabs>
      </w:pPr>
      <w:rPr>
        <w:rFonts w:ascii="Times New Roman" w:hAnsi="Times New Roman" w:cs="Times New Roman"/>
      </w:rPr>
    </w:lvl>
    <w:lvl w:ilvl="4">
      <w:start w:val="1"/>
      <w:numFmt w:val="decimal"/>
      <w:lvlText w:val="%5."/>
      <w:lvlJc w:val="left"/>
      <w:pPr>
        <w:tabs>
          <w:tab w:val="num" w:pos="1417"/>
        </w:tabs>
      </w:pPr>
      <w:rPr>
        <w:rFonts w:ascii="Times New Roman" w:hAnsi="Times New Roman" w:cs="Times New Roman"/>
      </w:rPr>
    </w:lvl>
    <w:lvl w:ilvl="5">
      <w:start w:val="1"/>
      <w:numFmt w:val="decimal"/>
      <w:lvlText w:val="%6."/>
      <w:lvlJc w:val="left"/>
      <w:pPr>
        <w:tabs>
          <w:tab w:val="num" w:pos="1701"/>
        </w:tabs>
      </w:pPr>
      <w:rPr>
        <w:rFonts w:ascii="Times New Roman" w:hAnsi="Times New Roman" w:cs="Times New Roman"/>
      </w:rPr>
    </w:lvl>
    <w:lvl w:ilvl="6">
      <w:start w:val="1"/>
      <w:numFmt w:val="decimal"/>
      <w:lvlText w:val="%7."/>
      <w:lvlJc w:val="left"/>
      <w:pPr>
        <w:tabs>
          <w:tab w:val="num" w:pos="1984"/>
        </w:tabs>
      </w:pPr>
      <w:rPr>
        <w:rFonts w:ascii="Times New Roman" w:hAnsi="Times New Roman" w:cs="Times New Roman"/>
      </w:rPr>
    </w:lvl>
    <w:lvl w:ilvl="7">
      <w:start w:val="1"/>
      <w:numFmt w:val="decimal"/>
      <w:lvlText w:val="%8."/>
      <w:lvlJc w:val="left"/>
      <w:pPr>
        <w:tabs>
          <w:tab w:val="num" w:pos="2268"/>
        </w:tabs>
      </w:pPr>
      <w:rPr>
        <w:rFonts w:ascii="Times New Roman" w:hAnsi="Times New Roman" w:cs="Times New Roman"/>
      </w:rPr>
    </w:lvl>
    <w:lvl w:ilvl="8">
      <w:start w:val="1"/>
      <w:numFmt w:val="decimal"/>
      <w:lvlText w:val="%9."/>
      <w:lvlJc w:val="left"/>
      <w:pPr>
        <w:tabs>
          <w:tab w:val="num" w:pos="2551"/>
        </w:tabs>
      </w:pPr>
      <w:rPr>
        <w:rFonts w:ascii="Times New Roman" w:hAnsi="Times New Roman" w:cs="Times New Roman"/>
      </w:rPr>
    </w:lvl>
  </w:abstractNum>
  <w:abstractNum w:abstractNumId="5">
    <w:nsid w:val="0000000B"/>
    <w:multiLevelType w:val="singleLevel"/>
    <w:tmpl w:val="0000000B"/>
    <w:name w:val="WW8Num11"/>
    <w:lvl w:ilvl="0">
      <w:start w:val="1"/>
      <w:numFmt w:val="bullet"/>
      <w:lvlText w:val=""/>
      <w:lvlJc w:val="left"/>
      <w:pPr>
        <w:tabs>
          <w:tab w:val="num" w:pos="284"/>
        </w:tabs>
        <w:ind w:left="284" w:hanging="284"/>
      </w:pPr>
      <w:rPr>
        <w:rFonts w:ascii="Symbol" w:hAnsi="Symbol" w:cs="Symbol"/>
      </w:rPr>
    </w:lvl>
  </w:abstractNum>
  <w:abstractNum w:abstractNumId="6">
    <w:nsid w:val="0000000C"/>
    <w:multiLevelType w:val="singleLevel"/>
    <w:tmpl w:val="0000000C"/>
    <w:name w:val="WW8Num12"/>
    <w:lvl w:ilvl="0">
      <w:start w:val="1"/>
      <w:numFmt w:val="bullet"/>
      <w:lvlText w:val=""/>
      <w:lvlJc w:val="left"/>
      <w:pPr>
        <w:tabs>
          <w:tab w:val="num" w:pos="284"/>
        </w:tabs>
        <w:ind w:left="284" w:hanging="284"/>
      </w:pPr>
      <w:rPr>
        <w:rFonts w:ascii="Symbol" w:hAnsi="Symbol" w:cs="Symbol"/>
      </w:rPr>
    </w:lvl>
  </w:abstractNum>
  <w:abstractNum w:abstractNumId="7">
    <w:nsid w:val="0000000F"/>
    <w:multiLevelType w:val="singleLevel"/>
    <w:tmpl w:val="0000000F"/>
    <w:name w:val="WW8Num15"/>
    <w:lvl w:ilvl="0">
      <w:start w:val="1"/>
      <w:numFmt w:val="bullet"/>
      <w:lvlText w:val=""/>
      <w:lvlJc w:val="left"/>
      <w:pPr>
        <w:tabs>
          <w:tab w:val="num" w:pos="717"/>
        </w:tabs>
        <w:ind w:left="717" w:hanging="360"/>
      </w:pPr>
      <w:rPr>
        <w:rFonts w:ascii="Symbol" w:hAnsi="Symbol" w:cs="Symbol"/>
      </w:rPr>
    </w:lvl>
  </w:abstractNum>
  <w:abstractNum w:abstractNumId="8">
    <w:nsid w:val="00000018"/>
    <w:multiLevelType w:val="singleLevel"/>
    <w:tmpl w:val="00000018"/>
    <w:name w:val="WW8Num24"/>
    <w:lvl w:ilvl="0">
      <w:start w:val="1"/>
      <w:numFmt w:val="bullet"/>
      <w:lvlText w:val=""/>
      <w:lvlJc w:val="left"/>
      <w:pPr>
        <w:tabs>
          <w:tab w:val="num" w:pos="284"/>
        </w:tabs>
        <w:ind w:left="284" w:hanging="284"/>
      </w:pPr>
      <w:rPr>
        <w:rFonts w:ascii="Symbol" w:hAnsi="Symbol" w:cs="Symbol"/>
      </w:rPr>
    </w:lvl>
  </w:abstractNum>
  <w:abstractNum w:abstractNumId="9">
    <w:nsid w:val="0000001A"/>
    <w:multiLevelType w:val="singleLevel"/>
    <w:tmpl w:val="0000001A"/>
    <w:name w:val="WW8Num26"/>
    <w:lvl w:ilvl="0">
      <w:start w:val="1"/>
      <w:numFmt w:val="bullet"/>
      <w:lvlText w:val=""/>
      <w:lvlJc w:val="left"/>
      <w:pPr>
        <w:tabs>
          <w:tab w:val="num" w:pos="284"/>
        </w:tabs>
        <w:ind w:left="284" w:hanging="284"/>
      </w:pPr>
      <w:rPr>
        <w:rFonts w:ascii="Symbol" w:hAnsi="Symbol" w:cs="Symbol"/>
      </w:rPr>
    </w:lvl>
  </w:abstractNum>
  <w:abstractNum w:abstractNumId="10">
    <w:nsid w:val="0000001D"/>
    <w:multiLevelType w:val="singleLevel"/>
    <w:tmpl w:val="0000001D"/>
    <w:name w:val="WW8Num29"/>
    <w:lvl w:ilvl="0">
      <w:start w:val="1"/>
      <w:numFmt w:val="bullet"/>
      <w:lvlText w:val=""/>
      <w:lvlJc w:val="left"/>
      <w:pPr>
        <w:tabs>
          <w:tab w:val="num" w:pos="284"/>
        </w:tabs>
        <w:ind w:left="284" w:hanging="284"/>
      </w:pPr>
      <w:rPr>
        <w:rFonts w:ascii="Symbol" w:hAnsi="Symbol" w:cs="Symbol"/>
      </w:rPr>
    </w:lvl>
  </w:abstractNum>
  <w:abstractNum w:abstractNumId="11">
    <w:nsid w:val="0000001E"/>
    <w:multiLevelType w:val="singleLevel"/>
    <w:tmpl w:val="0000001E"/>
    <w:name w:val="WW8Num30"/>
    <w:lvl w:ilvl="0">
      <w:start w:val="1"/>
      <w:numFmt w:val="bullet"/>
      <w:lvlText w:val=""/>
      <w:lvlJc w:val="left"/>
      <w:pPr>
        <w:tabs>
          <w:tab w:val="num" w:pos="284"/>
        </w:tabs>
        <w:ind w:left="284" w:hanging="284"/>
      </w:pPr>
      <w:rPr>
        <w:rFonts w:ascii="Symbol" w:hAnsi="Symbol" w:cs="Symbol"/>
      </w:rPr>
    </w:lvl>
  </w:abstractNum>
  <w:abstractNum w:abstractNumId="12">
    <w:nsid w:val="0000001F"/>
    <w:multiLevelType w:val="singleLevel"/>
    <w:tmpl w:val="0000001F"/>
    <w:name w:val="WW8Num31"/>
    <w:lvl w:ilvl="0">
      <w:start w:val="1"/>
      <w:numFmt w:val="bullet"/>
      <w:lvlText w:val=""/>
      <w:lvlJc w:val="left"/>
      <w:pPr>
        <w:tabs>
          <w:tab w:val="num" w:pos="284"/>
        </w:tabs>
        <w:ind w:left="284" w:hanging="284"/>
      </w:pPr>
      <w:rPr>
        <w:rFonts w:ascii="Symbol" w:hAnsi="Symbol" w:cs="Symbol"/>
      </w:rPr>
    </w:lvl>
  </w:abstractNum>
  <w:abstractNum w:abstractNumId="13">
    <w:nsid w:val="00D5176F"/>
    <w:multiLevelType w:val="hybridMultilevel"/>
    <w:tmpl w:val="6090E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023C71D1"/>
    <w:multiLevelType w:val="multilevel"/>
    <w:tmpl w:val="2A926D8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680"/>
        </w:tabs>
        <w:ind w:left="680" w:hanging="680"/>
      </w:pPr>
      <w:rPr>
        <w:rFonts w:cs="Times New Roman" w:hint="default"/>
      </w:rPr>
    </w:lvl>
    <w:lvl w:ilvl="2">
      <w:start w:val="1"/>
      <w:numFmt w:val="decimal"/>
      <w:lvlText w:val="%1.%2.%3"/>
      <w:lvlJc w:val="left"/>
      <w:pPr>
        <w:tabs>
          <w:tab w:val="num" w:pos="794"/>
        </w:tabs>
        <w:ind w:left="794" w:hanging="794"/>
      </w:pPr>
      <w:rPr>
        <w:rFonts w:cs="Times New Roman" w:hint="default"/>
      </w:rPr>
    </w:lvl>
    <w:lvl w:ilvl="3">
      <w:start w:val="1"/>
      <w:numFmt w:val="decimal"/>
      <w:lvlText w:val="%1.%2.%3.%4"/>
      <w:lvlJc w:val="left"/>
      <w:pPr>
        <w:tabs>
          <w:tab w:val="num" w:pos="907"/>
        </w:tabs>
        <w:ind w:left="907" w:hanging="907"/>
      </w:pPr>
      <w:rPr>
        <w:rFonts w:cs="Times New Roman" w:hint="default"/>
      </w:rPr>
    </w:lvl>
    <w:lvl w:ilvl="4">
      <w:start w:val="1"/>
      <w:numFmt w:val="decimal"/>
      <w:pStyle w:val="naslov6"/>
      <w:lvlText w:val="%1.%2.%3.%4.%5"/>
      <w:lvlJc w:val="left"/>
      <w:pPr>
        <w:tabs>
          <w:tab w:val="num" w:pos="1021"/>
        </w:tabs>
        <w:ind w:left="1021" w:hanging="1021"/>
      </w:pPr>
      <w:rPr>
        <w:rFonts w:cs="Times New Roman" w:hint="default"/>
      </w:rPr>
    </w:lvl>
    <w:lvl w:ilvl="5">
      <w:start w:val="1"/>
      <w:numFmt w:val="decimal"/>
      <w:pStyle w:val="naslov6"/>
      <w:suff w:val="space"/>
      <w:lvlText w:val="%1.%2.%3.%4.%5.%6"/>
      <w:lvlJc w:val="left"/>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055B1C61"/>
    <w:multiLevelType w:val="singleLevel"/>
    <w:tmpl w:val="4B4868D8"/>
    <w:lvl w:ilvl="0">
      <w:start w:val="1"/>
      <w:numFmt w:val="bullet"/>
      <w:pStyle w:val="Alineja"/>
      <w:lvlText w:val=""/>
      <w:lvlJc w:val="left"/>
      <w:pPr>
        <w:tabs>
          <w:tab w:val="num" w:pos="360"/>
        </w:tabs>
        <w:ind w:left="340" w:hanging="340"/>
      </w:pPr>
      <w:rPr>
        <w:rFonts w:ascii="Symbol" w:hAnsi="Symbol" w:cs="Symbol" w:hint="default"/>
        <w:b w:val="0"/>
        <w:bCs w:val="0"/>
        <w:i w:val="0"/>
        <w:iCs w:val="0"/>
        <w:sz w:val="22"/>
        <w:szCs w:val="22"/>
      </w:rPr>
    </w:lvl>
  </w:abstractNum>
  <w:abstractNum w:abstractNumId="16">
    <w:nsid w:val="06EF27AD"/>
    <w:multiLevelType w:val="multilevel"/>
    <w:tmpl w:val="0424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07450336"/>
    <w:multiLevelType w:val="hybridMultilevel"/>
    <w:tmpl w:val="C420AF84"/>
    <w:lvl w:ilvl="0" w:tplc="635AD9FE">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0A2E2CEB"/>
    <w:multiLevelType w:val="hybridMultilevel"/>
    <w:tmpl w:val="C0EC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nsid w:val="0B242642"/>
    <w:multiLevelType w:val="singleLevel"/>
    <w:tmpl w:val="C6B0F266"/>
    <w:lvl w:ilvl="0">
      <w:start w:val="1"/>
      <w:numFmt w:val="lowerLetter"/>
      <w:pStyle w:val="PRO3"/>
      <w:lvlText w:val="%1)"/>
      <w:legacy w:legacy="1" w:legacySpace="0" w:legacyIndent="283"/>
      <w:lvlJc w:val="left"/>
      <w:pPr>
        <w:ind w:left="283" w:hanging="283"/>
      </w:pPr>
      <w:rPr>
        <w:rFonts w:ascii="Times New Roman" w:hAnsi="Times New Roman" w:cs="Times New Roman"/>
      </w:rPr>
    </w:lvl>
  </w:abstractNum>
  <w:abstractNum w:abstractNumId="21">
    <w:nsid w:val="0E7C5CC0"/>
    <w:multiLevelType w:val="hybridMultilevel"/>
    <w:tmpl w:val="F5B60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0EC54FC0"/>
    <w:multiLevelType w:val="hybridMultilevel"/>
    <w:tmpl w:val="63205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1413471B"/>
    <w:multiLevelType w:val="singleLevel"/>
    <w:tmpl w:val="85687642"/>
    <w:lvl w:ilvl="0">
      <w:start w:val="1"/>
      <w:numFmt w:val="bullet"/>
      <w:pStyle w:val="NormalIndent"/>
      <w:lvlText w:val=""/>
      <w:lvlJc w:val="left"/>
      <w:pPr>
        <w:tabs>
          <w:tab w:val="num" w:pos="360"/>
        </w:tabs>
        <w:ind w:left="340" w:hanging="340"/>
      </w:pPr>
      <w:rPr>
        <w:rFonts w:ascii="Symbol" w:hAnsi="Symbol" w:cs="Symbol" w:hint="default"/>
        <w:b w:val="0"/>
        <w:bCs w:val="0"/>
        <w:i w:val="0"/>
        <w:iCs w:val="0"/>
      </w:rPr>
    </w:lvl>
  </w:abstractNum>
  <w:abstractNum w:abstractNumId="24">
    <w:nsid w:val="18D852E9"/>
    <w:multiLevelType w:val="hybridMultilevel"/>
    <w:tmpl w:val="0CA80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1CB87E78"/>
    <w:multiLevelType w:val="hybridMultilevel"/>
    <w:tmpl w:val="789A4AE0"/>
    <w:lvl w:ilvl="0" w:tplc="C0BC9A08">
      <w:start w:val="1"/>
      <w:numFmt w:val="decimal"/>
      <w:lvlText w:val="%1."/>
      <w:lvlJc w:val="left"/>
      <w:pPr>
        <w:tabs>
          <w:tab w:val="num" w:pos="720"/>
        </w:tabs>
        <w:ind w:left="720" w:hanging="360"/>
      </w:pPr>
      <w:rPr>
        <w:rFonts w:ascii="Arial" w:hAnsi="Arial" w:cs="Arial"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26">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239F4BDC"/>
    <w:multiLevelType w:val="hybridMultilevel"/>
    <w:tmpl w:val="13727C22"/>
    <w:lvl w:ilvl="0" w:tplc="9A3C892C">
      <w:start w:val="1"/>
      <w:numFmt w:val="decimal"/>
      <w:lvlText w:val="%1."/>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29">
    <w:nsid w:val="2DC93CE1"/>
    <w:multiLevelType w:val="hybridMultilevel"/>
    <w:tmpl w:val="8062B4E2"/>
    <w:lvl w:ilvl="0" w:tplc="0424000F">
      <w:start w:val="1"/>
      <w:numFmt w:val="decimal"/>
      <w:lvlText w:val="%1."/>
      <w:lvlJc w:val="left"/>
      <w:pPr>
        <w:tabs>
          <w:tab w:val="num" w:pos="1440"/>
        </w:tabs>
        <w:ind w:left="144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2E5A6541"/>
    <w:multiLevelType w:val="hybridMultilevel"/>
    <w:tmpl w:val="851AD7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pStyle w:val="N2"/>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2FCD180F"/>
    <w:multiLevelType w:val="hybridMultilevel"/>
    <w:tmpl w:val="5FD28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7A02889"/>
    <w:multiLevelType w:val="singleLevel"/>
    <w:tmpl w:val="0424000F"/>
    <w:lvl w:ilvl="0">
      <w:start w:val="1"/>
      <w:numFmt w:val="decimal"/>
      <w:pStyle w:val="N3"/>
      <w:lvlText w:val="%1."/>
      <w:lvlJc w:val="left"/>
      <w:pPr>
        <w:tabs>
          <w:tab w:val="num" w:pos="360"/>
        </w:tabs>
        <w:ind w:left="360" w:hanging="360"/>
      </w:pPr>
      <w:rPr>
        <w:rFonts w:ascii="Times New Roman" w:hAnsi="Times New Roman" w:cs="Times New Roman"/>
      </w:rPr>
    </w:lvl>
  </w:abstractNum>
  <w:abstractNum w:abstractNumId="33">
    <w:nsid w:val="3EC72C75"/>
    <w:multiLevelType w:val="hybridMultilevel"/>
    <w:tmpl w:val="BCE2D0B0"/>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4">
    <w:nsid w:val="462E2360"/>
    <w:multiLevelType w:val="hybridMultilevel"/>
    <w:tmpl w:val="B37402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47AD0996"/>
    <w:multiLevelType w:val="singleLevel"/>
    <w:tmpl w:val="E572D02C"/>
    <w:lvl w:ilvl="0">
      <w:start w:val="7"/>
      <w:numFmt w:val="bullet"/>
      <w:lvlText w:val="-"/>
      <w:lvlJc w:val="left"/>
      <w:pPr>
        <w:tabs>
          <w:tab w:val="num" w:pos="720"/>
        </w:tabs>
        <w:ind w:left="720" w:hanging="360"/>
      </w:pPr>
      <w:rPr>
        <w:rFonts w:hint="default"/>
      </w:rPr>
    </w:lvl>
  </w:abstractNum>
  <w:abstractNum w:abstractNumId="36">
    <w:nsid w:val="47B1120B"/>
    <w:multiLevelType w:val="multilevel"/>
    <w:tmpl w:val="AEAEB63C"/>
    <w:name w:val="WW8Num32"/>
    <w:lvl w:ilvl="0">
      <w:start w:val="4"/>
      <w:numFmt w:val="decimal"/>
      <w:lvlText w:val="%1."/>
      <w:lvlJc w:val="left"/>
      <w:pPr>
        <w:tabs>
          <w:tab w:val="num" w:pos="283"/>
        </w:tabs>
      </w:pPr>
      <w:rPr>
        <w:rFonts w:ascii="Times New Roman" w:hAnsi="Times New Roman" w:cs="Times New Roman" w:hint="default"/>
      </w:rPr>
    </w:lvl>
    <w:lvl w:ilvl="1">
      <w:start w:val="1"/>
      <w:numFmt w:val="decimal"/>
      <w:lvlText w:val="%2."/>
      <w:lvlJc w:val="left"/>
      <w:pPr>
        <w:tabs>
          <w:tab w:val="num" w:pos="567"/>
        </w:tabs>
      </w:pPr>
      <w:rPr>
        <w:rFonts w:ascii="Times New Roman" w:hAnsi="Times New Roman" w:cs="Times New Roman" w:hint="default"/>
      </w:rPr>
    </w:lvl>
    <w:lvl w:ilvl="2">
      <w:start w:val="1"/>
      <w:numFmt w:val="decimal"/>
      <w:lvlText w:val="%3."/>
      <w:lvlJc w:val="left"/>
      <w:pPr>
        <w:tabs>
          <w:tab w:val="num" w:pos="850"/>
        </w:tabs>
      </w:pPr>
      <w:rPr>
        <w:rFonts w:ascii="Times New Roman" w:hAnsi="Times New Roman" w:cs="Times New Roman" w:hint="default"/>
      </w:rPr>
    </w:lvl>
    <w:lvl w:ilvl="3">
      <w:start w:val="1"/>
      <w:numFmt w:val="decimal"/>
      <w:lvlText w:val="%4."/>
      <w:lvlJc w:val="left"/>
      <w:pPr>
        <w:tabs>
          <w:tab w:val="num" w:pos="1134"/>
        </w:tabs>
      </w:pPr>
      <w:rPr>
        <w:rFonts w:ascii="Times New Roman" w:hAnsi="Times New Roman" w:cs="Times New Roman" w:hint="default"/>
      </w:rPr>
    </w:lvl>
    <w:lvl w:ilvl="4">
      <w:start w:val="1"/>
      <w:numFmt w:val="decimal"/>
      <w:lvlText w:val="%5."/>
      <w:lvlJc w:val="left"/>
      <w:pPr>
        <w:tabs>
          <w:tab w:val="num" w:pos="1417"/>
        </w:tabs>
      </w:pPr>
      <w:rPr>
        <w:rFonts w:ascii="Times New Roman" w:hAnsi="Times New Roman" w:cs="Times New Roman" w:hint="default"/>
      </w:rPr>
    </w:lvl>
    <w:lvl w:ilvl="5">
      <w:start w:val="1"/>
      <w:numFmt w:val="decimal"/>
      <w:lvlText w:val="%6."/>
      <w:lvlJc w:val="left"/>
      <w:pPr>
        <w:tabs>
          <w:tab w:val="num" w:pos="1701"/>
        </w:tabs>
      </w:pPr>
      <w:rPr>
        <w:rFonts w:ascii="Times New Roman" w:hAnsi="Times New Roman" w:cs="Times New Roman" w:hint="default"/>
      </w:rPr>
    </w:lvl>
    <w:lvl w:ilvl="6">
      <w:start w:val="1"/>
      <w:numFmt w:val="decimal"/>
      <w:lvlText w:val="%7."/>
      <w:lvlJc w:val="left"/>
      <w:pPr>
        <w:tabs>
          <w:tab w:val="num" w:pos="1984"/>
        </w:tabs>
      </w:pPr>
      <w:rPr>
        <w:rFonts w:ascii="Times New Roman" w:hAnsi="Times New Roman" w:cs="Times New Roman" w:hint="default"/>
      </w:rPr>
    </w:lvl>
    <w:lvl w:ilvl="7">
      <w:start w:val="1"/>
      <w:numFmt w:val="decimal"/>
      <w:lvlText w:val="%8."/>
      <w:lvlJc w:val="left"/>
      <w:pPr>
        <w:tabs>
          <w:tab w:val="num" w:pos="2268"/>
        </w:tabs>
      </w:pPr>
      <w:rPr>
        <w:rFonts w:ascii="Times New Roman" w:hAnsi="Times New Roman" w:cs="Times New Roman" w:hint="default"/>
      </w:rPr>
    </w:lvl>
    <w:lvl w:ilvl="8">
      <w:start w:val="1"/>
      <w:numFmt w:val="decimal"/>
      <w:lvlText w:val="%9."/>
      <w:lvlJc w:val="left"/>
      <w:pPr>
        <w:tabs>
          <w:tab w:val="num" w:pos="2551"/>
        </w:tabs>
      </w:pPr>
      <w:rPr>
        <w:rFonts w:ascii="Times New Roman" w:hAnsi="Times New Roman" w:cs="Times New Roman" w:hint="default"/>
      </w:rPr>
    </w:lvl>
  </w:abstractNum>
  <w:abstractNum w:abstractNumId="37">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53FF30E8"/>
    <w:multiLevelType w:val="multilevel"/>
    <w:tmpl w:val="8FBC8688"/>
    <w:lvl w:ilvl="0">
      <w:start w:val="1"/>
      <w:numFmt w:val="decimal"/>
      <w:pStyle w:val="tehninoporoilo1"/>
      <w:lvlText w:val="4.4.%1"/>
      <w:lvlJc w:val="left"/>
      <w:pPr>
        <w:tabs>
          <w:tab w:val="num" w:pos="1080"/>
        </w:tabs>
        <w:ind w:left="360" w:hanging="360"/>
      </w:pPr>
      <w:rPr>
        <w:rFonts w:hint="default"/>
      </w:rPr>
    </w:lvl>
    <w:lvl w:ilvl="1">
      <w:start w:val="1"/>
      <w:numFmt w:val="decimal"/>
      <w:pStyle w:val="tehninoporoilo2"/>
      <w:lvlText w:val="4.4.%1.%2."/>
      <w:lvlJc w:val="left"/>
      <w:pPr>
        <w:tabs>
          <w:tab w:val="num" w:pos="1440"/>
        </w:tabs>
        <w:ind w:left="1021" w:hanging="1021"/>
      </w:pPr>
      <w:rPr>
        <w:rFonts w:hint="default"/>
      </w:rPr>
    </w:lvl>
    <w:lvl w:ilvl="2">
      <w:start w:val="1"/>
      <w:numFmt w:val="decimal"/>
      <w:pStyle w:val="tehninoporoilo3"/>
      <w:lvlText w:val="4.4.%1.%2.%3."/>
      <w:lvlJc w:val="left"/>
      <w:pPr>
        <w:tabs>
          <w:tab w:val="num" w:pos="252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nsid w:val="54157BEE"/>
    <w:multiLevelType w:val="hybridMultilevel"/>
    <w:tmpl w:val="BCE2D0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558403E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5CF62248"/>
    <w:multiLevelType w:val="hybridMultilevel"/>
    <w:tmpl w:val="BCE2D0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5E325CC3"/>
    <w:multiLevelType w:val="hybridMultilevel"/>
    <w:tmpl w:val="405466AA"/>
    <w:lvl w:ilvl="0" w:tplc="7D3A9C22">
      <w:start w:val="1"/>
      <w:numFmt w:val="bullet"/>
      <w:lvlText w:val="-"/>
      <w:lvlJc w:val="left"/>
      <w:pPr>
        <w:ind w:left="720" w:hanging="360"/>
      </w:pPr>
      <w:rPr>
        <w:rFonts w:ascii="Verdana Pro Semibold" w:hAnsi="Verdana Pro Sem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61913E4F"/>
    <w:multiLevelType w:val="hybridMultilevel"/>
    <w:tmpl w:val="415CF9DA"/>
    <w:lvl w:ilvl="0" w:tplc="2BD4CA92">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66BC7DF9"/>
    <w:multiLevelType w:val="multilevel"/>
    <w:tmpl w:val="CDEA14DC"/>
    <w:lvl w:ilvl="0">
      <w:start w:val="1"/>
      <w:numFmt w:val="decimal"/>
      <w:pStyle w:val="Heading1"/>
      <w:lvlText w:val="%1"/>
      <w:lvlJc w:val="left"/>
      <w:pPr>
        <w:ind w:left="432" w:hanging="432"/>
      </w:pPr>
      <w:rPr>
        <w:rFonts w:ascii="Arial" w:hAnsi="Arial" w:cs="Arial" w:hint="default"/>
      </w:rPr>
    </w:lvl>
    <w:lvl w:ilvl="1">
      <w:start w:val="1"/>
      <w:numFmt w:val="decimal"/>
      <w:pStyle w:val="Heading2"/>
      <w:lvlText w:val="%1.%2"/>
      <w:lvlJc w:val="left"/>
      <w:pPr>
        <w:ind w:left="576" w:hanging="576"/>
      </w:pPr>
      <w:rPr>
        <w:rFonts w:ascii="Arial" w:hAnsi="Arial" w:cs="Arial" w:hint="default"/>
      </w:rPr>
    </w:lvl>
    <w:lvl w:ilvl="2">
      <w:start w:val="1"/>
      <w:numFmt w:val="decimal"/>
      <w:pStyle w:val="Heading3"/>
      <w:lvlText w:val="%1.%2.%3"/>
      <w:lvlJc w:val="left"/>
      <w:pPr>
        <w:ind w:left="720" w:hanging="720"/>
      </w:pPr>
      <w:rPr>
        <w:rFonts w:ascii="Arial" w:hAnsi="Arial" w:cs="Arial" w:hint="default"/>
        <w:sz w:val="20"/>
        <w:szCs w:val="20"/>
      </w:rPr>
    </w:lvl>
    <w:lvl w:ilvl="3">
      <w:start w:val="1"/>
      <w:numFmt w:val="decimal"/>
      <w:pStyle w:val="Heading4"/>
      <w:lvlText w:val="%1.%2.%3.%4"/>
      <w:lvlJc w:val="left"/>
      <w:pPr>
        <w:ind w:left="864" w:hanging="864"/>
      </w:pPr>
      <w:rPr>
        <w:rFonts w:ascii="Times New Roman" w:hAnsi="Times New Roman" w:cs="Times New Roman"/>
      </w:rPr>
    </w:lvl>
    <w:lvl w:ilvl="4">
      <w:start w:val="1"/>
      <w:numFmt w:val="decimal"/>
      <w:pStyle w:val="Heading5"/>
      <w:lvlText w:val="%1.%2.%3.%4.%5"/>
      <w:lvlJc w:val="left"/>
      <w:pPr>
        <w:ind w:left="1008" w:hanging="1008"/>
      </w:pPr>
      <w:rPr>
        <w:rFonts w:ascii="Times New Roman" w:hAnsi="Times New Roman" w:cs="Times New Roman"/>
      </w:rPr>
    </w:lvl>
    <w:lvl w:ilvl="5">
      <w:start w:val="1"/>
      <w:numFmt w:val="decimal"/>
      <w:pStyle w:val="Heading6"/>
      <w:lvlText w:val="%1.%2.%3.%4.%5.%6"/>
      <w:lvlJc w:val="left"/>
      <w:pPr>
        <w:ind w:left="1152" w:hanging="1152"/>
      </w:pPr>
      <w:rPr>
        <w:rFonts w:ascii="Times New Roman" w:hAnsi="Times New Roman" w:cs="Times New Roman"/>
      </w:rPr>
    </w:lvl>
    <w:lvl w:ilvl="6">
      <w:start w:val="1"/>
      <w:numFmt w:val="decimal"/>
      <w:pStyle w:val="Heading7"/>
      <w:lvlText w:val="%1.%2.%3.%4.%5.%6.%7"/>
      <w:lvlJc w:val="left"/>
      <w:pPr>
        <w:ind w:left="1296" w:hanging="1296"/>
      </w:pPr>
      <w:rPr>
        <w:rFonts w:ascii="Times New Roman" w:hAnsi="Times New Roman" w:cs="Times New Roman"/>
      </w:rPr>
    </w:lvl>
    <w:lvl w:ilvl="7">
      <w:start w:val="1"/>
      <w:numFmt w:val="decimal"/>
      <w:pStyle w:val="Heading8"/>
      <w:lvlText w:val="%1.%2.%3.%4.%5.%6.%7.%8"/>
      <w:lvlJc w:val="left"/>
      <w:pPr>
        <w:ind w:left="1440" w:hanging="1440"/>
      </w:pPr>
      <w:rPr>
        <w:rFonts w:ascii="Times New Roman" w:hAnsi="Times New Roman" w:cs="Times New Roman"/>
      </w:rPr>
    </w:lvl>
    <w:lvl w:ilvl="8">
      <w:start w:val="1"/>
      <w:numFmt w:val="decimal"/>
      <w:pStyle w:val="Heading9"/>
      <w:lvlText w:val="%1.%2.%3.%4.%5.%6.%7.%8.%9"/>
      <w:lvlJc w:val="left"/>
      <w:pPr>
        <w:ind w:left="1584" w:hanging="1584"/>
      </w:pPr>
      <w:rPr>
        <w:rFonts w:ascii="Times New Roman" w:hAnsi="Times New Roman" w:cs="Times New Roman"/>
      </w:rPr>
    </w:lvl>
  </w:abstractNum>
  <w:abstractNum w:abstractNumId="46">
    <w:nsid w:val="752258D5"/>
    <w:multiLevelType w:val="hybridMultilevel"/>
    <w:tmpl w:val="3E06B6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8703A3E"/>
    <w:multiLevelType w:val="hybridMultilevel"/>
    <w:tmpl w:val="198EB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7B607543"/>
    <w:multiLevelType w:val="multilevel"/>
    <w:tmpl w:val="0424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7B63482D"/>
    <w:multiLevelType w:val="hybridMultilevel"/>
    <w:tmpl w:val="52EED8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7F314312"/>
    <w:multiLevelType w:val="hybridMultilevel"/>
    <w:tmpl w:val="8E2E1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7FD31DE0"/>
    <w:multiLevelType w:val="hybridMultilevel"/>
    <w:tmpl w:val="EAAED2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32"/>
  </w:num>
  <w:num w:numId="3">
    <w:abstractNumId w:val="25"/>
  </w:num>
  <w:num w:numId="4">
    <w:abstractNumId w:val="45"/>
  </w:num>
  <w:num w:numId="5">
    <w:abstractNumId w:val="15"/>
  </w:num>
  <w:num w:numId="6">
    <w:abstractNumId w:val="0"/>
  </w:num>
  <w:num w:numId="7">
    <w:abstractNumId w:val="39"/>
  </w:num>
  <w:num w:numId="8">
    <w:abstractNumId w:val="30"/>
  </w:num>
  <w:num w:numId="9">
    <w:abstractNumId w:val="28"/>
  </w:num>
  <w:num w:numId="10">
    <w:abstractNumId w:val="20"/>
  </w:num>
  <w:num w:numId="11">
    <w:abstractNumId w:val="14"/>
  </w:num>
  <w:num w:numId="12">
    <w:abstractNumId w:val="2"/>
  </w:num>
  <w:num w:numId="13">
    <w:abstractNumId w:val="1"/>
  </w:num>
  <w:num w:numId="14">
    <w:abstractNumId w:val="41"/>
  </w:num>
  <w:num w:numId="15">
    <w:abstractNumId w:val="13"/>
  </w:num>
  <w:num w:numId="16">
    <w:abstractNumId w:val="22"/>
  </w:num>
  <w:num w:numId="17">
    <w:abstractNumId w:val="34"/>
  </w:num>
  <w:num w:numId="18">
    <w:abstractNumId w:val="21"/>
  </w:num>
  <w:num w:numId="19">
    <w:abstractNumId w:val="48"/>
  </w:num>
  <w:num w:numId="20">
    <w:abstractNumId w:val="29"/>
  </w:num>
  <w:num w:numId="21">
    <w:abstractNumId w:val="46"/>
  </w:num>
  <w:num w:numId="22">
    <w:abstractNumId w:val="38"/>
  </w:num>
  <w:num w:numId="23">
    <w:abstractNumId w:val="37"/>
  </w:num>
  <w:num w:numId="24">
    <w:abstractNumId w:val="16"/>
  </w:num>
  <w:num w:numId="25">
    <w:abstractNumId w:val="17"/>
  </w:num>
  <w:num w:numId="26">
    <w:abstractNumId w:val="49"/>
  </w:num>
  <w:num w:numId="27">
    <w:abstractNumId w:val="44"/>
  </w:num>
  <w:num w:numId="28">
    <w:abstractNumId w:val="18"/>
  </w:num>
  <w:num w:numId="29">
    <w:abstractNumId w:val="27"/>
  </w:num>
  <w:num w:numId="30">
    <w:abstractNumId w:val="26"/>
  </w:num>
  <w:num w:numId="31">
    <w:abstractNumId w:val="35"/>
  </w:num>
  <w:num w:numId="32">
    <w:abstractNumId w:val="31"/>
  </w:num>
  <w:num w:numId="33">
    <w:abstractNumId w:val="51"/>
  </w:num>
  <w:num w:numId="34">
    <w:abstractNumId w:val="19"/>
  </w:num>
  <w:num w:numId="35">
    <w:abstractNumId w:val="24"/>
  </w:num>
  <w:num w:numId="36">
    <w:abstractNumId w:val="43"/>
  </w:num>
  <w:num w:numId="37">
    <w:abstractNumId w:val="50"/>
  </w:num>
  <w:num w:numId="38">
    <w:abstractNumId w:val="47"/>
  </w:num>
  <w:num w:numId="39">
    <w:abstractNumId w:val="42"/>
  </w:num>
  <w:num w:numId="40">
    <w:abstractNumId w:val="33"/>
  </w:num>
  <w:num w:numId="41">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37F"/>
    <w:rsid w:val="00000C40"/>
    <w:rsid w:val="00000E90"/>
    <w:rsid w:val="0000117D"/>
    <w:rsid w:val="000013B2"/>
    <w:rsid w:val="00002ABE"/>
    <w:rsid w:val="00004647"/>
    <w:rsid w:val="00011D57"/>
    <w:rsid w:val="00012DFD"/>
    <w:rsid w:val="00017090"/>
    <w:rsid w:val="00017BD1"/>
    <w:rsid w:val="00021E84"/>
    <w:rsid w:val="000238C2"/>
    <w:rsid w:val="00024807"/>
    <w:rsid w:val="0002581D"/>
    <w:rsid w:val="0002781A"/>
    <w:rsid w:val="00027D5A"/>
    <w:rsid w:val="0003035B"/>
    <w:rsid w:val="000352E0"/>
    <w:rsid w:val="000362B5"/>
    <w:rsid w:val="00036C10"/>
    <w:rsid w:val="00037EA4"/>
    <w:rsid w:val="00041AAF"/>
    <w:rsid w:val="00044815"/>
    <w:rsid w:val="00044D86"/>
    <w:rsid w:val="00044DEE"/>
    <w:rsid w:val="00046187"/>
    <w:rsid w:val="000578E6"/>
    <w:rsid w:val="00057ED8"/>
    <w:rsid w:val="000616E0"/>
    <w:rsid w:val="00061FF4"/>
    <w:rsid w:val="00062303"/>
    <w:rsid w:val="00063363"/>
    <w:rsid w:val="00064EE2"/>
    <w:rsid w:val="000723CA"/>
    <w:rsid w:val="00074172"/>
    <w:rsid w:val="00075509"/>
    <w:rsid w:val="00075827"/>
    <w:rsid w:val="00075ABE"/>
    <w:rsid w:val="0007603C"/>
    <w:rsid w:val="000806EB"/>
    <w:rsid w:val="00081156"/>
    <w:rsid w:val="0008120D"/>
    <w:rsid w:val="00082838"/>
    <w:rsid w:val="00082E95"/>
    <w:rsid w:val="000835C2"/>
    <w:rsid w:val="00084549"/>
    <w:rsid w:val="00085724"/>
    <w:rsid w:val="00086A6F"/>
    <w:rsid w:val="000871B1"/>
    <w:rsid w:val="00090F9B"/>
    <w:rsid w:val="000950C2"/>
    <w:rsid w:val="00096BFB"/>
    <w:rsid w:val="00097B36"/>
    <w:rsid w:val="000A0B64"/>
    <w:rsid w:val="000A28B8"/>
    <w:rsid w:val="000A2BF2"/>
    <w:rsid w:val="000A3445"/>
    <w:rsid w:val="000A41A7"/>
    <w:rsid w:val="000A7D65"/>
    <w:rsid w:val="000B009A"/>
    <w:rsid w:val="000B0D31"/>
    <w:rsid w:val="000B3671"/>
    <w:rsid w:val="000B5AF8"/>
    <w:rsid w:val="000B7550"/>
    <w:rsid w:val="000B7703"/>
    <w:rsid w:val="000C23F3"/>
    <w:rsid w:val="000C2734"/>
    <w:rsid w:val="000C5928"/>
    <w:rsid w:val="000C76B3"/>
    <w:rsid w:val="000C7FB2"/>
    <w:rsid w:val="000D0DFF"/>
    <w:rsid w:val="000D1B66"/>
    <w:rsid w:val="000D1D65"/>
    <w:rsid w:val="000D37C9"/>
    <w:rsid w:val="000D624B"/>
    <w:rsid w:val="000D6EF9"/>
    <w:rsid w:val="000E0DCD"/>
    <w:rsid w:val="000E336F"/>
    <w:rsid w:val="000E34D1"/>
    <w:rsid w:val="000E3B25"/>
    <w:rsid w:val="000E580A"/>
    <w:rsid w:val="000E65A2"/>
    <w:rsid w:val="000E72B0"/>
    <w:rsid w:val="000F128B"/>
    <w:rsid w:val="000F1F31"/>
    <w:rsid w:val="000F206F"/>
    <w:rsid w:val="000F4A7F"/>
    <w:rsid w:val="000F76AC"/>
    <w:rsid w:val="001009E8"/>
    <w:rsid w:val="00100EB9"/>
    <w:rsid w:val="001037AD"/>
    <w:rsid w:val="001037E6"/>
    <w:rsid w:val="001100B9"/>
    <w:rsid w:val="0011030B"/>
    <w:rsid w:val="00110FEE"/>
    <w:rsid w:val="00111C14"/>
    <w:rsid w:val="001142FB"/>
    <w:rsid w:val="001143A6"/>
    <w:rsid w:val="0011569F"/>
    <w:rsid w:val="00120608"/>
    <w:rsid w:val="00122C03"/>
    <w:rsid w:val="00122FA9"/>
    <w:rsid w:val="00125E91"/>
    <w:rsid w:val="00127ABA"/>
    <w:rsid w:val="00130878"/>
    <w:rsid w:val="00130CFB"/>
    <w:rsid w:val="00136186"/>
    <w:rsid w:val="001363FD"/>
    <w:rsid w:val="00137965"/>
    <w:rsid w:val="00140ECA"/>
    <w:rsid w:val="0014213E"/>
    <w:rsid w:val="00143B99"/>
    <w:rsid w:val="0014437F"/>
    <w:rsid w:val="001450EF"/>
    <w:rsid w:val="00145D99"/>
    <w:rsid w:val="0015242D"/>
    <w:rsid w:val="00153208"/>
    <w:rsid w:val="001541CF"/>
    <w:rsid w:val="0015705E"/>
    <w:rsid w:val="001577B5"/>
    <w:rsid w:val="00161683"/>
    <w:rsid w:val="00162611"/>
    <w:rsid w:val="00162E47"/>
    <w:rsid w:val="00163863"/>
    <w:rsid w:val="00163EA1"/>
    <w:rsid w:val="00165F5A"/>
    <w:rsid w:val="00170956"/>
    <w:rsid w:val="00172331"/>
    <w:rsid w:val="0017441C"/>
    <w:rsid w:val="00174A8E"/>
    <w:rsid w:val="00175729"/>
    <w:rsid w:val="00175C78"/>
    <w:rsid w:val="0017724E"/>
    <w:rsid w:val="001774A3"/>
    <w:rsid w:val="00177C67"/>
    <w:rsid w:val="00177DDC"/>
    <w:rsid w:val="00184AD8"/>
    <w:rsid w:val="00184F5D"/>
    <w:rsid w:val="00185BA7"/>
    <w:rsid w:val="00192A33"/>
    <w:rsid w:val="001975EA"/>
    <w:rsid w:val="001A05DF"/>
    <w:rsid w:val="001A1710"/>
    <w:rsid w:val="001A2237"/>
    <w:rsid w:val="001A3F29"/>
    <w:rsid w:val="001A40F5"/>
    <w:rsid w:val="001A56CE"/>
    <w:rsid w:val="001B0345"/>
    <w:rsid w:val="001B1540"/>
    <w:rsid w:val="001B15F4"/>
    <w:rsid w:val="001B29D0"/>
    <w:rsid w:val="001B2FFB"/>
    <w:rsid w:val="001B35E8"/>
    <w:rsid w:val="001B4940"/>
    <w:rsid w:val="001B6F5C"/>
    <w:rsid w:val="001B7450"/>
    <w:rsid w:val="001C07BA"/>
    <w:rsid w:val="001C13DA"/>
    <w:rsid w:val="001C2EBF"/>
    <w:rsid w:val="001C45A5"/>
    <w:rsid w:val="001C7875"/>
    <w:rsid w:val="001C7F1D"/>
    <w:rsid w:val="001D0790"/>
    <w:rsid w:val="001D1663"/>
    <w:rsid w:val="001D30B5"/>
    <w:rsid w:val="001D4E5A"/>
    <w:rsid w:val="001D5DB7"/>
    <w:rsid w:val="001D69A4"/>
    <w:rsid w:val="001E029E"/>
    <w:rsid w:val="001E3117"/>
    <w:rsid w:val="001E67F4"/>
    <w:rsid w:val="001E6840"/>
    <w:rsid w:val="001F173A"/>
    <w:rsid w:val="001F2609"/>
    <w:rsid w:val="001F273F"/>
    <w:rsid w:val="001F3180"/>
    <w:rsid w:val="001F50A0"/>
    <w:rsid w:val="001F63A8"/>
    <w:rsid w:val="00202CAC"/>
    <w:rsid w:val="00203E41"/>
    <w:rsid w:val="0020417B"/>
    <w:rsid w:val="00205358"/>
    <w:rsid w:val="00206C7E"/>
    <w:rsid w:val="00210A43"/>
    <w:rsid w:val="00210F0E"/>
    <w:rsid w:val="00211205"/>
    <w:rsid w:val="00212D5C"/>
    <w:rsid w:val="00213472"/>
    <w:rsid w:val="0021361A"/>
    <w:rsid w:val="00214B01"/>
    <w:rsid w:val="002168D1"/>
    <w:rsid w:val="00216A4A"/>
    <w:rsid w:val="0022010D"/>
    <w:rsid w:val="00221E14"/>
    <w:rsid w:val="00222A53"/>
    <w:rsid w:val="00223966"/>
    <w:rsid w:val="002257E6"/>
    <w:rsid w:val="00225CE6"/>
    <w:rsid w:val="0022703A"/>
    <w:rsid w:val="00231F29"/>
    <w:rsid w:val="00234C88"/>
    <w:rsid w:val="00235F26"/>
    <w:rsid w:val="00237BA9"/>
    <w:rsid w:val="00241D22"/>
    <w:rsid w:val="0024370B"/>
    <w:rsid w:val="00243921"/>
    <w:rsid w:val="002509FC"/>
    <w:rsid w:val="00253778"/>
    <w:rsid w:val="00253ABC"/>
    <w:rsid w:val="00254E52"/>
    <w:rsid w:val="00255C8D"/>
    <w:rsid w:val="002562EF"/>
    <w:rsid w:val="00257070"/>
    <w:rsid w:val="0025777D"/>
    <w:rsid w:val="002625C3"/>
    <w:rsid w:val="00266E77"/>
    <w:rsid w:val="00271E65"/>
    <w:rsid w:val="00271ED3"/>
    <w:rsid w:val="00273FDC"/>
    <w:rsid w:val="0027797A"/>
    <w:rsid w:val="00277DE2"/>
    <w:rsid w:val="00284A36"/>
    <w:rsid w:val="00284C59"/>
    <w:rsid w:val="00285D75"/>
    <w:rsid w:val="00286F50"/>
    <w:rsid w:val="00290DD1"/>
    <w:rsid w:val="00290EDF"/>
    <w:rsid w:val="0029204D"/>
    <w:rsid w:val="00292E0F"/>
    <w:rsid w:val="002939F3"/>
    <w:rsid w:val="00293EE7"/>
    <w:rsid w:val="0029567D"/>
    <w:rsid w:val="002A0D68"/>
    <w:rsid w:val="002A282F"/>
    <w:rsid w:val="002A3904"/>
    <w:rsid w:val="002A758F"/>
    <w:rsid w:val="002B1652"/>
    <w:rsid w:val="002B7FA6"/>
    <w:rsid w:val="002C1401"/>
    <w:rsid w:val="002C3B48"/>
    <w:rsid w:val="002C3B7C"/>
    <w:rsid w:val="002C5195"/>
    <w:rsid w:val="002C5F4D"/>
    <w:rsid w:val="002C6B80"/>
    <w:rsid w:val="002C7E64"/>
    <w:rsid w:val="002D020C"/>
    <w:rsid w:val="002D0F6E"/>
    <w:rsid w:val="002D2917"/>
    <w:rsid w:val="002D2AC0"/>
    <w:rsid w:val="002D77EC"/>
    <w:rsid w:val="002E0136"/>
    <w:rsid w:val="002E2607"/>
    <w:rsid w:val="002E38C7"/>
    <w:rsid w:val="002E459B"/>
    <w:rsid w:val="002E6220"/>
    <w:rsid w:val="002E73D7"/>
    <w:rsid w:val="002E7E1C"/>
    <w:rsid w:val="002F0255"/>
    <w:rsid w:val="002F05BD"/>
    <w:rsid w:val="002F187A"/>
    <w:rsid w:val="002F1CE0"/>
    <w:rsid w:val="002F6D18"/>
    <w:rsid w:val="002F7A20"/>
    <w:rsid w:val="002F7D79"/>
    <w:rsid w:val="003010F1"/>
    <w:rsid w:val="00301959"/>
    <w:rsid w:val="00303FE5"/>
    <w:rsid w:val="00305096"/>
    <w:rsid w:val="00306821"/>
    <w:rsid w:val="00314B7F"/>
    <w:rsid w:val="003200FE"/>
    <w:rsid w:val="00320FBB"/>
    <w:rsid w:val="00321E79"/>
    <w:rsid w:val="0032311A"/>
    <w:rsid w:val="003241B5"/>
    <w:rsid w:val="0032596F"/>
    <w:rsid w:val="00325A67"/>
    <w:rsid w:val="00325D56"/>
    <w:rsid w:val="00326B42"/>
    <w:rsid w:val="00331E4A"/>
    <w:rsid w:val="00332ABB"/>
    <w:rsid w:val="00332F3D"/>
    <w:rsid w:val="003336BD"/>
    <w:rsid w:val="003340D5"/>
    <w:rsid w:val="0033428E"/>
    <w:rsid w:val="003344C4"/>
    <w:rsid w:val="003357DF"/>
    <w:rsid w:val="00341DA6"/>
    <w:rsid w:val="00343404"/>
    <w:rsid w:val="00343472"/>
    <w:rsid w:val="00344DE2"/>
    <w:rsid w:val="00344F01"/>
    <w:rsid w:val="00346B8F"/>
    <w:rsid w:val="003474DF"/>
    <w:rsid w:val="00351009"/>
    <w:rsid w:val="00353FD2"/>
    <w:rsid w:val="003546E3"/>
    <w:rsid w:val="00354F4D"/>
    <w:rsid w:val="003565D5"/>
    <w:rsid w:val="00357C50"/>
    <w:rsid w:val="0036286C"/>
    <w:rsid w:val="00363A69"/>
    <w:rsid w:val="00372854"/>
    <w:rsid w:val="00373AB9"/>
    <w:rsid w:val="0037706E"/>
    <w:rsid w:val="00377EC4"/>
    <w:rsid w:val="003823D9"/>
    <w:rsid w:val="00384E9C"/>
    <w:rsid w:val="0038743D"/>
    <w:rsid w:val="003878EA"/>
    <w:rsid w:val="00390DF3"/>
    <w:rsid w:val="00391D29"/>
    <w:rsid w:val="003929A5"/>
    <w:rsid w:val="00394B9F"/>
    <w:rsid w:val="00396A68"/>
    <w:rsid w:val="00396D67"/>
    <w:rsid w:val="003976E9"/>
    <w:rsid w:val="003A2A4E"/>
    <w:rsid w:val="003A372C"/>
    <w:rsid w:val="003A3C6D"/>
    <w:rsid w:val="003A7FBA"/>
    <w:rsid w:val="003B0242"/>
    <w:rsid w:val="003B35C1"/>
    <w:rsid w:val="003B3741"/>
    <w:rsid w:val="003C13F1"/>
    <w:rsid w:val="003C5521"/>
    <w:rsid w:val="003C5E87"/>
    <w:rsid w:val="003C7DF1"/>
    <w:rsid w:val="003D192E"/>
    <w:rsid w:val="003D3557"/>
    <w:rsid w:val="003D3D95"/>
    <w:rsid w:val="003E0BD7"/>
    <w:rsid w:val="003E284F"/>
    <w:rsid w:val="003E2C12"/>
    <w:rsid w:val="003E5307"/>
    <w:rsid w:val="003E5453"/>
    <w:rsid w:val="003E63C4"/>
    <w:rsid w:val="003E655F"/>
    <w:rsid w:val="003F05A4"/>
    <w:rsid w:val="003F1146"/>
    <w:rsid w:val="003F1598"/>
    <w:rsid w:val="003F3723"/>
    <w:rsid w:val="003F41DE"/>
    <w:rsid w:val="003F4604"/>
    <w:rsid w:val="003F4795"/>
    <w:rsid w:val="003F61A3"/>
    <w:rsid w:val="003F61F2"/>
    <w:rsid w:val="003F76E2"/>
    <w:rsid w:val="004028A2"/>
    <w:rsid w:val="00402BAB"/>
    <w:rsid w:val="00403F58"/>
    <w:rsid w:val="00403FB9"/>
    <w:rsid w:val="00410781"/>
    <w:rsid w:val="004116D3"/>
    <w:rsid w:val="00414454"/>
    <w:rsid w:val="004176E2"/>
    <w:rsid w:val="00424E6C"/>
    <w:rsid w:val="00425479"/>
    <w:rsid w:val="00426967"/>
    <w:rsid w:val="0042718E"/>
    <w:rsid w:val="00427526"/>
    <w:rsid w:val="00430A7B"/>
    <w:rsid w:val="00430B59"/>
    <w:rsid w:val="00433A6D"/>
    <w:rsid w:val="0043506A"/>
    <w:rsid w:val="004359F2"/>
    <w:rsid w:val="00435FDE"/>
    <w:rsid w:val="00436B19"/>
    <w:rsid w:val="004402F0"/>
    <w:rsid w:val="004407E3"/>
    <w:rsid w:val="00440BEB"/>
    <w:rsid w:val="0044238C"/>
    <w:rsid w:val="0044253E"/>
    <w:rsid w:val="004430ED"/>
    <w:rsid w:val="004435B4"/>
    <w:rsid w:val="004450CD"/>
    <w:rsid w:val="00447B57"/>
    <w:rsid w:val="00447DDB"/>
    <w:rsid w:val="004500C9"/>
    <w:rsid w:val="00450769"/>
    <w:rsid w:val="00450AF1"/>
    <w:rsid w:val="00451591"/>
    <w:rsid w:val="00451884"/>
    <w:rsid w:val="00451B83"/>
    <w:rsid w:val="00453718"/>
    <w:rsid w:val="004559EB"/>
    <w:rsid w:val="00465D23"/>
    <w:rsid w:val="00465FAC"/>
    <w:rsid w:val="00471D5F"/>
    <w:rsid w:val="00472807"/>
    <w:rsid w:val="004765A1"/>
    <w:rsid w:val="00476760"/>
    <w:rsid w:val="00480108"/>
    <w:rsid w:val="0048090A"/>
    <w:rsid w:val="00483CE1"/>
    <w:rsid w:val="004840D4"/>
    <w:rsid w:val="004852D3"/>
    <w:rsid w:val="0048549E"/>
    <w:rsid w:val="004860BE"/>
    <w:rsid w:val="0048725E"/>
    <w:rsid w:val="00490D07"/>
    <w:rsid w:val="00492B50"/>
    <w:rsid w:val="00493387"/>
    <w:rsid w:val="004940AC"/>
    <w:rsid w:val="00495F5F"/>
    <w:rsid w:val="00496A54"/>
    <w:rsid w:val="004971F2"/>
    <w:rsid w:val="00497D4A"/>
    <w:rsid w:val="004A1564"/>
    <w:rsid w:val="004A658E"/>
    <w:rsid w:val="004B4F38"/>
    <w:rsid w:val="004B54CB"/>
    <w:rsid w:val="004B5ED0"/>
    <w:rsid w:val="004B77D0"/>
    <w:rsid w:val="004B7AA8"/>
    <w:rsid w:val="004C230B"/>
    <w:rsid w:val="004C7A0F"/>
    <w:rsid w:val="004D1513"/>
    <w:rsid w:val="004D4061"/>
    <w:rsid w:val="004D55DA"/>
    <w:rsid w:val="004D7A74"/>
    <w:rsid w:val="004D7D94"/>
    <w:rsid w:val="004E401E"/>
    <w:rsid w:val="004E51C4"/>
    <w:rsid w:val="004E5EAB"/>
    <w:rsid w:val="004E627D"/>
    <w:rsid w:val="004F23C1"/>
    <w:rsid w:val="004F365F"/>
    <w:rsid w:val="004F536E"/>
    <w:rsid w:val="0050084A"/>
    <w:rsid w:val="00501FD7"/>
    <w:rsid w:val="00504456"/>
    <w:rsid w:val="00506F17"/>
    <w:rsid w:val="005129B8"/>
    <w:rsid w:val="00513614"/>
    <w:rsid w:val="00513BDE"/>
    <w:rsid w:val="00513F6A"/>
    <w:rsid w:val="00514159"/>
    <w:rsid w:val="005155D7"/>
    <w:rsid w:val="00516EE4"/>
    <w:rsid w:val="00517B46"/>
    <w:rsid w:val="005205E6"/>
    <w:rsid w:val="00521057"/>
    <w:rsid w:val="005222CA"/>
    <w:rsid w:val="005225FB"/>
    <w:rsid w:val="005239D4"/>
    <w:rsid w:val="00524DDF"/>
    <w:rsid w:val="00524EC4"/>
    <w:rsid w:val="005258A6"/>
    <w:rsid w:val="00526178"/>
    <w:rsid w:val="005265D3"/>
    <w:rsid w:val="005266B0"/>
    <w:rsid w:val="00532F2B"/>
    <w:rsid w:val="0053398C"/>
    <w:rsid w:val="005349D2"/>
    <w:rsid w:val="00535D3D"/>
    <w:rsid w:val="0053667A"/>
    <w:rsid w:val="00541476"/>
    <w:rsid w:val="00542008"/>
    <w:rsid w:val="00544F5D"/>
    <w:rsid w:val="00547B97"/>
    <w:rsid w:val="00550560"/>
    <w:rsid w:val="00550D47"/>
    <w:rsid w:val="005526A4"/>
    <w:rsid w:val="00553533"/>
    <w:rsid w:val="00553C1D"/>
    <w:rsid w:val="00555504"/>
    <w:rsid w:val="00555812"/>
    <w:rsid w:val="00557353"/>
    <w:rsid w:val="00557E77"/>
    <w:rsid w:val="0056254E"/>
    <w:rsid w:val="0057043A"/>
    <w:rsid w:val="00570D61"/>
    <w:rsid w:val="0057319D"/>
    <w:rsid w:val="00575654"/>
    <w:rsid w:val="005773E5"/>
    <w:rsid w:val="00580FDA"/>
    <w:rsid w:val="00585474"/>
    <w:rsid w:val="0058615A"/>
    <w:rsid w:val="00586B60"/>
    <w:rsid w:val="005901AA"/>
    <w:rsid w:val="00590D4F"/>
    <w:rsid w:val="005926A3"/>
    <w:rsid w:val="00593850"/>
    <w:rsid w:val="00593A87"/>
    <w:rsid w:val="00595A1A"/>
    <w:rsid w:val="00595F96"/>
    <w:rsid w:val="005973C1"/>
    <w:rsid w:val="005A26BE"/>
    <w:rsid w:val="005A49F4"/>
    <w:rsid w:val="005A518F"/>
    <w:rsid w:val="005B0706"/>
    <w:rsid w:val="005B24DE"/>
    <w:rsid w:val="005B6320"/>
    <w:rsid w:val="005B6AE3"/>
    <w:rsid w:val="005B7535"/>
    <w:rsid w:val="005C017D"/>
    <w:rsid w:val="005C2F8C"/>
    <w:rsid w:val="005C450D"/>
    <w:rsid w:val="005C5523"/>
    <w:rsid w:val="005C7327"/>
    <w:rsid w:val="005C788A"/>
    <w:rsid w:val="005C7E3A"/>
    <w:rsid w:val="005D011A"/>
    <w:rsid w:val="005D0864"/>
    <w:rsid w:val="005D08D3"/>
    <w:rsid w:val="005D1C89"/>
    <w:rsid w:val="005D2F68"/>
    <w:rsid w:val="005D3106"/>
    <w:rsid w:val="005D3D38"/>
    <w:rsid w:val="005D520F"/>
    <w:rsid w:val="005D5E65"/>
    <w:rsid w:val="005D73B0"/>
    <w:rsid w:val="005E05BD"/>
    <w:rsid w:val="005E188B"/>
    <w:rsid w:val="005E24A2"/>
    <w:rsid w:val="005E458F"/>
    <w:rsid w:val="005E7A5E"/>
    <w:rsid w:val="005F23AD"/>
    <w:rsid w:val="005F4BF6"/>
    <w:rsid w:val="005F530B"/>
    <w:rsid w:val="005F647B"/>
    <w:rsid w:val="005F6583"/>
    <w:rsid w:val="005F7754"/>
    <w:rsid w:val="00601C44"/>
    <w:rsid w:val="0060220C"/>
    <w:rsid w:val="006031FF"/>
    <w:rsid w:val="00603462"/>
    <w:rsid w:val="006075ED"/>
    <w:rsid w:val="00612AEB"/>
    <w:rsid w:val="0061351B"/>
    <w:rsid w:val="00613682"/>
    <w:rsid w:val="006136F6"/>
    <w:rsid w:val="00614F7D"/>
    <w:rsid w:val="00621713"/>
    <w:rsid w:val="00624C3C"/>
    <w:rsid w:val="00627BB5"/>
    <w:rsid w:val="006304A6"/>
    <w:rsid w:val="00631E56"/>
    <w:rsid w:val="00634526"/>
    <w:rsid w:val="0063465E"/>
    <w:rsid w:val="006359FA"/>
    <w:rsid w:val="00635DE2"/>
    <w:rsid w:val="006365FE"/>
    <w:rsid w:val="0063791A"/>
    <w:rsid w:val="006416F8"/>
    <w:rsid w:val="00643A2C"/>
    <w:rsid w:val="006444B0"/>
    <w:rsid w:val="00644EA2"/>
    <w:rsid w:val="0064549D"/>
    <w:rsid w:val="00645E1C"/>
    <w:rsid w:val="00646343"/>
    <w:rsid w:val="00650373"/>
    <w:rsid w:val="00650B04"/>
    <w:rsid w:val="00650E30"/>
    <w:rsid w:val="006531A6"/>
    <w:rsid w:val="00653D3B"/>
    <w:rsid w:val="00656439"/>
    <w:rsid w:val="006568CC"/>
    <w:rsid w:val="00656F2B"/>
    <w:rsid w:val="00661352"/>
    <w:rsid w:val="00662802"/>
    <w:rsid w:val="00666859"/>
    <w:rsid w:val="00666FA1"/>
    <w:rsid w:val="0067035C"/>
    <w:rsid w:val="0067253C"/>
    <w:rsid w:val="006766CF"/>
    <w:rsid w:val="006800B9"/>
    <w:rsid w:val="006831A8"/>
    <w:rsid w:val="0068535F"/>
    <w:rsid w:val="0068620E"/>
    <w:rsid w:val="0068757F"/>
    <w:rsid w:val="00690128"/>
    <w:rsid w:val="00691EC4"/>
    <w:rsid w:val="00693596"/>
    <w:rsid w:val="00694A3E"/>
    <w:rsid w:val="00695681"/>
    <w:rsid w:val="006973A2"/>
    <w:rsid w:val="006A4094"/>
    <w:rsid w:val="006A428D"/>
    <w:rsid w:val="006A5623"/>
    <w:rsid w:val="006A690D"/>
    <w:rsid w:val="006B14E0"/>
    <w:rsid w:val="006B1B2F"/>
    <w:rsid w:val="006B2A6F"/>
    <w:rsid w:val="006B384C"/>
    <w:rsid w:val="006B48EB"/>
    <w:rsid w:val="006B54D8"/>
    <w:rsid w:val="006B74F1"/>
    <w:rsid w:val="006B76EB"/>
    <w:rsid w:val="006B79C2"/>
    <w:rsid w:val="006C30F8"/>
    <w:rsid w:val="006D3985"/>
    <w:rsid w:val="006D74A7"/>
    <w:rsid w:val="006E1FEA"/>
    <w:rsid w:val="006E393A"/>
    <w:rsid w:val="006E4C35"/>
    <w:rsid w:val="006E526F"/>
    <w:rsid w:val="006E554D"/>
    <w:rsid w:val="006E6D23"/>
    <w:rsid w:val="006F154C"/>
    <w:rsid w:val="006F1E48"/>
    <w:rsid w:val="006F2084"/>
    <w:rsid w:val="006F7605"/>
    <w:rsid w:val="00700A0E"/>
    <w:rsid w:val="00700A73"/>
    <w:rsid w:val="00701BB6"/>
    <w:rsid w:val="0070311C"/>
    <w:rsid w:val="00713A15"/>
    <w:rsid w:val="00713CB9"/>
    <w:rsid w:val="00714562"/>
    <w:rsid w:val="007154B7"/>
    <w:rsid w:val="00715CB9"/>
    <w:rsid w:val="00717FB9"/>
    <w:rsid w:val="00723CE1"/>
    <w:rsid w:val="00724612"/>
    <w:rsid w:val="00726DA6"/>
    <w:rsid w:val="007277F3"/>
    <w:rsid w:val="00727CA1"/>
    <w:rsid w:val="00731761"/>
    <w:rsid w:val="00732C45"/>
    <w:rsid w:val="00733D46"/>
    <w:rsid w:val="007348CC"/>
    <w:rsid w:val="00735398"/>
    <w:rsid w:val="007405AD"/>
    <w:rsid w:val="007405DB"/>
    <w:rsid w:val="007408EB"/>
    <w:rsid w:val="00742003"/>
    <w:rsid w:val="007432C2"/>
    <w:rsid w:val="0074392A"/>
    <w:rsid w:val="00743A8C"/>
    <w:rsid w:val="007441FE"/>
    <w:rsid w:val="00747790"/>
    <w:rsid w:val="00750BD5"/>
    <w:rsid w:val="00751DA4"/>
    <w:rsid w:val="007522CF"/>
    <w:rsid w:val="00754547"/>
    <w:rsid w:val="007557A4"/>
    <w:rsid w:val="00756D83"/>
    <w:rsid w:val="00757C23"/>
    <w:rsid w:val="00760BD7"/>
    <w:rsid w:val="0076148D"/>
    <w:rsid w:val="00762EBD"/>
    <w:rsid w:val="00763F2A"/>
    <w:rsid w:val="0076551B"/>
    <w:rsid w:val="00766A9F"/>
    <w:rsid w:val="00766BB8"/>
    <w:rsid w:val="00770365"/>
    <w:rsid w:val="0077397B"/>
    <w:rsid w:val="00775B04"/>
    <w:rsid w:val="0077643C"/>
    <w:rsid w:val="00781D65"/>
    <w:rsid w:val="00782A73"/>
    <w:rsid w:val="00784ACE"/>
    <w:rsid w:val="00785408"/>
    <w:rsid w:val="00786616"/>
    <w:rsid w:val="0079072A"/>
    <w:rsid w:val="00791430"/>
    <w:rsid w:val="00791BD5"/>
    <w:rsid w:val="00793901"/>
    <w:rsid w:val="00793E9A"/>
    <w:rsid w:val="007941A6"/>
    <w:rsid w:val="0079796D"/>
    <w:rsid w:val="00797C27"/>
    <w:rsid w:val="007A4130"/>
    <w:rsid w:val="007A56FF"/>
    <w:rsid w:val="007A74A5"/>
    <w:rsid w:val="007A7B6D"/>
    <w:rsid w:val="007B00E2"/>
    <w:rsid w:val="007B0228"/>
    <w:rsid w:val="007B10F1"/>
    <w:rsid w:val="007B121D"/>
    <w:rsid w:val="007B2180"/>
    <w:rsid w:val="007B4FCB"/>
    <w:rsid w:val="007B77AB"/>
    <w:rsid w:val="007B7918"/>
    <w:rsid w:val="007C058B"/>
    <w:rsid w:val="007C0CD3"/>
    <w:rsid w:val="007C2C13"/>
    <w:rsid w:val="007C3796"/>
    <w:rsid w:val="007C67BF"/>
    <w:rsid w:val="007C6E34"/>
    <w:rsid w:val="007D37A6"/>
    <w:rsid w:val="007D52EB"/>
    <w:rsid w:val="007E42A3"/>
    <w:rsid w:val="007E53C2"/>
    <w:rsid w:val="007E6E68"/>
    <w:rsid w:val="007E6FD0"/>
    <w:rsid w:val="007E7745"/>
    <w:rsid w:val="007F2C7D"/>
    <w:rsid w:val="007F47C0"/>
    <w:rsid w:val="007F49FB"/>
    <w:rsid w:val="007F62E4"/>
    <w:rsid w:val="0080130D"/>
    <w:rsid w:val="00802A4E"/>
    <w:rsid w:val="00802B84"/>
    <w:rsid w:val="008050C3"/>
    <w:rsid w:val="00805FEB"/>
    <w:rsid w:val="00810C58"/>
    <w:rsid w:val="00811CEE"/>
    <w:rsid w:val="0081200F"/>
    <w:rsid w:val="008165C8"/>
    <w:rsid w:val="00816B22"/>
    <w:rsid w:val="0081748A"/>
    <w:rsid w:val="00817582"/>
    <w:rsid w:val="00820D0A"/>
    <w:rsid w:val="00820F7C"/>
    <w:rsid w:val="00822170"/>
    <w:rsid w:val="00824116"/>
    <w:rsid w:val="00824219"/>
    <w:rsid w:val="00834509"/>
    <w:rsid w:val="00834FCD"/>
    <w:rsid w:val="00836492"/>
    <w:rsid w:val="00837C0C"/>
    <w:rsid w:val="008434D4"/>
    <w:rsid w:val="00843AC8"/>
    <w:rsid w:val="00845533"/>
    <w:rsid w:val="008503AC"/>
    <w:rsid w:val="00850A8A"/>
    <w:rsid w:val="00851FF1"/>
    <w:rsid w:val="0085203F"/>
    <w:rsid w:val="00855016"/>
    <w:rsid w:val="008558AC"/>
    <w:rsid w:val="00856EEA"/>
    <w:rsid w:val="0086175E"/>
    <w:rsid w:val="00862DB9"/>
    <w:rsid w:val="00863FEF"/>
    <w:rsid w:val="00866790"/>
    <w:rsid w:val="00866FC6"/>
    <w:rsid w:val="00867049"/>
    <w:rsid w:val="00871E19"/>
    <w:rsid w:val="00872440"/>
    <w:rsid w:val="00876E55"/>
    <w:rsid w:val="0087751C"/>
    <w:rsid w:val="00880369"/>
    <w:rsid w:val="008816D1"/>
    <w:rsid w:val="0088399E"/>
    <w:rsid w:val="008844A9"/>
    <w:rsid w:val="0088504B"/>
    <w:rsid w:val="00886271"/>
    <w:rsid w:val="0088691A"/>
    <w:rsid w:val="008878F9"/>
    <w:rsid w:val="00890633"/>
    <w:rsid w:val="008926CA"/>
    <w:rsid w:val="00894093"/>
    <w:rsid w:val="0089429B"/>
    <w:rsid w:val="00895E0B"/>
    <w:rsid w:val="008973AD"/>
    <w:rsid w:val="00897FC3"/>
    <w:rsid w:val="008A6ED1"/>
    <w:rsid w:val="008B1715"/>
    <w:rsid w:val="008B2F9C"/>
    <w:rsid w:val="008B3248"/>
    <w:rsid w:val="008B457D"/>
    <w:rsid w:val="008B6D9D"/>
    <w:rsid w:val="008B7FC5"/>
    <w:rsid w:val="008C1DE4"/>
    <w:rsid w:val="008C2ED6"/>
    <w:rsid w:val="008C7108"/>
    <w:rsid w:val="008D49FC"/>
    <w:rsid w:val="008D533F"/>
    <w:rsid w:val="008D6FCF"/>
    <w:rsid w:val="008E2FE1"/>
    <w:rsid w:val="008E3214"/>
    <w:rsid w:val="008E385A"/>
    <w:rsid w:val="008E644E"/>
    <w:rsid w:val="008F015E"/>
    <w:rsid w:val="008F01B9"/>
    <w:rsid w:val="008F69DC"/>
    <w:rsid w:val="0090035B"/>
    <w:rsid w:val="00902A25"/>
    <w:rsid w:val="009032C1"/>
    <w:rsid w:val="00903F26"/>
    <w:rsid w:val="00905D1B"/>
    <w:rsid w:val="009062B5"/>
    <w:rsid w:val="0090794B"/>
    <w:rsid w:val="00911519"/>
    <w:rsid w:val="00911E59"/>
    <w:rsid w:val="00914D84"/>
    <w:rsid w:val="00916895"/>
    <w:rsid w:val="00916F10"/>
    <w:rsid w:val="00920B19"/>
    <w:rsid w:val="00921815"/>
    <w:rsid w:val="00921D18"/>
    <w:rsid w:val="009224AE"/>
    <w:rsid w:val="00923804"/>
    <w:rsid w:val="00923950"/>
    <w:rsid w:val="0092531D"/>
    <w:rsid w:val="00926D85"/>
    <w:rsid w:val="009320D6"/>
    <w:rsid w:val="009325C1"/>
    <w:rsid w:val="00935252"/>
    <w:rsid w:val="00936C75"/>
    <w:rsid w:val="0094133E"/>
    <w:rsid w:val="00943337"/>
    <w:rsid w:val="00943577"/>
    <w:rsid w:val="00943946"/>
    <w:rsid w:val="00943E6B"/>
    <w:rsid w:val="00943F6C"/>
    <w:rsid w:val="00944092"/>
    <w:rsid w:val="00944AE3"/>
    <w:rsid w:val="00944E9F"/>
    <w:rsid w:val="009474C8"/>
    <w:rsid w:val="00947BB8"/>
    <w:rsid w:val="00954732"/>
    <w:rsid w:val="00954FDC"/>
    <w:rsid w:val="00955F73"/>
    <w:rsid w:val="00957699"/>
    <w:rsid w:val="00957EBB"/>
    <w:rsid w:val="00960696"/>
    <w:rsid w:val="00961E24"/>
    <w:rsid w:val="00963DC4"/>
    <w:rsid w:val="00965534"/>
    <w:rsid w:val="00971006"/>
    <w:rsid w:val="009712A0"/>
    <w:rsid w:val="0097195F"/>
    <w:rsid w:val="00973719"/>
    <w:rsid w:val="00974E5E"/>
    <w:rsid w:val="00975C59"/>
    <w:rsid w:val="00976C5C"/>
    <w:rsid w:val="009803C3"/>
    <w:rsid w:val="0098056A"/>
    <w:rsid w:val="00981821"/>
    <w:rsid w:val="00981D9A"/>
    <w:rsid w:val="009852B2"/>
    <w:rsid w:val="00986CFF"/>
    <w:rsid w:val="00992394"/>
    <w:rsid w:val="00992859"/>
    <w:rsid w:val="00994180"/>
    <w:rsid w:val="009948F2"/>
    <w:rsid w:val="0099568B"/>
    <w:rsid w:val="00996A02"/>
    <w:rsid w:val="00997CCA"/>
    <w:rsid w:val="009A0B81"/>
    <w:rsid w:val="009A4B39"/>
    <w:rsid w:val="009B3E50"/>
    <w:rsid w:val="009B459E"/>
    <w:rsid w:val="009B77F1"/>
    <w:rsid w:val="009C0932"/>
    <w:rsid w:val="009C1B76"/>
    <w:rsid w:val="009C556B"/>
    <w:rsid w:val="009C5621"/>
    <w:rsid w:val="009D14FB"/>
    <w:rsid w:val="009D40BA"/>
    <w:rsid w:val="009D441E"/>
    <w:rsid w:val="009D4616"/>
    <w:rsid w:val="009D4BC5"/>
    <w:rsid w:val="009E0C31"/>
    <w:rsid w:val="009E24B1"/>
    <w:rsid w:val="009E349B"/>
    <w:rsid w:val="009E573B"/>
    <w:rsid w:val="009E5CD3"/>
    <w:rsid w:val="009E6E87"/>
    <w:rsid w:val="009E70B1"/>
    <w:rsid w:val="009E734B"/>
    <w:rsid w:val="009F035E"/>
    <w:rsid w:val="009F2BD2"/>
    <w:rsid w:val="009F2C8C"/>
    <w:rsid w:val="009F6324"/>
    <w:rsid w:val="009F77BC"/>
    <w:rsid w:val="00A00C4E"/>
    <w:rsid w:val="00A02034"/>
    <w:rsid w:val="00A04695"/>
    <w:rsid w:val="00A04923"/>
    <w:rsid w:val="00A05065"/>
    <w:rsid w:val="00A05B94"/>
    <w:rsid w:val="00A06083"/>
    <w:rsid w:val="00A06CE6"/>
    <w:rsid w:val="00A06FBD"/>
    <w:rsid w:val="00A1004A"/>
    <w:rsid w:val="00A1337C"/>
    <w:rsid w:val="00A21804"/>
    <w:rsid w:val="00A230EE"/>
    <w:rsid w:val="00A23789"/>
    <w:rsid w:val="00A27240"/>
    <w:rsid w:val="00A273CA"/>
    <w:rsid w:val="00A330C5"/>
    <w:rsid w:val="00A34F7A"/>
    <w:rsid w:val="00A366A9"/>
    <w:rsid w:val="00A36B05"/>
    <w:rsid w:val="00A36E39"/>
    <w:rsid w:val="00A37909"/>
    <w:rsid w:val="00A4024B"/>
    <w:rsid w:val="00A4109E"/>
    <w:rsid w:val="00A42980"/>
    <w:rsid w:val="00A44107"/>
    <w:rsid w:val="00A44584"/>
    <w:rsid w:val="00A45006"/>
    <w:rsid w:val="00A45588"/>
    <w:rsid w:val="00A46671"/>
    <w:rsid w:val="00A46F7B"/>
    <w:rsid w:val="00A4718E"/>
    <w:rsid w:val="00A47D1D"/>
    <w:rsid w:val="00A50164"/>
    <w:rsid w:val="00A50208"/>
    <w:rsid w:val="00A50F46"/>
    <w:rsid w:val="00A50FCE"/>
    <w:rsid w:val="00A55A0F"/>
    <w:rsid w:val="00A56B89"/>
    <w:rsid w:val="00A578CB"/>
    <w:rsid w:val="00A57A5E"/>
    <w:rsid w:val="00A60457"/>
    <w:rsid w:val="00A6168B"/>
    <w:rsid w:val="00A6280E"/>
    <w:rsid w:val="00A63B6B"/>
    <w:rsid w:val="00A63F9D"/>
    <w:rsid w:val="00A64331"/>
    <w:rsid w:val="00A679E3"/>
    <w:rsid w:val="00A70941"/>
    <w:rsid w:val="00A719F5"/>
    <w:rsid w:val="00A72666"/>
    <w:rsid w:val="00A7613A"/>
    <w:rsid w:val="00A7658B"/>
    <w:rsid w:val="00A847F4"/>
    <w:rsid w:val="00A8680A"/>
    <w:rsid w:val="00A90102"/>
    <w:rsid w:val="00A95105"/>
    <w:rsid w:val="00A9705A"/>
    <w:rsid w:val="00A97786"/>
    <w:rsid w:val="00AA0E31"/>
    <w:rsid w:val="00AA180F"/>
    <w:rsid w:val="00AA292B"/>
    <w:rsid w:val="00AA2C81"/>
    <w:rsid w:val="00AB0DA8"/>
    <w:rsid w:val="00AB13AE"/>
    <w:rsid w:val="00AB59A0"/>
    <w:rsid w:val="00AC08B2"/>
    <w:rsid w:val="00AC0917"/>
    <w:rsid w:val="00AC1A40"/>
    <w:rsid w:val="00AC1D8C"/>
    <w:rsid w:val="00AC3C11"/>
    <w:rsid w:val="00AC7C29"/>
    <w:rsid w:val="00AD175D"/>
    <w:rsid w:val="00AD1845"/>
    <w:rsid w:val="00AD1882"/>
    <w:rsid w:val="00AD2581"/>
    <w:rsid w:val="00AD42D3"/>
    <w:rsid w:val="00AD4661"/>
    <w:rsid w:val="00AD7C33"/>
    <w:rsid w:val="00AE0EE2"/>
    <w:rsid w:val="00AE3730"/>
    <w:rsid w:val="00AE4004"/>
    <w:rsid w:val="00AE4296"/>
    <w:rsid w:val="00AE6BF7"/>
    <w:rsid w:val="00AE7817"/>
    <w:rsid w:val="00AE79EF"/>
    <w:rsid w:val="00AF18EC"/>
    <w:rsid w:val="00AF2D41"/>
    <w:rsid w:val="00AF3A0E"/>
    <w:rsid w:val="00AF61D0"/>
    <w:rsid w:val="00AF7D20"/>
    <w:rsid w:val="00B017E3"/>
    <w:rsid w:val="00B02EBF"/>
    <w:rsid w:val="00B0505C"/>
    <w:rsid w:val="00B05E1A"/>
    <w:rsid w:val="00B05F6D"/>
    <w:rsid w:val="00B11A77"/>
    <w:rsid w:val="00B151E4"/>
    <w:rsid w:val="00B15213"/>
    <w:rsid w:val="00B15B08"/>
    <w:rsid w:val="00B16303"/>
    <w:rsid w:val="00B20C55"/>
    <w:rsid w:val="00B24D4A"/>
    <w:rsid w:val="00B25FA1"/>
    <w:rsid w:val="00B26050"/>
    <w:rsid w:val="00B263C7"/>
    <w:rsid w:val="00B300D8"/>
    <w:rsid w:val="00B3085A"/>
    <w:rsid w:val="00B30F0C"/>
    <w:rsid w:val="00B31818"/>
    <w:rsid w:val="00B347F2"/>
    <w:rsid w:val="00B370A1"/>
    <w:rsid w:val="00B42114"/>
    <w:rsid w:val="00B425CF"/>
    <w:rsid w:val="00B4794E"/>
    <w:rsid w:val="00B5047D"/>
    <w:rsid w:val="00B5375A"/>
    <w:rsid w:val="00B53D6B"/>
    <w:rsid w:val="00B54EDF"/>
    <w:rsid w:val="00B55A1A"/>
    <w:rsid w:val="00B63B7D"/>
    <w:rsid w:val="00B6540A"/>
    <w:rsid w:val="00B6695C"/>
    <w:rsid w:val="00B70D42"/>
    <w:rsid w:val="00B71C56"/>
    <w:rsid w:val="00B71D6E"/>
    <w:rsid w:val="00B744A3"/>
    <w:rsid w:val="00B748E9"/>
    <w:rsid w:val="00B75848"/>
    <w:rsid w:val="00B76379"/>
    <w:rsid w:val="00B77694"/>
    <w:rsid w:val="00B7779F"/>
    <w:rsid w:val="00B82976"/>
    <w:rsid w:val="00B90850"/>
    <w:rsid w:val="00B92B41"/>
    <w:rsid w:val="00B935C1"/>
    <w:rsid w:val="00B9654A"/>
    <w:rsid w:val="00BA04B7"/>
    <w:rsid w:val="00BA0732"/>
    <w:rsid w:val="00BB03F5"/>
    <w:rsid w:val="00BB0BEE"/>
    <w:rsid w:val="00BB32C7"/>
    <w:rsid w:val="00BB39A8"/>
    <w:rsid w:val="00BC0F6F"/>
    <w:rsid w:val="00BC13FF"/>
    <w:rsid w:val="00BC20C5"/>
    <w:rsid w:val="00BC3191"/>
    <w:rsid w:val="00BC7F57"/>
    <w:rsid w:val="00BD10B6"/>
    <w:rsid w:val="00BD22B7"/>
    <w:rsid w:val="00BD3812"/>
    <w:rsid w:val="00BD4D2A"/>
    <w:rsid w:val="00BD5580"/>
    <w:rsid w:val="00BE13CE"/>
    <w:rsid w:val="00BE15E3"/>
    <w:rsid w:val="00BE1A47"/>
    <w:rsid w:val="00BE1A60"/>
    <w:rsid w:val="00BE1BF0"/>
    <w:rsid w:val="00BE2CF7"/>
    <w:rsid w:val="00BE320C"/>
    <w:rsid w:val="00BE38CB"/>
    <w:rsid w:val="00BE469B"/>
    <w:rsid w:val="00BE4AD6"/>
    <w:rsid w:val="00BF1786"/>
    <w:rsid w:val="00BF20D1"/>
    <w:rsid w:val="00BF2AC8"/>
    <w:rsid w:val="00BF368C"/>
    <w:rsid w:val="00BF4456"/>
    <w:rsid w:val="00BF5E31"/>
    <w:rsid w:val="00C00D53"/>
    <w:rsid w:val="00C0380F"/>
    <w:rsid w:val="00C05728"/>
    <w:rsid w:val="00C05FD6"/>
    <w:rsid w:val="00C06684"/>
    <w:rsid w:val="00C06DA3"/>
    <w:rsid w:val="00C07FB1"/>
    <w:rsid w:val="00C10BFD"/>
    <w:rsid w:val="00C12E5B"/>
    <w:rsid w:val="00C12FB6"/>
    <w:rsid w:val="00C1732E"/>
    <w:rsid w:val="00C17D31"/>
    <w:rsid w:val="00C21C74"/>
    <w:rsid w:val="00C22AEA"/>
    <w:rsid w:val="00C23212"/>
    <w:rsid w:val="00C2368E"/>
    <w:rsid w:val="00C26E53"/>
    <w:rsid w:val="00C27535"/>
    <w:rsid w:val="00C27E2D"/>
    <w:rsid w:val="00C30EE9"/>
    <w:rsid w:val="00C31C9F"/>
    <w:rsid w:val="00C36D33"/>
    <w:rsid w:val="00C3711C"/>
    <w:rsid w:val="00C406C5"/>
    <w:rsid w:val="00C41127"/>
    <w:rsid w:val="00C41428"/>
    <w:rsid w:val="00C42BF6"/>
    <w:rsid w:val="00C42CD0"/>
    <w:rsid w:val="00C439AD"/>
    <w:rsid w:val="00C4492A"/>
    <w:rsid w:val="00C506BA"/>
    <w:rsid w:val="00C50990"/>
    <w:rsid w:val="00C50B4E"/>
    <w:rsid w:val="00C5200A"/>
    <w:rsid w:val="00C5277E"/>
    <w:rsid w:val="00C5391D"/>
    <w:rsid w:val="00C53A12"/>
    <w:rsid w:val="00C573DE"/>
    <w:rsid w:val="00C57D35"/>
    <w:rsid w:val="00C6126F"/>
    <w:rsid w:val="00C61F30"/>
    <w:rsid w:val="00C63A7F"/>
    <w:rsid w:val="00C65499"/>
    <w:rsid w:val="00C658FC"/>
    <w:rsid w:val="00C6769F"/>
    <w:rsid w:val="00C679C0"/>
    <w:rsid w:val="00C7089B"/>
    <w:rsid w:val="00C71611"/>
    <w:rsid w:val="00C738AE"/>
    <w:rsid w:val="00C772DB"/>
    <w:rsid w:val="00C77F2A"/>
    <w:rsid w:val="00C80123"/>
    <w:rsid w:val="00C845CE"/>
    <w:rsid w:val="00C84946"/>
    <w:rsid w:val="00C87721"/>
    <w:rsid w:val="00C90569"/>
    <w:rsid w:val="00C91E66"/>
    <w:rsid w:val="00C92822"/>
    <w:rsid w:val="00C934FC"/>
    <w:rsid w:val="00C93AE1"/>
    <w:rsid w:val="00C94B85"/>
    <w:rsid w:val="00C96BD8"/>
    <w:rsid w:val="00C97B23"/>
    <w:rsid w:val="00C97BB8"/>
    <w:rsid w:val="00C97DB3"/>
    <w:rsid w:val="00CA0090"/>
    <w:rsid w:val="00CA0469"/>
    <w:rsid w:val="00CA2E01"/>
    <w:rsid w:val="00CA353B"/>
    <w:rsid w:val="00CA4A84"/>
    <w:rsid w:val="00CA54A1"/>
    <w:rsid w:val="00CA77A6"/>
    <w:rsid w:val="00CB02E4"/>
    <w:rsid w:val="00CB05B1"/>
    <w:rsid w:val="00CB273D"/>
    <w:rsid w:val="00CB2CCA"/>
    <w:rsid w:val="00CB2E87"/>
    <w:rsid w:val="00CB68D0"/>
    <w:rsid w:val="00CC149D"/>
    <w:rsid w:val="00CC29F9"/>
    <w:rsid w:val="00CC3E31"/>
    <w:rsid w:val="00CC40C3"/>
    <w:rsid w:val="00CC4465"/>
    <w:rsid w:val="00CC475B"/>
    <w:rsid w:val="00CC49D1"/>
    <w:rsid w:val="00CC4BE7"/>
    <w:rsid w:val="00CC4EBA"/>
    <w:rsid w:val="00CD24DC"/>
    <w:rsid w:val="00CD27CB"/>
    <w:rsid w:val="00CD2E61"/>
    <w:rsid w:val="00CD579D"/>
    <w:rsid w:val="00CD635A"/>
    <w:rsid w:val="00CD6E9F"/>
    <w:rsid w:val="00CE03D1"/>
    <w:rsid w:val="00CE5197"/>
    <w:rsid w:val="00CE6AA1"/>
    <w:rsid w:val="00CE6C22"/>
    <w:rsid w:val="00CE7897"/>
    <w:rsid w:val="00CF11E8"/>
    <w:rsid w:val="00CF14D7"/>
    <w:rsid w:val="00CF15DC"/>
    <w:rsid w:val="00CF2158"/>
    <w:rsid w:val="00CF397D"/>
    <w:rsid w:val="00CF473C"/>
    <w:rsid w:val="00D01754"/>
    <w:rsid w:val="00D05C8E"/>
    <w:rsid w:val="00D06C33"/>
    <w:rsid w:val="00D12518"/>
    <w:rsid w:val="00D178E1"/>
    <w:rsid w:val="00D22537"/>
    <w:rsid w:val="00D226CF"/>
    <w:rsid w:val="00D23D26"/>
    <w:rsid w:val="00D2460C"/>
    <w:rsid w:val="00D269C3"/>
    <w:rsid w:val="00D26F60"/>
    <w:rsid w:val="00D270FC"/>
    <w:rsid w:val="00D2715D"/>
    <w:rsid w:val="00D27767"/>
    <w:rsid w:val="00D31D00"/>
    <w:rsid w:val="00D36C46"/>
    <w:rsid w:val="00D37AE3"/>
    <w:rsid w:val="00D40616"/>
    <w:rsid w:val="00D41B5D"/>
    <w:rsid w:val="00D41E77"/>
    <w:rsid w:val="00D423F0"/>
    <w:rsid w:val="00D42BE9"/>
    <w:rsid w:val="00D44614"/>
    <w:rsid w:val="00D451DE"/>
    <w:rsid w:val="00D46384"/>
    <w:rsid w:val="00D4671A"/>
    <w:rsid w:val="00D469E1"/>
    <w:rsid w:val="00D51173"/>
    <w:rsid w:val="00D51495"/>
    <w:rsid w:val="00D530CE"/>
    <w:rsid w:val="00D5474A"/>
    <w:rsid w:val="00D5511B"/>
    <w:rsid w:val="00D5720F"/>
    <w:rsid w:val="00D6018F"/>
    <w:rsid w:val="00D63176"/>
    <w:rsid w:val="00D64AA8"/>
    <w:rsid w:val="00D6638F"/>
    <w:rsid w:val="00D66FBD"/>
    <w:rsid w:val="00D72838"/>
    <w:rsid w:val="00D72FAA"/>
    <w:rsid w:val="00D74E27"/>
    <w:rsid w:val="00D76093"/>
    <w:rsid w:val="00D77394"/>
    <w:rsid w:val="00D83247"/>
    <w:rsid w:val="00D86790"/>
    <w:rsid w:val="00D90FBE"/>
    <w:rsid w:val="00D911C1"/>
    <w:rsid w:val="00D918A9"/>
    <w:rsid w:val="00D91997"/>
    <w:rsid w:val="00D91B67"/>
    <w:rsid w:val="00D92A4B"/>
    <w:rsid w:val="00D93723"/>
    <w:rsid w:val="00D94315"/>
    <w:rsid w:val="00D95ACF"/>
    <w:rsid w:val="00D95EAE"/>
    <w:rsid w:val="00D968D7"/>
    <w:rsid w:val="00D96FDA"/>
    <w:rsid w:val="00DA3FDD"/>
    <w:rsid w:val="00DA4E52"/>
    <w:rsid w:val="00DA6776"/>
    <w:rsid w:val="00DB17AC"/>
    <w:rsid w:val="00DB1D11"/>
    <w:rsid w:val="00DB1F8E"/>
    <w:rsid w:val="00DB2DA8"/>
    <w:rsid w:val="00DB4926"/>
    <w:rsid w:val="00DC0AD6"/>
    <w:rsid w:val="00DC0AE3"/>
    <w:rsid w:val="00DC4D64"/>
    <w:rsid w:val="00DC556E"/>
    <w:rsid w:val="00DD16C0"/>
    <w:rsid w:val="00DD17C2"/>
    <w:rsid w:val="00DD1E74"/>
    <w:rsid w:val="00DD472B"/>
    <w:rsid w:val="00DD6DB9"/>
    <w:rsid w:val="00DD74BC"/>
    <w:rsid w:val="00DD7C52"/>
    <w:rsid w:val="00DE5ED0"/>
    <w:rsid w:val="00DE6867"/>
    <w:rsid w:val="00DF0580"/>
    <w:rsid w:val="00DF13C0"/>
    <w:rsid w:val="00DF24ED"/>
    <w:rsid w:val="00DF4BEE"/>
    <w:rsid w:val="00DF6E36"/>
    <w:rsid w:val="00DF7496"/>
    <w:rsid w:val="00DF7A9D"/>
    <w:rsid w:val="00E000D7"/>
    <w:rsid w:val="00E0111B"/>
    <w:rsid w:val="00E01766"/>
    <w:rsid w:val="00E02848"/>
    <w:rsid w:val="00E02938"/>
    <w:rsid w:val="00E0296D"/>
    <w:rsid w:val="00E02CDB"/>
    <w:rsid w:val="00E058D3"/>
    <w:rsid w:val="00E068BB"/>
    <w:rsid w:val="00E07B49"/>
    <w:rsid w:val="00E10FB2"/>
    <w:rsid w:val="00E14DBF"/>
    <w:rsid w:val="00E165CB"/>
    <w:rsid w:val="00E16C90"/>
    <w:rsid w:val="00E173F8"/>
    <w:rsid w:val="00E2119E"/>
    <w:rsid w:val="00E21F04"/>
    <w:rsid w:val="00E230E2"/>
    <w:rsid w:val="00E23725"/>
    <w:rsid w:val="00E24D74"/>
    <w:rsid w:val="00E26687"/>
    <w:rsid w:val="00E2703F"/>
    <w:rsid w:val="00E27512"/>
    <w:rsid w:val="00E320E6"/>
    <w:rsid w:val="00E355E3"/>
    <w:rsid w:val="00E35946"/>
    <w:rsid w:val="00E36029"/>
    <w:rsid w:val="00E37268"/>
    <w:rsid w:val="00E42A7D"/>
    <w:rsid w:val="00E44ACA"/>
    <w:rsid w:val="00E51605"/>
    <w:rsid w:val="00E51784"/>
    <w:rsid w:val="00E5203A"/>
    <w:rsid w:val="00E52D1D"/>
    <w:rsid w:val="00E55526"/>
    <w:rsid w:val="00E567AB"/>
    <w:rsid w:val="00E57A21"/>
    <w:rsid w:val="00E57A55"/>
    <w:rsid w:val="00E659C3"/>
    <w:rsid w:val="00E6652A"/>
    <w:rsid w:val="00E6787B"/>
    <w:rsid w:val="00E7015A"/>
    <w:rsid w:val="00E7081D"/>
    <w:rsid w:val="00E72AAF"/>
    <w:rsid w:val="00E7532F"/>
    <w:rsid w:val="00E80B54"/>
    <w:rsid w:val="00E83FD5"/>
    <w:rsid w:val="00E8464A"/>
    <w:rsid w:val="00E8796C"/>
    <w:rsid w:val="00E87B0C"/>
    <w:rsid w:val="00E90584"/>
    <w:rsid w:val="00E90C2B"/>
    <w:rsid w:val="00E94E05"/>
    <w:rsid w:val="00E952E1"/>
    <w:rsid w:val="00E97CA1"/>
    <w:rsid w:val="00EA042B"/>
    <w:rsid w:val="00EA0B93"/>
    <w:rsid w:val="00EA137C"/>
    <w:rsid w:val="00EA237E"/>
    <w:rsid w:val="00EA4907"/>
    <w:rsid w:val="00EA4F87"/>
    <w:rsid w:val="00EA5B4A"/>
    <w:rsid w:val="00EA6314"/>
    <w:rsid w:val="00EA6D10"/>
    <w:rsid w:val="00EA7E66"/>
    <w:rsid w:val="00EB5440"/>
    <w:rsid w:val="00EB58F7"/>
    <w:rsid w:val="00EB63DD"/>
    <w:rsid w:val="00EC201E"/>
    <w:rsid w:val="00EC50E1"/>
    <w:rsid w:val="00EC5A18"/>
    <w:rsid w:val="00EC5AFF"/>
    <w:rsid w:val="00EC6B4F"/>
    <w:rsid w:val="00EC7072"/>
    <w:rsid w:val="00ED2B20"/>
    <w:rsid w:val="00ED2DD0"/>
    <w:rsid w:val="00ED5DA0"/>
    <w:rsid w:val="00ED6DC1"/>
    <w:rsid w:val="00EE08A1"/>
    <w:rsid w:val="00EE1D87"/>
    <w:rsid w:val="00EE2200"/>
    <w:rsid w:val="00EE2CD8"/>
    <w:rsid w:val="00EE501B"/>
    <w:rsid w:val="00EE6FBF"/>
    <w:rsid w:val="00EF1F49"/>
    <w:rsid w:val="00EF2639"/>
    <w:rsid w:val="00EF3025"/>
    <w:rsid w:val="00EF68D8"/>
    <w:rsid w:val="00F006EE"/>
    <w:rsid w:val="00F04153"/>
    <w:rsid w:val="00F04289"/>
    <w:rsid w:val="00F055D2"/>
    <w:rsid w:val="00F06357"/>
    <w:rsid w:val="00F06BB6"/>
    <w:rsid w:val="00F072F8"/>
    <w:rsid w:val="00F10BA3"/>
    <w:rsid w:val="00F10F23"/>
    <w:rsid w:val="00F10F73"/>
    <w:rsid w:val="00F14358"/>
    <w:rsid w:val="00F20AFD"/>
    <w:rsid w:val="00F21E7C"/>
    <w:rsid w:val="00F249E3"/>
    <w:rsid w:val="00F27A69"/>
    <w:rsid w:val="00F27D83"/>
    <w:rsid w:val="00F303B9"/>
    <w:rsid w:val="00F319F9"/>
    <w:rsid w:val="00F33877"/>
    <w:rsid w:val="00F33937"/>
    <w:rsid w:val="00F34819"/>
    <w:rsid w:val="00F361D8"/>
    <w:rsid w:val="00F36431"/>
    <w:rsid w:val="00F37F93"/>
    <w:rsid w:val="00F41A0E"/>
    <w:rsid w:val="00F430A9"/>
    <w:rsid w:val="00F47FB4"/>
    <w:rsid w:val="00F5127F"/>
    <w:rsid w:val="00F51F9C"/>
    <w:rsid w:val="00F5395D"/>
    <w:rsid w:val="00F54318"/>
    <w:rsid w:val="00F605E6"/>
    <w:rsid w:val="00F63054"/>
    <w:rsid w:val="00F63C9E"/>
    <w:rsid w:val="00F65C54"/>
    <w:rsid w:val="00F65D5F"/>
    <w:rsid w:val="00F7154D"/>
    <w:rsid w:val="00F73C13"/>
    <w:rsid w:val="00F73D21"/>
    <w:rsid w:val="00F80075"/>
    <w:rsid w:val="00F80D48"/>
    <w:rsid w:val="00F80D59"/>
    <w:rsid w:val="00F83CD8"/>
    <w:rsid w:val="00F8487A"/>
    <w:rsid w:val="00F8554B"/>
    <w:rsid w:val="00F85B86"/>
    <w:rsid w:val="00F85FAD"/>
    <w:rsid w:val="00F9019F"/>
    <w:rsid w:val="00F90D1A"/>
    <w:rsid w:val="00F9164B"/>
    <w:rsid w:val="00F929BC"/>
    <w:rsid w:val="00F9314E"/>
    <w:rsid w:val="00FA0642"/>
    <w:rsid w:val="00FA1ADA"/>
    <w:rsid w:val="00FA1D09"/>
    <w:rsid w:val="00FA2E62"/>
    <w:rsid w:val="00FA4149"/>
    <w:rsid w:val="00FA4708"/>
    <w:rsid w:val="00FA5406"/>
    <w:rsid w:val="00FA74C4"/>
    <w:rsid w:val="00FB2B67"/>
    <w:rsid w:val="00FB2E60"/>
    <w:rsid w:val="00FB4043"/>
    <w:rsid w:val="00FB4044"/>
    <w:rsid w:val="00FB441E"/>
    <w:rsid w:val="00FB53EF"/>
    <w:rsid w:val="00FB6128"/>
    <w:rsid w:val="00FB72E3"/>
    <w:rsid w:val="00FB758E"/>
    <w:rsid w:val="00FB7FBE"/>
    <w:rsid w:val="00FC2C49"/>
    <w:rsid w:val="00FC3669"/>
    <w:rsid w:val="00FC3BF2"/>
    <w:rsid w:val="00FC3FA3"/>
    <w:rsid w:val="00FC4421"/>
    <w:rsid w:val="00FC6353"/>
    <w:rsid w:val="00FC68FC"/>
    <w:rsid w:val="00FD18A4"/>
    <w:rsid w:val="00FD2735"/>
    <w:rsid w:val="00FD2F00"/>
    <w:rsid w:val="00FD3AEE"/>
    <w:rsid w:val="00FD4024"/>
    <w:rsid w:val="00FD51E1"/>
    <w:rsid w:val="00FD5360"/>
    <w:rsid w:val="00FD7006"/>
    <w:rsid w:val="00FE0901"/>
    <w:rsid w:val="00FE1216"/>
    <w:rsid w:val="00FE15C3"/>
    <w:rsid w:val="00FE2C45"/>
    <w:rsid w:val="00FE3257"/>
    <w:rsid w:val="00FE4530"/>
    <w:rsid w:val="00FE5834"/>
    <w:rsid w:val="00FE6396"/>
    <w:rsid w:val="00FF5233"/>
    <w:rsid w:val="00FF54AF"/>
    <w:rsid w:val="00FF7C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7640553"/>
  <w15:docId w15:val="{242889F7-E1C8-4AF0-BBE6-52ED59250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lsdException w:name="Block Text" w:semiHidden="1" w:unhideWhenUsed="1"/>
    <w:lsdException w:name="Hyperlink" w:semiHidden="1"/>
    <w:lsdException w:name="FollowedHyperlink" w:semiHidden="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128"/>
    <w:rPr>
      <w:rFonts w:ascii="Times New Roman" w:hAnsi="Times New Roman"/>
      <w:sz w:val="22"/>
      <w:szCs w:val="22"/>
    </w:rPr>
  </w:style>
  <w:style w:type="paragraph" w:styleId="Heading1">
    <w:name w:val="heading 1"/>
    <w:aliases w:val="Naslov 1 T"/>
    <w:basedOn w:val="Normal"/>
    <w:next w:val="Normal"/>
    <w:link w:val="Heading1Char"/>
    <w:uiPriority w:val="99"/>
    <w:qFormat/>
    <w:rsid w:val="00B77694"/>
    <w:pPr>
      <w:keepNext/>
      <w:numPr>
        <w:numId w:val="4"/>
      </w:numPr>
      <w:spacing w:before="240" w:after="60"/>
      <w:outlineLvl w:val="0"/>
    </w:pPr>
    <w:rPr>
      <w:rFonts w:ascii="Arial" w:hAnsi="Arial" w:cs="Arial"/>
      <w:b/>
      <w:bCs/>
      <w:kern w:val="28"/>
      <w:sz w:val="28"/>
      <w:szCs w:val="28"/>
    </w:rPr>
  </w:style>
  <w:style w:type="paragraph" w:styleId="Heading2">
    <w:name w:val="heading 2"/>
    <w:basedOn w:val="Normal"/>
    <w:next w:val="Normal"/>
    <w:link w:val="Heading2Char"/>
    <w:uiPriority w:val="99"/>
    <w:qFormat/>
    <w:rsid w:val="00B77694"/>
    <w:pPr>
      <w:keepNext/>
      <w:numPr>
        <w:ilvl w:val="1"/>
        <w:numId w:val="4"/>
      </w:numPr>
      <w:spacing w:before="240" w:after="60"/>
      <w:outlineLvl w:val="1"/>
    </w:pPr>
    <w:rPr>
      <w:rFonts w:ascii="Arial" w:hAnsi="Arial" w:cs="Arial"/>
      <w:b/>
      <w:bCs/>
      <w:i/>
      <w:iCs/>
      <w:sz w:val="24"/>
      <w:szCs w:val="24"/>
    </w:rPr>
  </w:style>
  <w:style w:type="paragraph" w:styleId="Heading3">
    <w:name w:val="heading 3"/>
    <w:basedOn w:val="Normal"/>
    <w:next w:val="Normal"/>
    <w:link w:val="Heading3Char"/>
    <w:uiPriority w:val="99"/>
    <w:qFormat/>
    <w:rsid w:val="00B77694"/>
    <w:pPr>
      <w:keepNext/>
      <w:numPr>
        <w:ilvl w:val="2"/>
        <w:numId w:val="4"/>
      </w:numPr>
      <w:spacing w:before="240" w:after="60"/>
      <w:outlineLvl w:val="2"/>
    </w:pPr>
    <w:rPr>
      <w:b/>
      <w:bCs/>
      <w:sz w:val="24"/>
      <w:szCs w:val="24"/>
    </w:rPr>
  </w:style>
  <w:style w:type="paragraph" w:styleId="Heading4">
    <w:name w:val="heading 4"/>
    <w:basedOn w:val="Normal"/>
    <w:next w:val="Normal"/>
    <w:link w:val="Heading4Char"/>
    <w:uiPriority w:val="99"/>
    <w:qFormat/>
    <w:rsid w:val="00B77694"/>
    <w:pPr>
      <w:keepNext/>
      <w:numPr>
        <w:ilvl w:val="3"/>
        <w:numId w:val="4"/>
      </w:numPr>
      <w:jc w:val="center"/>
      <w:outlineLvl w:val="3"/>
    </w:pPr>
    <w:rPr>
      <w:b/>
      <w:bCs/>
      <w:sz w:val="24"/>
      <w:szCs w:val="24"/>
      <w:u w:val="single"/>
    </w:rPr>
  </w:style>
  <w:style w:type="paragraph" w:styleId="Heading5">
    <w:name w:val="heading 5"/>
    <w:basedOn w:val="Normal"/>
    <w:next w:val="Normal"/>
    <w:link w:val="Heading5Char"/>
    <w:uiPriority w:val="99"/>
    <w:qFormat/>
    <w:rsid w:val="00B77694"/>
    <w:pPr>
      <w:keepNext/>
      <w:numPr>
        <w:ilvl w:val="4"/>
        <w:numId w:val="4"/>
      </w:numPr>
      <w:outlineLvl w:val="4"/>
    </w:pPr>
    <w:rPr>
      <w:i/>
      <w:iCs/>
      <w:sz w:val="24"/>
      <w:szCs w:val="24"/>
    </w:rPr>
  </w:style>
  <w:style w:type="paragraph" w:styleId="Heading6">
    <w:name w:val="heading 6"/>
    <w:basedOn w:val="Normal"/>
    <w:next w:val="Normal"/>
    <w:link w:val="Heading6Char"/>
    <w:uiPriority w:val="99"/>
    <w:qFormat/>
    <w:rsid w:val="00B77694"/>
    <w:pPr>
      <w:keepNext/>
      <w:numPr>
        <w:ilvl w:val="5"/>
        <w:numId w:val="4"/>
      </w:numPr>
      <w:jc w:val="right"/>
      <w:outlineLvl w:val="5"/>
    </w:pPr>
    <w:rPr>
      <w:b/>
      <w:bCs/>
      <w:sz w:val="24"/>
      <w:szCs w:val="24"/>
    </w:rPr>
  </w:style>
  <w:style w:type="paragraph" w:styleId="Heading7">
    <w:name w:val="heading 7"/>
    <w:basedOn w:val="Normal"/>
    <w:next w:val="Normal"/>
    <w:link w:val="Heading7Char"/>
    <w:uiPriority w:val="99"/>
    <w:qFormat/>
    <w:rsid w:val="00B77694"/>
    <w:pPr>
      <w:keepNext/>
      <w:numPr>
        <w:ilvl w:val="6"/>
        <w:numId w:val="4"/>
      </w:numPr>
      <w:jc w:val="center"/>
      <w:outlineLvl w:val="6"/>
    </w:pPr>
    <w:rPr>
      <w:b/>
      <w:bCs/>
      <w:sz w:val="24"/>
      <w:szCs w:val="24"/>
    </w:rPr>
  </w:style>
  <w:style w:type="paragraph" w:styleId="Heading8">
    <w:name w:val="heading 8"/>
    <w:basedOn w:val="Normal"/>
    <w:next w:val="Normal"/>
    <w:link w:val="Heading8Char"/>
    <w:uiPriority w:val="99"/>
    <w:qFormat/>
    <w:rsid w:val="00B77694"/>
    <w:pPr>
      <w:keepNext/>
      <w:numPr>
        <w:ilvl w:val="7"/>
        <w:numId w:val="4"/>
      </w:numPr>
      <w:jc w:val="right"/>
      <w:outlineLvl w:val="7"/>
    </w:pPr>
    <w:rPr>
      <w:b/>
      <w:bCs/>
    </w:rPr>
  </w:style>
  <w:style w:type="paragraph" w:styleId="Heading9">
    <w:name w:val="heading 9"/>
    <w:basedOn w:val="Normal"/>
    <w:next w:val="Normal"/>
    <w:link w:val="Heading9Char"/>
    <w:uiPriority w:val="99"/>
    <w:qFormat/>
    <w:rsid w:val="00B77694"/>
    <w:pPr>
      <w:keepNext/>
      <w:numPr>
        <w:ilvl w:val="8"/>
        <w:numId w:val="4"/>
      </w:num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1 T Char"/>
    <w:basedOn w:val="DefaultParagraphFont"/>
    <w:link w:val="Heading1"/>
    <w:uiPriority w:val="99"/>
    <w:rsid w:val="00B77694"/>
    <w:rPr>
      <w:rFonts w:ascii="Arial" w:hAnsi="Arial" w:cs="Arial"/>
      <w:b/>
      <w:bCs/>
      <w:kern w:val="28"/>
      <w:sz w:val="28"/>
      <w:szCs w:val="28"/>
    </w:rPr>
  </w:style>
  <w:style w:type="character" w:customStyle="1" w:styleId="Heading2Char">
    <w:name w:val="Heading 2 Char"/>
    <w:basedOn w:val="DefaultParagraphFont"/>
    <w:link w:val="Heading2"/>
    <w:uiPriority w:val="99"/>
    <w:rsid w:val="00B77694"/>
    <w:rPr>
      <w:rFonts w:ascii="Arial" w:hAnsi="Arial" w:cs="Arial"/>
      <w:b/>
      <w:bCs/>
      <w:i/>
      <w:iCs/>
      <w:sz w:val="24"/>
      <w:szCs w:val="24"/>
    </w:rPr>
  </w:style>
  <w:style w:type="character" w:customStyle="1" w:styleId="Heading3Char">
    <w:name w:val="Heading 3 Char"/>
    <w:basedOn w:val="DefaultParagraphFont"/>
    <w:link w:val="Heading3"/>
    <w:uiPriority w:val="99"/>
    <w:rsid w:val="00B77694"/>
    <w:rPr>
      <w:rFonts w:ascii="Times New Roman" w:hAnsi="Times New Roman"/>
      <w:b/>
      <w:bCs/>
      <w:sz w:val="24"/>
      <w:szCs w:val="24"/>
    </w:rPr>
  </w:style>
  <w:style w:type="character" w:customStyle="1" w:styleId="Heading4Char">
    <w:name w:val="Heading 4 Char"/>
    <w:basedOn w:val="DefaultParagraphFont"/>
    <w:link w:val="Heading4"/>
    <w:uiPriority w:val="99"/>
    <w:rsid w:val="00B77694"/>
    <w:rPr>
      <w:rFonts w:ascii="Times New Roman" w:hAnsi="Times New Roman"/>
      <w:b/>
      <w:bCs/>
      <w:sz w:val="24"/>
      <w:szCs w:val="24"/>
      <w:u w:val="single"/>
    </w:rPr>
  </w:style>
  <w:style w:type="character" w:customStyle="1" w:styleId="Heading5Char">
    <w:name w:val="Heading 5 Char"/>
    <w:basedOn w:val="DefaultParagraphFont"/>
    <w:link w:val="Heading5"/>
    <w:uiPriority w:val="99"/>
    <w:rsid w:val="00B77694"/>
    <w:rPr>
      <w:rFonts w:ascii="Times New Roman" w:hAnsi="Times New Roman"/>
      <w:i/>
      <w:iCs/>
      <w:sz w:val="24"/>
      <w:szCs w:val="24"/>
    </w:rPr>
  </w:style>
  <w:style w:type="character" w:customStyle="1" w:styleId="Heading6Char">
    <w:name w:val="Heading 6 Char"/>
    <w:basedOn w:val="DefaultParagraphFont"/>
    <w:link w:val="Heading6"/>
    <w:uiPriority w:val="99"/>
    <w:rsid w:val="00B77694"/>
    <w:rPr>
      <w:rFonts w:ascii="Times New Roman" w:hAnsi="Times New Roman"/>
      <w:b/>
      <w:bCs/>
      <w:sz w:val="24"/>
      <w:szCs w:val="24"/>
    </w:rPr>
  </w:style>
  <w:style w:type="character" w:customStyle="1" w:styleId="Heading7Char">
    <w:name w:val="Heading 7 Char"/>
    <w:basedOn w:val="DefaultParagraphFont"/>
    <w:link w:val="Heading7"/>
    <w:uiPriority w:val="99"/>
    <w:rsid w:val="00B77694"/>
    <w:rPr>
      <w:rFonts w:ascii="Times New Roman" w:hAnsi="Times New Roman"/>
      <w:b/>
      <w:bCs/>
      <w:sz w:val="24"/>
      <w:szCs w:val="24"/>
    </w:rPr>
  </w:style>
  <w:style w:type="character" w:customStyle="1" w:styleId="Heading8Char">
    <w:name w:val="Heading 8 Char"/>
    <w:basedOn w:val="DefaultParagraphFont"/>
    <w:link w:val="Heading8"/>
    <w:uiPriority w:val="99"/>
    <w:rsid w:val="00B77694"/>
    <w:rPr>
      <w:rFonts w:ascii="Times New Roman" w:hAnsi="Times New Roman"/>
      <w:b/>
      <w:bCs/>
      <w:sz w:val="22"/>
      <w:szCs w:val="22"/>
    </w:rPr>
  </w:style>
  <w:style w:type="character" w:customStyle="1" w:styleId="Heading9Char">
    <w:name w:val="Heading 9 Char"/>
    <w:basedOn w:val="DefaultParagraphFont"/>
    <w:link w:val="Heading9"/>
    <w:uiPriority w:val="99"/>
    <w:rsid w:val="00B77694"/>
    <w:rPr>
      <w:rFonts w:ascii="Times New Roman" w:hAnsi="Times New Roman"/>
      <w:b/>
      <w:bCs/>
      <w:sz w:val="22"/>
      <w:szCs w:val="22"/>
    </w:rPr>
  </w:style>
  <w:style w:type="character" w:customStyle="1" w:styleId="Naslov1Znak">
    <w:name w:val="Naslov 1 Znak"/>
    <w:basedOn w:val="DefaultParagraphFont"/>
    <w:uiPriority w:val="99"/>
    <w:rsid w:val="00B77694"/>
    <w:rPr>
      <w:rFonts w:ascii="Arial" w:hAnsi="Arial" w:cs="Arial"/>
      <w:b/>
      <w:bCs/>
      <w:kern w:val="28"/>
      <w:sz w:val="28"/>
      <w:szCs w:val="28"/>
    </w:rPr>
  </w:style>
  <w:style w:type="character" w:customStyle="1" w:styleId="Naslov2Znak">
    <w:name w:val="Naslov 2 Znak"/>
    <w:basedOn w:val="DefaultParagraphFont"/>
    <w:rsid w:val="00B77694"/>
    <w:rPr>
      <w:rFonts w:ascii="Arial" w:hAnsi="Arial" w:cs="Arial"/>
      <w:b/>
      <w:bCs/>
      <w:i/>
      <w:iCs/>
      <w:sz w:val="24"/>
      <w:szCs w:val="24"/>
    </w:rPr>
  </w:style>
  <w:style w:type="character" w:customStyle="1" w:styleId="Naslov3Znak">
    <w:name w:val="Naslov 3 Znak"/>
    <w:basedOn w:val="DefaultParagraphFont"/>
    <w:rsid w:val="00B77694"/>
    <w:rPr>
      <w:rFonts w:ascii="Times New Roman" w:hAnsi="Times New Roman" w:cs="Times New Roman"/>
      <w:b/>
      <w:bCs/>
      <w:sz w:val="24"/>
      <w:szCs w:val="24"/>
    </w:rPr>
  </w:style>
  <w:style w:type="character" w:customStyle="1" w:styleId="Naslov4Znak">
    <w:name w:val="Naslov 4 Znak"/>
    <w:basedOn w:val="DefaultParagraphFont"/>
    <w:uiPriority w:val="99"/>
    <w:rsid w:val="00B77694"/>
    <w:rPr>
      <w:rFonts w:ascii="Times New Roman" w:hAnsi="Times New Roman" w:cs="Times New Roman"/>
      <w:b/>
      <w:bCs/>
      <w:sz w:val="24"/>
      <w:szCs w:val="24"/>
      <w:u w:val="single"/>
    </w:rPr>
  </w:style>
  <w:style w:type="character" w:customStyle="1" w:styleId="Naslov5Znak">
    <w:name w:val="Naslov 5 Znak"/>
    <w:basedOn w:val="DefaultParagraphFont"/>
    <w:uiPriority w:val="99"/>
    <w:rsid w:val="00B77694"/>
    <w:rPr>
      <w:rFonts w:ascii="Times New Roman" w:hAnsi="Times New Roman" w:cs="Times New Roman"/>
      <w:i/>
      <w:iCs/>
      <w:sz w:val="24"/>
      <w:szCs w:val="24"/>
    </w:rPr>
  </w:style>
  <w:style w:type="character" w:customStyle="1" w:styleId="Naslov6Znak">
    <w:name w:val="Naslov 6 Znak"/>
    <w:basedOn w:val="DefaultParagraphFont"/>
    <w:uiPriority w:val="99"/>
    <w:rsid w:val="00B77694"/>
    <w:rPr>
      <w:rFonts w:ascii="Times New Roman" w:hAnsi="Times New Roman" w:cs="Times New Roman"/>
      <w:b/>
      <w:bCs/>
      <w:sz w:val="24"/>
      <w:szCs w:val="24"/>
    </w:rPr>
  </w:style>
  <w:style w:type="character" w:customStyle="1" w:styleId="Naslov7Znak">
    <w:name w:val="Naslov 7 Znak"/>
    <w:basedOn w:val="DefaultParagraphFont"/>
    <w:uiPriority w:val="99"/>
    <w:rsid w:val="00B77694"/>
    <w:rPr>
      <w:rFonts w:ascii="Times New Roman" w:hAnsi="Times New Roman" w:cs="Times New Roman"/>
      <w:b/>
      <w:bCs/>
      <w:sz w:val="24"/>
      <w:szCs w:val="24"/>
    </w:rPr>
  </w:style>
  <w:style w:type="character" w:customStyle="1" w:styleId="Naslov8Znak">
    <w:name w:val="Naslov 8 Znak"/>
    <w:basedOn w:val="DefaultParagraphFont"/>
    <w:uiPriority w:val="99"/>
    <w:rsid w:val="00B77694"/>
    <w:rPr>
      <w:rFonts w:ascii="Times New Roman" w:hAnsi="Times New Roman" w:cs="Times New Roman"/>
      <w:b/>
      <w:bCs/>
      <w:sz w:val="22"/>
      <w:szCs w:val="22"/>
    </w:rPr>
  </w:style>
  <w:style w:type="character" w:customStyle="1" w:styleId="Naslov9Znak">
    <w:name w:val="Naslov 9 Znak"/>
    <w:basedOn w:val="DefaultParagraphFont"/>
    <w:uiPriority w:val="99"/>
    <w:rsid w:val="00B77694"/>
    <w:rPr>
      <w:rFonts w:ascii="Times New Roman" w:hAnsi="Times New Roman" w:cs="Times New Roman"/>
      <w:b/>
      <w:bCs/>
      <w:sz w:val="22"/>
      <w:szCs w:val="22"/>
    </w:rPr>
  </w:style>
  <w:style w:type="character" w:styleId="PageNumber">
    <w:name w:val="page number"/>
    <w:basedOn w:val="DefaultParagraphFont"/>
    <w:rsid w:val="00B77694"/>
    <w:rPr>
      <w:rFonts w:ascii="Times New Roman" w:hAnsi="Times New Roman" w:cs="Times New Roman"/>
    </w:rPr>
  </w:style>
  <w:style w:type="paragraph" w:styleId="Header">
    <w:name w:val="header"/>
    <w:aliases w:val="Glava - napis Znak Znak Znak Znak,Znak, Znak,Glava1,E-PVO-glava,Glava - napis,Glava Znak Znak Znak Znak,Znak Znak Znak Znak Znak Znak Znak Znak Znak Znak Znak Znak Znak Znak Znak Znak Znak Znak Znak Znak,Znak Znak Znak Znak Znak Znak"/>
    <w:basedOn w:val="Normal"/>
    <w:link w:val="HeaderChar"/>
    <w:uiPriority w:val="99"/>
    <w:rsid w:val="00B77694"/>
    <w:pPr>
      <w:tabs>
        <w:tab w:val="center" w:pos="4320"/>
        <w:tab w:val="right" w:pos="8640"/>
      </w:tabs>
    </w:pPr>
    <w:rPr>
      <w:sz w:val="24"/>
      <w:szCs w:val="24"/>
      <w:lang w:val="en-US"/>
    </w:rPr>
  </w:style>
  <w:style w:type="character" w:customStyle="1" w:styleId="HeaderChar">
    <w:name w:val="Header Char"/>
    <w:aliases w:val="Glava - napis Znak Znak Znak Znak Char,Znak Char, Znak Char,Glava1 Char,E-PVO-glava Char,Glava - napis Char,Glava Znak Znak Znak Znak Char,Znak Znak Znak Znak Znak Znak Char"/>
    <w:basedOn w:val="DefaultParagraphFont"/>
    <w:link w:val="Header"/>
    <w:uiPriority w:val="99"/>
    <w:rsid w:val="00B77694"/>
    <w:rPr>
      <w:rFonts w:ascii="Times New Roman" w:hAnsi="Times New Roman" w:cs="Times New Roman"/>
      <w:sz w:val="20"/>
      <w:szCs w:val="20"/>
    </w:rPr>
  </w:style>
  <w:style w:type="character" w:customStyle="1" w:styleId="GlavaZnak">
    <w:name w:val="Glava Znak"/>
    <w:aliases w:val="E-PVO-glava Znak,Glava - napis Znak Znak Znak Znak Znak1,Glava1 Znak1"/>
    <w:basedOn w:val="DefaultParagraphFont"/>
    <w:rsid w:val="00B77694"/>
    <w:rPr>
      <w:rFonts w:ascii="Times New Roman" w:hAnsi="Times New Roman" w:cs="Times New Roman"/>
      <w:sz w:val="20"/>
      <w:szCs w:val="20"/>
      <w:lang w:val="en-US" w:eastAsia="sl-SI"/>
    </w:rPr>
  </w:style>
  <w:style w:type="paragraph" w:styleId="Footer">
    <w:name w:val="footer"/>
    <w:aliases w:val="E-PVO-noga,Footer-PR"/>
    <w:basedOn w:val="Normal"/>
    <w:link w:val="FooterChar"/>
    <w:qFormat/>
    <w:rsid w:val="00B77694"/>
    <w:pPr>
      <w:tabs>
        <w:tab w:val="center" w:pos="4153"/>
        <w:tab w:val="right" w:pos="8306"/>
      </w:tabs>
    </w:pPr>
  </w:style>
  <w:style w:type="character" w:customStyle="1" w:styleId="FooterChar">
    <w:name w:val="Footer Char"/>
    <w:aliases w:val="E-PVO-noga Char,Footer-PR Char"/>
    <w:basedOn w:val="DefaultParagraphFont"/>
    <w:link w:val="Footer"/>
    <w:rsid w:val="00B77694"/>
    <w:rPr>
      <w:rFonts w:ascii="Times New Roman" w:hAnsi="Times New Roman" w:cs="Times New Roman"/>
      <w:sz w:val="20"/>
      <w:szCs w:val="20"/>
    </w:rPr>
  </w:style>
  <w:style w:type="character" w:customStyle="1" w:styleId="NogaZnak">
    <w:name w:val="Noga Znak"/>
    <w:aliases w:val="E-PVO-noga Znak,Footer-PR Znak"/>
    <w:basedOn w:val="DefaultParagraphFont"/>
    <w:rsid w:val="00B77694"/>
    <w:rPr>
      <w:rFonts w:ascii="Times New Roman" w:hAnsi="Times New Roman" w:cs="Times New Roman"/>
      <w:sz w:val="20"/>
      <w:szCs w:val="20"/>
      <w:lang w:eastAsia="sl-SI"/>
    </w:rPr>
  </w:style>
  <w:style w:type="paragraph" w:customStyle="1" w:styleId="Telobesedila21">
    <w:name w:val="Telo besedila 21"/>
    <w:basedOn w:val="Normal"/>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customStyle="1" w:styleId="Telobesedila-zamik21">
    <w:name w:val="Telo besedila - zamik 21"/>
    <w:basedOn w:val="Normal"/>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cs="Century Schoolbook"/>
      <w:sz w:val="24"/>
      <w:szCs w:val="24"/>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DefaultParagraphFont"/>
    <w:rsid w:val="00B77694"/>
    <w:rPr>
      <w:rFonts w:ascii="Times New Roman" w:hAnsi="Times New Roman" w:cs="Times New Roman"/>
      <w:sz w:val="20"/>
      <w:szCs w:val="20"/>
      <w:lang w:eastAsia="sl-SI"/>
    </w:rPr>
  </w:style>
  <w:style w:type="paragraph" w:styleId="FootnoteText">
    <w:name w:val="footnote text"/>
    <w:aliases w:val="IFZ f,Footnote,Fußnote,-E Fußnotentext,Fußnotentext Ursprung,Sprotna opomba-besedilo,Char Char,Char Char Char Char,Char Char Char,Sprotna opomba - besedilo Znak Znak2"/>
    <w:basedOn w:val="Normal"/>
    <w:link w:val="FootnoteTextChar"/>
    <w:qFormat/>
    <w:rsid w:val="00B77694"/>
    <w:rPr>
      <w:sz w:val="20"/>
      <w:szCs w:val="20"/>
    </w:rPr>
  </w:style>
  <w:style w:type="character" w:customStyle="1" w:styleId="FootnoteTextChar">
    <w:name w:val="Footnote Text Char"/>
    <w:aliases w:val="IFZ f Char,Footnote Char,Fußnote Char,-E Fußnotentext Char,Fußnotentext Ursprung Char,Sprotna opomba-besedilo Char,Char Char Char1,Char Char Char Char Char,Char Char Char Char1,Sprotna opomba - besedilo Znak Znak2 Char"/>
    <w:basedOn w:val="DefaultParagraphFont"/>
    <w:link w:val="FootnoteText"/>
    <w:rsid w:val="00B77694"/>
    <w:rPr>
      <w:rFonts w:ascii="Times New Roman" w:hAnsi="Times New Roman" w:cs="Times New Roman"/>
      <w:sz w:val="20"/>
      <w:szCs w:val="20"/>
    </w:rPr>
  </w:style>
  <w:style w:type="character" w:customStyle="1" w:styleId="Konnaopomba-besediloZnak">
    <w:name w:val="Končna opomba - besedilo Znak"/>
    <w:basedOn w:val="DefaultParagraphFont"/>
    <w:uiPriority w:val="99"/>
    <w:rsid w:val="00B77694"/>
    <w:rPr>
      <w:rFonts w:ascii="Times New Roman" w:hAnsi="Times New Roman" w:cs="Times New Roman"/>
      <w:sz w:val="20"/>
      <w:szCs w:val="20"/>
      <w:lang w:eastAsia="sl-SI"/>
    </w:rPr>
  </w:style>
  <w:style w:type="paragraph" w:styleId="EndnoteText">
    <w:name w:val="endnote text"/>
    <w:basedOn w:val="Normal"/>
    <w:link w:val="EndnoteTextChar"/>
    <w:uiPriority w:val="99"/>
    <w:rsid w:val="00B77694"/>
    <w:rPr>
      <w:sz w:val="20"/>
      <w:szCs w:val="20"/>
    </w:rPr>
  </w:style>
  <w:style w:type="character" w:customStyle="1" w:styleId="EndnoteTextChar">
    <w:name w:val="Endnote Text Char"/>
    <w:basedOn w:val="DefaultParagraphFont"/>
    <w:link w:val="EndnoteText"/>
    <w:uiPriority w:val="99"/>
    <w:rsid w:val="00B77694"/>
    <w:rPr>
      <w:rFonts w:ascii="Times New Roman" w:hAnsi="Times New Roman" w:cs="Times New Roman"/>
      <w:sz w:val="20"/>
      <w:szCs w:val="20"/>
    </w:rPr>
  </w:style>
  <w:style w:type="paragraph" w:styleId="BodyText">
    <w:name w:val="Body Text"/>
    <w:basedOn w:val="Normal"/>
    <w:link w:val="BodyTextChar"/>
    <w:rsid w:val="00B77694"/>
    <w:pPr>
      <w:spacing w:before="120" w:after="120"/>
      <w:jc w:val="both"/>
    </w:pPr>
    <w:rPr>
      <w:lang w:val="en-AU"/>
    </w:rPr>
  </w:style>
  <w:style w:type="character" w:customStyle="1" w:styleId="BodyTextChar">
    <w:name w:val="Body Text Char"/>
    <w:basedOn w:val="DefaultParagraphFont"/>
    <w:link w:val="BodyText"/>
    <w:rsid w:val="00B77694"/>
    <w:rPr>
      <w:rFonts w:ascii="Times New Roman" w:hAnsi="Times New Roman" w:cs="Times New Roman"/>
      <w:sz w:val="20"/>
      <w:szCs w:val="20"/>
    </w:rPr>
  </w:style>
  <w:style w:type="character" w:customStyle="1" w:styleId="TelobesedilaZnak">
    <w:name w:val="Telo besedila Znak"/>
    <w:basedOn w:val="DefaultParagraphFont"/>
    <w:uiPriority w:val="99"/>
    <w:rsid w:val="00B77694"/>
    <w:rPr>
      <w:rFonts w:ascii="Times New Roman" w:hAnsi="Times New Roman" w:cs="Times New Roman"/>
      <w:sz w:val="20"/>
      <w:szCs w:val="20"/>
      <w:lang w:val="en-AU" w:eastAsia="sl-SI"/>
    </w:rPr>
  </w:style>
  <w:style w:type="paragraph" w:customStyle="1" w:styleId="Telobesedila31">
    <w:name w:val="Telo besedila 31"/>
    <w:basedOn w:val="Normal"/>
    <w:uiPriority w:val="99"/>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BodyText3">
    <w:name w:val="Body Text 3"/>
    <w:basedOn w:val="Normal"/>
    <w:link w:val="BodyText3Char"/>
    <w:rsid w:val="00B77694"/>
    <w:pPr>
      <w:jc w:val="center"/>
      <w:outlineLvl w:val="0"/>
    </w:pPr>
    <w:rPr>
      <w:b/>
      <w:bCs/>
      <w:sz w:val="24"/>
      <w:szCs w:val="24"/>
      <w:u w:val="single"/>
    </w:rPr>
  </w:style>
  <w:style w:type="character" w:customStyle="1" w:styleId="BodyText3Char">
    <w:name w:val="Body Text 3 Char"/>
    <w:basedOn w:val="DefaultParagraphFont"/>
    <w:link w:val="BodyText3"/>
    <w:rsid w:val="00B77694"/>
    <w:rPr>
      <w:rFonts w:ascii="Times New Roman" w:hAnsi="Times New Roman" w:cs="Times New Roman"/>
      <w:sz w:val="16"/>
      <w:szCs w:val="16"/>
    </w:rPr>
  </w:style>
  <w:style w:type="character" w:customStyle="1" w:styleId="Telobesedila3Znak">
    <w:name w:val="Telo besedila 3 Znak"/>
    <w:basedOn w:val="DefaultParagraphFont"/>
    <w:uiPriority w:val="99"/>
    <w:rsid w:val="00B77694"/>
    <w:rPr>
      <w:rFonts w:ascii="Times New Roman" w:hAnsi="Times New Roman" w:cs="Times New Roman"/>
      <w:b/>
      <w:bCs/>
      <w:sz w:val="20"/>
      <w:szCs w:val="20"/>
      <w:u w:val="single"/>
      <w:lang w:eastAsia="sl-SI"/>
    </w:rPr>
  </w:style>
  <w:style w:type="paragraph" w:styleId="TOC1">
    <w:name w:val="toc 1"/>
    <w:basedOn w:val="Normal"/>
    <w:next w:val="Normal"/>
    <w:autoRedefine/>
    <w:rsid w:val="00B77694"/>
    <w:pPr>
      <w:tabs>
        <w:tab w:val="left" w:pos="1276"/>
        <w:tab w:val="right" w:leader="dot" w:pos="9061"/>
      </w:tabs>
    </w:pPr>
    <w:rPr>
      <w:noProof/>
      <w:sz w:val="28"/>
      <w:szCs w:val="28"/>
    </w:rPr>
  </w:style>
  <w:style w:type="paragraph" w:styleId="BodyTextIndent">
    <w:name w:val="Body Text Indent"/>
    <w:basedOn w:val="Normal"/>
    <w:link w:val="BodyTextIndentChar"/>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sz w:val="24"/>
      <w:szCs w:val="24"/>
    </w:rPr>
  </w:style>
  <w:style w:type="character" w:customStyle="1" w:styleId="BodyTextIndentChar">
    <w:name w:val="Body Text Indent Char"/>
    <w:basedOn w:val="DefaultParagraphFont"/>
    <w:link w:val="BodyTextIndent"/>
    <w:rsid w:val="00B77694"/>
    <w:rPr>
      <w:rFonts w:ascii="Times New Roman" w:hAnsi="Times New Roman" w:cs="Times New Roman"/>
      <w:sz w:val="20"/>
      <w:szCs w:val="20"/>
    </w:rPr>
  </w:style>
  <w:style w:type="character" w:customStyle="1" w:styleId="Telobesedila-zamikZnak">
    <w:name w:val="Telo besedila - zamik Znak"/>
    <w:basedOn w:val="DefaultParagraphFont"/>
    <w:uiPriority w:val="99"/>
    <w:rsid w:val="00B77694"/>
    <w:rPr>
      <w:rFonts w:ascii="Times New Roman" w:hAnsi="Times New Roman" w:cs="Times New Roman"/>
      <w:sz w:val="20"/>
      <w:szCs w:val="20"/>
      <w:lang w:eastAsia="sl-SI"/>
    </w:rPr>
  </w:style>
  <w:style w:type="paragraph" w:styleId="BodyText2">
    <w:name w:val="Body Text 2"/>
    <w:basedOn w:val="Normal"/>
    <w:link w:val="BodyText2Char"/>
    <w:rsid w:val="00B77694"/>
    <w:rPr>
      <w:sz w:val="24"/>
      <w:szCs w:val="24"/>
    </w:rPr>
  </w:style>
  <w:style w:type="character" w:customStyle="1" w:styleId="BodyText2Char">
    <w:name w:val="Body Text 2 Char"/>
    <w:basedOn w:val="DefaultParagraphFont"/>
    <w:link w:val="BodyText2"/>
    <w:rsid w:val="00B77694"/>
    <w:rPr>
      <w:rFonts w:ascii="Times New Roman" w:hAnsi="Times New Roman" w:cs="Times New Roman"/>
      <w:sz w:val="20"/>
      <w:szCs w:val="20"/>
    </w:rPr>
  </w:style>
  <w:style w:type="character" w:customStyle="1" w:styleId="Telobesedila2Znak">
    <w:name w:val="Telo besedila 2 Znak"/>
    <w:basedOn w:val="DefaultParagraphFont"/>
    <w:uiPriority w:val="99"/>
    <w:rsid w:val="00B77694"/>
    <w:rPr>
      <w:rFonts w:ascii="Times New Roman" w:hAnsi="Times New Roman" w:cs="Times New Roman"/>
      <w:sz w:val="20"/>
      <w:szCs w:val="20"/>
      <w:lang w:eastAsia="sl-SI"/>
    </w:rPr>
  </w:style>
  <w:style w:type="paragraph" w:customStyle="1" w:styleId="xl24">
    <w:name w:val="xl24"/>
    <w:basedOn w:val="Normal"/>
    <w:uiPriority w:val="99"/>
    <w:rsid w:val="00B77694"/>
    <w:pPr>
      <w:spacing w:before="100" w:after="100"/>
      <w:textAlignment w:val="center"/>
    </w:pPr>
    <w:rPr>
      <w:rFonts w:ascii="Arial" w:hAnsi="Arial" w:cs="Arial"/>
      <w:sz w:val="24"/>
      <w:szCs w:val="24"/>
    </w:rPr>
  </w:style>
  <w:style w:type="paragraph" w:styleId="NormalIndent">
    <w:name w:val="Normal Indent"/>
    <w:basedOn w:val="Normal"/>
    <w:rsid w:val="00B77694"/>
    <w:pPr>
      <w:numPr>
        <w:numId w:val="1"/>
      </w:numPr>
    </w:pPr>
  </w:style>
  <w:style w:type="paragraph" w:styleId="BodyTextIndent2">
    <w:name w:val="Body Text Indent 2"/>
    <w:basedOn w:val="Normal"/>
    <w:link w:val="BodyTextIndent2Char"/>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3" w:hanging="283"/>
      <w:jc w:val="both"/>
    </w:pPr>
    <w:rPr>
      <w:sz w:val="24"/>
      <w:szCs w:val="24"/>
    </w:rPr>
  </w:style>
  <w:style w:type="character" w:customStyle="1" w:styleId="BodyTextIndent2Char">
    <w:name w:val="Body Text Indent 2 Char"/>
    <w:basedOn w:val="DefaultParagraphFont"/>
    <w:link w:val="BodyTextIndent2"/>
    <w:rsid w:val="00B77694"/>
    <w:rPr>
      <w:rFonts w:ascii="Times New Roman" w:hAnsi="Times New Roman" w:cs="Times New Roman"/>
      <w:sz w:val="20"/>
      <w:szCs w:val="20"/>
    </w:rPr>
  </w:style>
  <w:style w:type="character" w:customStyle="1" w:styleId="Telobesedila-zamik2Znak">
    <w:name w:val="Telo besedila - zamik 2 Znak"/>
    <w:basedOn w:val="DefaultParagraphFont"/>
    <w:uiPriority w:val="99"/>
    <w:rsid w:val="00B77694"/>
    <w:rPr>
      <w:rFonts w:ascii="Times New Roman" w:hAnsi="Times New Roman" w:cs="Times New Roman"/>
      <w:sz w:val="20"/>
      <w:szCs w:val="20"/>
      <w:lang w:eastAsia="sl-SI"/>
    </w:rPr>
  </w:style>
  <w:style w:type="paragraph" w:styleId="Title">
    <w:name w:val="Title"/>
    <w:basedOn w:val="Normal"/>
    <w:link w:val="TitleChar"/>
    <w:qFormat/>
    <w:rsid w:val="00B77694"/>
    <w:pPr>
      <w:jc w:val="center"/>
    </w:pPr>
    <w:rPr>
      <w:rFonts w:ascii="Arial" w:hAnsi="Arial" w:cs="Arial"/>
      <w:b/>
      <w:bCs/>
      <w:sz w:val="32"/>
      <w:szCs w:val="32"/>
    </w:rPr>
  </w:style>
  <w:style w:type="character" w:customStyle="1" w:styleId="TitleChar">
    <w:name w:val="Title Char"/>
    <w:basedOn w:val="DefaultParagraphFont"/>
    <w:link w:val="Title"/>
    <w:rsid w:val="00B77694"/>
    <w:rPr>
      <w:rFonts w:ascii="Cambria" w:hAnsi="Cambria" w:cs="Cambria"/>
      <w:b/>
      <w:bCs/>
      <w:kern w:val="28"/>
      <w:sz w:val="32"/>
      <w:szCs w:val="32"/>
    </w:rPr>
  </w:style>
  <w:style w:type="character" w:customStyle="1" w:styleId="NaslovZnak">
    <w:name w:val="Naslov Znak"/>
    <w:basedOn w:val="DefaultParagraphFont"/>
    <w:uiPriority w:val="99"/>
    <w:rsid w:val="00B77694"/>
    <w:rPr>
      <w:rFonts w:ascii="Arial" w:hAnsi="Arial" w:cs="Arial"/>
      <w:b/>
      <w:bCs/>
      <w:sz w:val="20"/>
      <w:szCs w:val="20"/>
      <w:lang w:eastAsia="sl-SI"/>
    </w:rPr>
  </w:style>
  <w:style w:type="paragraph" w:styleId="BodyTextIndent3">
    <w:name w:val="Body Text Indent 3"/>
    <w:basedOn w:val="Normal"/>
    <w:link w:val="BodyTextIndent3Char"/>
    <w:rsid w:val="00B776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hanging="360"/>
      <w:jc w:val="both"/>
    </w:pPr>
    <w:rPr>
      <w:sz w:val="24"/>
      <w:szCs w:val="24"/>
    </w:rPr>
  </w:style>
  <w:style w:type="character" w:customStyle="1" w:styleId="BodyTextIndent3Char">
    <w:name w:val="Body Text Indent 3 Char"/>
    <w:basedOn w:val="DefaultParagraphFont"/>
    <w:link w:val="BodyTextIndent3"/>
    <w:rsid w:val="00B77694"/>
    <w:rPr>
      <w:rFonts w:ascii="Times New Roman" w:hAnsi="Times New Roman" w:cs="Times New Roman"/>
      <w:sz w:val="16"/>
      <w:szCs w:val="16"/>
    </w:rPr>
  </w:style>
  <w:style w:type="character" w:customStyle="1" w:styleId="Telobesedila-zamik3Znak">
    <w:name w:val="Telo besedila - zamik 3 Znak"/>
    <w:basedOn w:val="DefaultParagraphFont"/>
    <w:uiPriority w:val="99"/>
    <w:rsid w:val="00B77694"/>
    <w:rPr>
      <w:rFonts w:ascii="Times New Roman" w:hAnsi="Times New Roman" w:cs="Times New Roman"/>
      <w:sz w:val="20"/>
      <w:szCs w:val="20"/>
      <w:lang w:eastAsia="sl-SI"/>
    </w:rPr>
  </w:style>
  <w:style w:type="paragraph" w:customStyle="1" w:styleId="kriterij">
    <w:name w:val="kriterij"/>
    <w:basedOn w:val="Normal"/>
    <w:uiPriority w:val="99"/>
    <w:rsid w:val="00B77694"/>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bCs/>
      <w:sz w:val="24"/>
      <w:szCs w:val="24"/>
    </w:rPr>
  </w:style>
  <w:style w:type="character" w:customStyle="1" w:styleId="Komentar-besediloZnak">
    <w:name w:val="Komentar - besedilo Znak"/>
    <w:basedOn w:val="DefaultParagraphFont"/>
    <w:rsid w:val="00B77694"/>
    <w:rPr>
      <w:rFonts w:ascii="Arial" w:hAnsi="Arial" w:cs="Arial"/>
      <w:sz w:val="20"/>
      <w:szCs w:val="20"/>
      <w:lang w:eastAsia="sl-SI"/>
    </w:rPr>
  </w:style>
  <w:style w:type="paragraph" w:styleId="CommentText">
    <w:name w:val="annotation text"/>
    <w:basedOn w:val="Normal"/>
    <w:link w:val="CommentTextChar"/>
    <w:rsid w:val="00B77694"/>
    <w:rPr>
      <w:rFonts w:ascii="Arial" w:hAnsi="Arial" w:cs="Arial"/>
      <w:sz w:val="20"/>
      <w:szCs w:val="20"/>
    </w:rPr>
  </w:style>
  <w:style w:type="character" w:customStyle="1" w:styleId="CommentTextChar">
    <w:name w:val="Comment Text Char"/>
    <w:basedOn w:val="DefaultParagraphFont"/>
    <w:link w:val="CommentText"/>
    <w:rsid w:val="00B77694"/>
    <w:rPr>
      <w:rFonts w:ascii="Times New Roman" w:hAnsi="Times New Roman" w:cs="Times New Roman"/>
      <w:sz w:val="20"/>
      <w:szCs w:val="20"/>
    </w:rPr>
  </w:style>
  <w:style w:type="paragraph" w:customStyle="1" w:styleId="1tekstjn">
    <w:name w:val="1tekst_jn"/>
    <w:basedOn w:val="Normal"/>
    <w:uiPriority w:val="99"/>
    <w:rsid w:val="00B77694"/>
    <w:pPr>
      <w:tabs>
        <w:tab w:val="left" w:pos="567"/>
      </w:tabs>
      <w:spacing w:before="120"/>
      <w:ind w:left="567" w:hanging="567"/>
      <w:jc w:val="both"/>
    </w:pPr>
    <w:rPr>
      <w:rFonts w:ascii="Arial" w:hAnsi="Arial" w:cs="Arial"/>
      <w:kern w:val="18"/>
      <w:sz w:val="20"/>
      <w:szCs w:val="20"/>
    </w:rPr>
  </w:style>
  <w:style w:type="paragraph" w:customStyle="1" w:styleId="priloga-naslov">
    <w:name w:val="priloga-naslov"/>
    <w:basedOn w:val="Heading1"/>
    <w:uiPriority w:val="99"/>
    <w:rsid w:val="00B77694"/>
    <w:pPr>
      <w:keepLines/>
      <w:pageBreakBefore/>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480"/>
      <w:jc w:val="both"/>
      <w:outlineLvl w:val="9"/>
    </w:pPr>
    <w:rPr>
      <w:rFonts w:ascii="Times New Roman" w:hAnsi="Times New Roman" w:cs="Times New Roman"/>
      <w:kern w:val="0"/>
      <w:position w:val="-20"/>
      <w:sz w:val="32"/>
      <w:szCs w:val="32"/>
    </w:rPr>
  </w:style>
  <w:style w:type="paragraph" w:customStyle="1" w:styleId="BodyText21">
    <w:name w:val="Body Text 21"/>
    <w:basedOn w:val="Normal"/>
    <w:uiPriority w:val="99"/>
    <w:rsid w:val="00B776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Strong">
    <w:name w:val="Strong"/>
    <w:basedOn w:val="DefaultParagraphFont"/>
    <w:qFormat/>
    <w:rsid w:val="00B77694"/>
    <w:rPr>
      <w:rFonts w:ascii="Times New Roman" w:hAnsi="Times New Roman" w:cs="Times New Roman"/>
      <w:b/>
      <w:bCs/>
    </w:rPr>
  </w:style>
  <w:style w:type="character" w:styleId="Hyperlink">
    <w:name w:val="Hyperlink"/>
    <w:basedOn w:val="DefaultParagraphFont"/>
    <w:uiPriority w:val="99"/>
    <w:rsid w:val="00B77694"/>
    <w:rPr>
      <w:rFonts w:ascii="Times New Roman" w:hAnsi="Times New Roman" w:cs="Times New Roman"/>
      <w:color w:val="0000FF"/>
      <w:u w:val="single"/>
    </w:rPr>
  </w:style>
  <w:style w:type="paragraph" w:customStyle="1" w:styleId="Golobesedilo1">
    <w:name w:val="Golo besedilo1"/>
    <w:basedOn w:val="Normal"/>
    <w:uiPriority w:val="99"/>
    <w:rsid w:val="00B77694"/>
    <w:pPr>
      <w:widowControl w:val="0"/>
    </w:pPr>
    <w:rPr>
      <w:sz w:val="20"/>
      <w:szCs w:val="20"/>
    </w:rPr>
  </w:style>
  <w:style w:type="character" w:customStyle="1" w:styleId="themebody1">
    <w:name w:val="themebody1"/>
    <w:basedOn w:val="DefaultParagraphFont"/>
    <w:uiPriority w:val="99"/>
    <w:rsid w:val="00B77694"/>
    <w:rPr>
      <w:rFonts w:ascii="Times New Roman" w:hAnsi="Times New Roman" w:cs="Times New Roman"/>
      <w:color w:val="FFFFFF"/>
    </w:rPr>
  </w:style>
  <w:style w:type="character" w:styleId="FollowedHyperlink">
    <w:name w:val="FollowedHyperlink"/>
    <w:basedOn w:val="DefaultParagraphFont"/>
    <w:uiPriority w:val="99"/>
    <w:rsid w:val="00B77694"/>
    <w:rPr>
      <w:rFonts w:ascii="Times New Roman" w:hAnsi="Times New Roman" w:cs="Times New Roman"/>
      <w:color w:val="800080"/>
      <w:u w:val="single"/>
    </w:rPr>
  </w:style>
  <w:style w:type="paragraph" w:customStyle="1" w:styleId="BodyText31">
    <w:name w:val="Body Text 31"/>
    <w:basedOn w:val="Normal"/>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ormal"/>
    <w:uiPriority w:val="99"/>
    <w:rsid w:val="00B77694"/>
    <w:pPr>
      <w:ind w:left="708"/>
    </w:pPr>
  </w:style>
  <w:style w:type="paragraph" w:customStyle="1" w:styleId="PROJEKTI">
    <w:name w:val="PROJEKTI"/>
    <w:basedOn w:val="Normal"/>
    <w:uiPriority w:val="99"/>
    <w:rsid w:val="00B77694"/>
    <w:pPr>
      <w:overflowPunct w:val="0"/>
      <w:autoSpaceDE w:val="0"/>
      <w:autoSpaceDN w:val="0"/>
      <w:adjustRightInd w:val="0"/>
      <w:jc w:val="both"/>
      <w:textAlignment w:val="baseline"/>
    </w:pPr>
    <w:rPr>
      <w:rFonts w:ascii="SL Dutch" w:hAnsi="SL Dutch" w:cs="SL Dutch"/>
      <w:sz w:val="24"/>
      <w:szCs w:val="24"/>
    </w:rPr>
  </w:style>
  <w:style w:type="paragraph" w:customStyle="1" w:styleId="CM101">
    <w:name w:val="CM101"/>
    <w:basedOn w:val="Normal"/>
    <w:next w:val="Normal"/>
    <w:uiPriority w:val="99"/>
    <w:rsid w:val="00B77694"/>
    <w:pPr>
      <w:widowControl w:val="0"/>
      <w:autoSpaceDE w:val="0"/>
      <w:autoSpaceDN w:val="0"/>
      <w:adjustRightInd w:val="0"/>
      <w:spacing w:after="560"/>
    </w:pPr>
    <w:rPr>
      <w:rFonts w:ascii="Arial" w:hAnsi="Arial" w:cs="Arial"/>
      <w:sz w:val="24"/>
      <w:szCs w:val="24"/>
    </w:rPr>
  </w:style>
  <w:style w:type="paragraph" w:customStyle="1" w:styleId="Naslov21">
    <w:name w:val="Naslov 21"/>
    <w:basedOn w:val="Normal"/>
    <w:uiPriority w:val="99"/>
    <w:rsid w:val="00B77694"/>
    <w:pPr>
      <w:spacing w:line="288" w:lineRule="auto"/>
      <w:ind w:left="540" w:hanging="540"/>
    </w:pPr>
    <w:rPr>
      <w:rFonts w:ascii="Arial" w:hAnsi="Arial" w:cs="Arial"/>
      <w:b/>
      <w:bCs/>
      <w:smallCaps/>
    </w:rPr>
  </w:style>
  <w:style w:type="paragraph" w:customStyle="1" w:styleId="Telobesedila211">
    <w:name w:val="Telo besedila 211"/>
    <w:basedOn w:val="Normal"/>
    <w:uiPriority w:val="99"/>
    <w:rsid w:val="00B77694"/>
    <w:pPr>
      <w:suppressAutoHyphens/>
      <w:jc w:val="both"/>
    </w:pPr>
    <w:rPr>
      <w:b/>
      <w:bCs/>
      <w:sz w:val="24"/>
      <w:szCs w:val="24"/>
      <w:lang w:eastAsia="ar-SA"/>
    </w:rPr>
  </w:style>
  <w:style w:type="paragraph" w:customStyle="1" w:styleId="Telobesedila311">
    <w:name w:val="Telo besedila 311"/>
    <w:basedOn w:val="Normal"/>
    <w:uiPriority w:val="99"/>
    <w:rsid w:val="00B77694"/>
    <w:pPr>
      <w:suppressAutoHyphens/>
      <w:jc w:val="center"/>
    </w:pPr>
    <w:rPr>
      <w:b/>
      <w:bCs/>
      <w:i/>
      <w:iCs/>
      <w:lang w:eastAsia="ar-SA"/>
    </w:rPr>
  </w:style>
  <w:style w:type="paragraph" w:customStyle="1" w:styleId="Telobesedila-zamik211">
    <w:name w:val="Telo besedila - zamik 211"/>
    <w:basedOn w:val="Normal"/>
    <w:uiPriority w:val="99"/>
    <w:rsid w:val="00B77694"/>
    <w:pPr>
      <w:suppressAutoHyphens/>
      <w:spacing w:line="360" w:lineRule="auto"/>
      <w:ind w:left="-567"/>
      <w:jc w:val="both"/>
    </w:pPr>
    <w:rPr>
      <w:sz w:val="24"/>
      <w:szCs w:val="24"/>
      <w:lang w:eastAsia="ar-SA"/>
    </w:rPr>
  </w:style>
  <w:style w:type="paragraph" w:customStyle="1" w:styleId="BalloonText1">
    <w:name w:val="Balloon Text1"/>
    <w:basedOn w:val="Normal"/>
    <w:uiPriority w:val="99"/>
    <w:rsid w:val="00B77694"/>
    <w:pPr>
      <w:suppressAutoHyphens/>
    </w:pPr>
    <w:rPr>
      <w:rFonts w:ascii="Tahoma" w:hAnsi="Tahoma" w:cs="Tahoma"/>
      <w:sz w:val="16"/>
      <w:szCs w:val="16"/>
      <w:lang w:eastAsia="ar-SA"/>
    </w:rPr>
  </w:style>
  <w:style w:type="paragraph" w:customStyle="1" w:styleId="Telobesedila-zamik31">
    <w:name w:val="Telo besedila - zamik 31"/>
    <w:basedOn w:val="Normal"/>
    <w:rsid w:val="00B77694"/>
    <w:pPr>
      <w:suppressAutoHyphens/>
      <w:spacing w:line="360" w:lineRule="auto"/>
      <w:ind w:left="-284" w:hanging="283"/>
      <w:jc w:val="both"/>
    </w:pPr>
    <w:rPr>
      <w:sz w:val="24"/>
      <w:szCs w:val="24"/>
      <w:lang w:eastAsia="ar-SA"/>
    </w:rPr>
  </w:style>
  <w:style w:type="paragraph" w:customStyle="1" w:styleId="proviavsebinaprilog">
    <w:name w:val="provia vsebina prilog"/>
    <w:basedOn w:val="Normal"/>
    <w:uiPriority w:val="99"/>
    <w:rsid w:val="00B77694"/>
    <w:pPr>
      <w:widowControl w:val="0"/>
      <w:tabs>
        <w:tab w:val="left" w:pos="567"/>
        <w:tab w:val="left" w:pos="1418"/>
      </w:tabs>
      <w:spacing w:line="280" w:lineRule="exact"/>
      <w:jc w:val="both"/>
      <w:outlineLvl w:val="0"/>
    </w:pPr>
    <w:rPr>
      <w:rFonts w:ascii="EurostileTEE" w:hAnsi="EurostileTEE" w:cs="EurostileTEE"/>
      <w:sz w:val="20"/>
      <w:szCs w:val="20"/>
      <w:lang w:eastAsia="en-US"/>
    </w:rPr>
  </w:style>
  <w:style w:type="paragraph" w:customStyle="1" w:styleId="EurostileT11">
    <w:name w:val="EurostileT 11"/>
    <w:basedOn w:val="Normal"/>
    <w:uiPriority w:val="99"/>
    <w:rsid w:val="00B77694"/>
    <w:pPr>
      <w:widowControl w:val="0"/>
      <w:jc w:val="both"/>
    </w:pPr>
    <w:rPr>
      <w:rFonts w:ascii="EurostileT" w:hAnsi="EurostileT" w:cs="EurostileT"/>
      <w:lang w:eastAsia="en-US"/>
    </w:rPr>
  </w:style>
  <w:style w:type="character" w:customStyle="1" w:styleId="EurostileT11Znak">
    <w:name w:val="EurostileT 11 Znak"/>
    <w:basedOn w:val="DefaultParagraphFont"/>
    <w:uiPriority w:val="99"/>
    <w:rsid w:val="00B77694"/>
    <w:rPr>
      <w:rFonts w:ascii="EurostileT" w:hAnsi="EurostileT" w:cs="EurostileT"/>
      <w:snapToGrid w:val="0"/>
      <w:sz w:val="22"/>
      <w:szCs w:val="22"/>
      <w:lang w:eastAsia="en-US"/>
    </w:rPr>
  </w:style>
  <w:style w:type="paragraph" w:customStyle="1" w:styleId="EurostileT11B">
    <w:name w:val="Eurostile T 11B"/>
    <w:basedOn w:val="Normal"/>
    <w:uiPriority w:val="99"/>
    <w:rsid w:val="00B77694"/>
    <w:pPr>
      <w:widowControl w:val="0"/>
      <w:jc w:val="both"/>
    </w:pPr>
    <w:rPr>
      <w:rFonts w:ascii="EurostileT" w:hAnsi="EurostileT" w:cs="EurostileT"/>
      <w:b/>
      <w:bCs/>
      <w:lang w:eastAsia="en-US"/>
    </w:rPr>
  </w:style>
  <w:style w:type="character" w:customStyle="1" w:styleId="EurostileT11BZnak">
    <w:name w:val="Eurostile T 11B Znak"/>
    <w:basedOn w:val="DefaultParagraphFont"/>
    <w:uiPriority w:val="99"/>
    <w:rsid w:val="00B77694"/>
    <w:rPr>
      <w:rFonts w:ascii="EurostileT" w:hAnsi="EurostileT" w:cs="EurostileT"/>
      <w:b/>
      <w:bCs/>
      <w:snapToGrid w:val="0"/>
      <w:sz w:val="22"/>
      <w:szCs w:val="22"/>
      <w:lang w:eastAsia="en-US"/>
    </w:rPr>
  </w:style>
  <w:style w:type="paragraph" w:styleId="TOC2">
    <w:name w:val="toc 2"/>
    <w:basedOn w:val="Normal"/>
    <w:next w:val="Normal"/>
    <w:autoRedefine/>
    <w:rsid w:val="00B77694"/>
    <w:pPr>
      <w:ind w:left="220"/>
    </w:pPr>
  </w:style>
  <w:style w:type="paragraph" w:styleId="NormalWeb">
    <w:name w:val="Normal (Web)"/>
    <w:basedOn w:val="Normal"/>
    <w:uiPriority w:val="99"/>
    <w:rsid w:val="00B77694"/>
    <w:pPr>
      <w:spacing w:before="100" w:beforeAutospacing="1" w:after="100" w:afterAutospacing="1"/>
    </w:pPr>
    <w:rPr>
      <w:sz w:val="24"/>
      <w:szCs w:val="24"/>
    </w:rPr>
  </w:style>
  <w:style w:type="paragraph" w:customStyle="1" w:styleId="Default">
    <w:name w:val="Default"/>
    <w:rsid w:val="00B77694"/>
    <w:pPr>
      <w:autoSpaceDE w:val="0"/>
      <w:autoSpaceDN w:val="0"/>
      <w:adjustRightInd w:val="0"/>
    </w:pPr>
    <w:rPr>
      <w:rFonts w:ascii="Arial" w:hAnsi="Arial" w:cs="Arial"/>
      <w:color w:val="000000"/>
      <w:sz w:val="24"/>
      <w:szCs w:val="24"/>
      <w:lang w:eastAsia="en-US"/>
    </w:rPr>
  </w:style>
  <w:style w:type="paragraph" w:customStyle="1" w:styleId="BESEDILO">
    <w:name w:val="BESEDILO"/>
    <w:uiPriority w:val="99"/>
    <w:rsid w:val="00B77694"/>
    <w:pPr>
      <w:keepLines/>
      <w:widowControl w:val="0"/>
      <w:tabs>
        <w:tab w:val="left" w:pos="2155"/>
      </w:tabs>
      <w:jc w:val="both"/>
    </w:pPr>
    <w:rPr>
      <w:rFonts w:ascii="Arial" w:hAnsi="Arial" w:cs="Arial"/>
      <w:kern w:val="16"/>
    </w:rPr>
  </w:style>
  <w:style w:type="paragraph" w:styleId="Index1">
    <w:name w:val="index 1"/>
    <w:basedOn w:val="Normal"/>
    <w:next w:val="Normal"/>
    <w:autoRedefine/>
    <w:rsid w:val="00B77694"/>
    <w:pPr>
      <w:ind w:left="220" w:hanging="220"/>
    </w:pPr>
  </w:style>
  <w:style w:type="paragraph" w:styleId="TOC8">
    <w:name w:val="toc 8"/>
    <w:basedOn w:val="Normal"/>
    <w:next w:val="Normal"/>
    <w:autoRedefine/>
    <w:rsid w:val="00B77694"/>
    <w:pPr>
      <w:ind w:left="1540"/>
    </w:pPr>
  </w:style>
  <w:style w:type="paragraph" w:styleId="BalloonText">
    <w:name w:val="Balloon Text"/>
    <w:basedOn w:val="Normal"/>
    <w:link w:val="BalloonTextChar"/>
    <w:rsid w:val="00B77694"/>
    <w:rPr>
      <w:rFonts w:ascii="Tahoma" w:hAnsi="Tahoma" w:cs="Tahoma"/>
      <w:sz w:val="16"/>
      <w:szCs w:val="16"/>
    </w:rPr>
  </w:style>
  <w:style w:type="character" w:customStyle="1" w:styleId="BalloonTextChar">
    <w:name w:val="Balloon Text Char"/>
    <w:basedOn w:val="DefaultParagraphFont"/>
    <w:link w:val="BalloonText"/>
    <w:rsid w:val="00B77694"/>
    <w:rPr>
      <w:rFonts w:ascii="Tahoma" w:hAnsi="Tahoma" w:cs="Tahoma"/>
      <w:sz w:val="16"/>
      <w:szCs w:val="16"/>
    </w:rPr>
  </w:style>
  <w:style w:type="paragraph" w:styleId="Caption">
    <w:name w:val="caption"/>
    <w:basedOn w:val="Normal"/>
    <w:next w:val="Normal"/>
    <w:uiPriority w:val="99"/>
    <w:qFormat/>
    <w:rsid w:val="00B77694"/>
    <w:pPr>
      <w:spacing w:before="120" w:after="120"/>
      <w:jc w:val="both"/>
    </w:pPr>
    <w:rPr>
      <w:rFonts w:ascii="Arial" w:hAnsi="Arial" w:cs="Arial"/>
      <w:b/>
      <w:bCs/>
      <w:sz w:val="20"/>
      <w:szCs w:val="20"/>
    </w:rPr>
  </w:style>
  <w:style w:type="paragraph" w:customStyle="1" w:styleId="HSStandard">
    <w:name w:val="HS/Standard"/>
    <w:basedOn w:val="Normal"/>
    <w:uiPriority w:val="99"/>
    <w:rsid w:val="00B7769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customStyle="1" w:styleId="Normal01">
    <w:name w:val="Normal 01"/>
    <w:basedOn w:val="Normal"/>
    <w:uiPriority w:val="99"/>
    <w:rsid w:val="00B77694"/>
    <w:pPr>
      <w:spacing w:before="180" w:line="300" w:lineRule="atLeast"/>
      <w:jc w:val="both"/>
    </w:pPr>
    <w:rPr>
      <w:rFonts w:ascii="Arial" w:hAnsi="Arial" w:cs="Arial"/>
      <w:sz w:val="20"/>
      <w:szCs w:val="20"/>
    </w:rPr>
  </w:style>
  <w:style w:type="paragraph" w:customStyle="1" w:styleId="Alineja">
    <w:name w:val="Alineja"/>
    <w:basedOn w:val="Normal"/>
    <w:uiPriority w:val="99"/>
    <w:rsid w:val="00B77694"/>
    <w:pPr>
      <w:numPr>
        <w:numId w:val="5"/>
      </w:numPr>
      <w:jc w:val="both"/>
    </w:pPr>
    <w:rPr>
      <w:rFonts w:ascii="Arial" w:hAnsi="Arial" w:cs="Arial"/>
      <w:sz w:val="20"/>
      <w:szCs w:val="20"/>
    </w:rPr>
  </w:style>
  <w:style w:type="character" w:styleId="CommentReference">
    <w:name w:val="annotation reference"/>
    <w:basedOn w:val="DefaultParagraphFont"/>
    <w:uiPriority w:val="99"/>
    <w:rsid w:val="00B77694"/>
    <w:rPr>
      <w:rFonts w:ascii="Times New Roman" w:hAnsi="Times New Roman" w:cs="Times New Roman"/>
      <w:sz w:val="16"/>
      <w:szCs w:val="16"/>
    </w:rPr>
  </w:style>
  <w:style w:type="paragraph" w:styleId="CommentSubject">
    <w:name w:val="annotation subject"/>
    <w:basedOn w:val="CommentText"/>
    <w:next w:val="CommentText"/>
    <w:link w:val="CommentSubjectChar"/>
    <w:rsid w:val="00B77694"/>
    <w:rPr>
      <w:rFonts w:ascii="Times New Roman" w:hAnsi="Times New Roman" w:cs="Times New Roman"/>
      <w:b/>
      <w:bCs/>
    </w:rPr>
  </w:style>
  <w:style w:type="character" w:customStyle="1" w:styleId="CommentSubjectChar">
    <w:name w:val="Comment Subject Char"/>
    <w:basedOn w:val="CommentTextChar"/>
    <w:link w:val="CommentSubject"/>
    <w:uiPriority w:val="99"/>
    <w:rsid w:val="00B77694"/>
    <w:rPr>
      <w:rFonts w:ascii="Times New Roman" w:hAnsi="Times New Roman" w:cs="Times New Roman"/>
      <w:b/>
      <w:bCs/>
      <w:sz w:val="20"/>
      <w:szCs w:val="20"/>
    </w:rPr>
  </w:style>
  <w:style w:type="paragraph" w:customStyle="1" w:styleId="Style1">
    <w:name w:val="Style 1"/>
    <w:basedOn w:val="Normal"/>
    <w:uiPriority w:val="99"/>
    <w:rsid w:val="00B77694"/>
    <w:pPr>
      <w:widowControl w:val="0"/>
      <w:autoSpaceDE w:val="0"/>
      <w:autoSpaceDN w:val="0"/>
      <w:adjustRightInd w:val="0"/>
    </w:pPr>
    <w:rPr>
      <w:sz w:val="20"/>
      <w:szCs w:val="20"/>
    </w:rPr>
  </w:style>
  <w:style w:type="character" w:customStyle="1" w:styleId="CharacterStyle1">
    <w:name w:val="Character Style 1"/>
    <w:uiPriority w:val="99"/>
    <w:rsid w:val="00B77694"/>
    <w:rPr>
      <w:sz w:val="20"/>
      <w:szCs w:val="20"/>
    </w:rPr>
  </w:style>
  <w:style w:type="paragraph" w:customStyle="1" w:styleId="Style2">
    <w:name w:val="Style 2"/>
    <w:basedOn w:val="Normal"/>
    <w:uiPriority w:val="99"/>
    <w:rsid w:val="00B77694"/>
    <w:pPr>
      <w:widowControl w:val="0"/>
      <w:autoSpaceDE w:val="0"/>
      <w:autoSpaceDN w:val="0"/>
      <w:spacing w:before="144"/>
      <w:ind w:left="144" w:right="144" w:firstLine="72"/>
      <w:jc w:val="both"/>
    </w:pPr>
    <w:rPr>
      <w:rFonts w:ascii="Arial" w:hAnsi="Arial" w:cs="Arial"/>
      <w:sz w:val="23"/>
      <w:szCs w:val="23"/>
    </w:rPr>
  </w:style>
  <w:style w:type="character" w:customStyle="1" w:styleId="CharacterStyle2">
    <w:name w:val="Character Style 2"/>
    <w:uiPriority w:val="99"/>
    <w:rsid w:val="00B77694"/>
    <w:rPr>
      <w:rFonts w:ascii="Arial" w:hAnsi="Arial" w:cs="Arial"/>
      <w:sz w:val="23"/>
      <w:szCs w:val="23"/>
    </w:rPr>
  </w:style>
  <w:style w:type="paragraph" w:customStyle="1" w:styleId="ListParagraph1">
    <w:name w:val="List Paragraph1"/>
    <w:basedOn w:val="Normal"/>
    <w:uiPriority w:val="99"/>
    <w:qFormat/>
    <w:rsid w:val="00B77694"/>
    <w:pPr>
      <w:ind w:left="720"/>
    </w:pPr>
  </w:style>
  <w:style w:type="paragraph" w:styleId="ListParagraph">
    <w:name w:val="List Paragraph"/>
    <w:aliases w:val="za tekst,Označevanje"/>
    <w:basedOn w:val="Normal"/>
    <w:link w:val="ListParagraphChar"/>
    <w:uiPriority w:val="34"/>
    <w:qFormat/>
    <w:rsid w:val="00727CA1"/>
    <w:pPr>
      <w:ind w:left="720"/>
      <w:contextualSpacing/>
    </w:pPr>
  </w:style>
  <w:style w:type="table" w:styleId="TableGrid">
    <w:name w:val="Table Grid"/>
    <w:basedOn w:val="TableNormal"/>
    <w:uiPriority w:val="59"/>
    <w:rsid w:val="00044D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99"/>
    <w:rsid w:val="00811CEE"/>
    <w:rPr>
      <w:sz w:val="22"/>
      <w:szCs w:val="22"/>
    </w:rPr>
  </w:style>
  <w:style w:type="paragraph" w:customStyle="1" w:styleId="N30">
    <w:name w:val="N3_"/>
    <w:basedOn w:val="Normal"/>
    <w:rsid w:val="00811CEE"/>
    <w:pPr>
      <w:tabs>
        <w:tab w:val="num" w:pos="360"/>
        <w:tab w:val="num" w:pos="709"/>
        <w:tab w:val="num" w:pos="2160"/>
      </w:tabs>
      <w:spacing w:before="120" w:after="120"/>
    </w:pPr>
    <w:rPr>
      <w:rFonts w:ascii="Arial" w:hAnsi="Arial" w:cs="Arial"/>
      <w:b/>
      <w:bCs/>
      <w:i/>
      <w:iCs/>
    </w:rPr>
  </w:style>
  <w:style w:type="paragraph" w:customStyle="1" w:styleId="NoteLevel11">
    <w:name w:val="Note Level 11"/>
    <w:basedOn w:val="Normal"/>
    <w:uiPriority w:val="99"/>
    <w:semiHidden/>
    <w:rsid w:val="00E355E3"/>
    <w:pPr>
      <w:keepNext/>
      <w:numPr>
        <w:numId w:val="6"/>
      </w:numPr>
      <w:contextualSpacing/>
      <w:outlineLvl w:val="0"/>
    </w:pPr>
    <w:rPr>
      <w:rFonts w:ascii="Verdana" w:hAnsi="Verdana"/>
    </w:rPr>
  </w:style>
  <w:style w:type="paragraph" w:customStyle="1" w:styleId="NoteLevel21">
    <w:name w:val="Note Level 21"/>
    <w:basedOn w:val="Normal"/>
    <w:uiPriority w:val="99"/>
    <w:semiHidden/>
    <w:rsid w:val="00E355E3"/>
    <w:pPr>
      <w:keepNext/>
      <w:numPr>
        <w:ilvl w:val="1"/>
        <w:numId w:val="6"/>
      </w:numPr>
      <w:contextualSpacing/>
      <w:outlineLvl w:val="1"/>
    </w:pPr>
    <w:rPr>
      <w:rFonts w:ascii="Verdana" w:hAnsi="Verdana"/>
    </w:rPr>
  </w:style>
  <w:style w:type="paragraph" w:customStyle="1" w:styleId="NoteLevel31">
    <w:name w:val="Note Level 31"/>
    <w:basedOn w:val="Normal"/>
    <w:uiPriority w:val="99"/>
    <w:semiHidden/>
    <w:rsid w:val="00E355E3"/>
    <w:pPr>
      <w:keepNext/>
      <w:numPr>
        <w:ilvl w:val="2"/>
        <w:numId w:val="6"/>
      </w:numPr>
      <w:contextualSpacing/>
      <w:outlineLvl w:val="2"/>
    </w:pPr>
    <w:rPr>
      <w:rFonts w:ascii="Verdana" w:hAnsi="Verdana"/>
    </w:rPr>
  </w:style>
  <w:style w:type="paragraph" w:customStyle="1" w:styleId="NoteLevel41">
    <w:name w:val="Note Level 41"/>
    <w:basedOn w:val="Normal"/>
    <w:uiPriority w:val="99"/>
    <w:semiHidden/>
    <w:rsid w:val="00E355E3"/>
    <w:pPr>
      <w:keepNext/>
      <w:numPr>
        <w:ilvl w:val="3"/>
        <w:numId w:val="6"/>
      </w:numPr>
      <w:contextualSpacing/>
      <w:outlineLvl w:val="3"/>
    </w:pPr>
    <w:rPr>
      <w:rFonts w:ascii="Verdana" w:hAnsi="Verdana"/>
    </w:rPr>
  </w:style>
  <w:style w:type="paragraph" w:customStyle="1" w:styleId="NoteLevel51">
    <w:name w:val="Note Level 51"/>
    <w:basedOn w:val="Normal"/>
    <w:uiPriority w:val="99"/>
    <w:semiHidden/>
    <w:rsid w:val="00E355E3"/>
    <w:pPr>
      <w:keepNext/>
      <w:numPr>
        <w:ilvl w:val="4"/>
        <w:numId w:val="6"/>
      </w:numPr>
      <w:contextualSpacing/>
      <w:outlineLvl w:val="4"/>
    </w:pPr>
    <w:rPr>
      <w:rFonts w:ascii="Verdana" w:hAnsi="Verdana"/>
    </w:rPr>
  </w:style>
  <w:style w:type="paragraph" w:customStyle="1" w:styleId="NoteLevel61">
    <w:name w:val="Note Level 61"/>
    <w:basedOn w:val="Normal"/>
    <w:uiPriority w:val="99"/>
    <w:semiHidden/>
    <w:rsid w:val="00E355E3"/>
    <w:pPr>
      <w:keepNext/>
      <w:numPr>
        <w:ilvl w:val="5"/>
        <w:numId w:val="6"/>
      </w:numPr>
      <w:contextualSpacing/>
      <w:outlineLvl w:val="5"/>
    </w:pPr>
    <w:rPr>
      <w:rFonts w:ascii="Verdana" w:hAnsi="Verdana"/>
    </w:rPr>
  </w:style>
  <w:style w:type="paragraph" w:customStyle="1" w:styleId="NoteLevel71">
    <w:name w:val="Note Level 71"/>
    <w:basedOn w:val="Normal"/>
    <w:uiPriority w:val="99"/>
    <w:semiHidden/>
    <w:rsid w:val="00E355E3"/>
    <w:pPr>
      <w:keepNext/>
      <w:numPr>
        <w:ilvl w:val="6"/>
        <w:numId w:val="6"/>
      </w:numPr>
      <w:contextualSpacing/>
      <w:outlineLvl w:val="6"/>
    </w:pPr>
    <w:rPr>
      <w:rFonts w:ascii="Verdana" w:hAnsi="Verdana"/>
    </w:rPr>
  </w:style>
  <w:style w:type="paragraph" w:customStyle="1" w:styleId="NoteLevel81">
    <w:name w:val="Note Level 81"/>
    <w:basedOn w:val="Normal"/>
    <w:uiPriority w:val="99"/>
    <w:semiHidden/>
    <w:rsid w:val="00E355E3"/>
    <w:pPr>
      <w:keepNext/>
      <w:numPr>
        <w:ilvl w:val="7"/>
        <w:numId w:val="6"/>
      </w:numPr>
      <w:contextualSpacing/>
      <w:outlineLvl w:val="7"/>
    </w:pPr>
    <w:rPr>
      <w:rFonts w:ascii="Verdana" w:hAnsi="Verdana"/>
    </w:rPr>
  </w:style>
  <w:style w:type="paragraph" w:customStyle="1" w:styleId="NoteLevel91">
    <w:name w:val="Note Level 91"/>
    <w:basedOn w:val="Normal"/>
    <w:uiPriority w:val="99"/>
    <w:semiHidden/>
    <w:rsid w:val="00E355E3"/>
    <w:pPr>
      <w:keepNext/>
      <w:numPr>
        <w:ilvl w:val="8"/>
        <w:numId w:val="6"/>
      </w:numPr>
      <w:contextualSpacing/>
      <w:outlineLvl w:val="8"/>
    </w:pPr>
    <w:rPr>
      <w:rFonts w:ascii="Verdana" w:hAnsi="Verdana"/>
    </w:rPr>
  </w:style>
  <w:style w:type="paragraph" w:customStyle="1" w:styleId="TEHNINOPOROILO">
    <w:name w:val="TEHNIČNO POROČILO"/>
    <w:basedOn w:val="Header"/>
    <w:rsid w:val="006F2084"/>
    <w:pPr>
      <w:tabs>
        <w:tab w:val="clear" w:pos="4320"/>
        <w:tab w:val="clear" w:pos="8640"/>
        <w:tab w:val="center" w:pos="4536"/>
        <w:tab w:val="right" w:pos="9072"/>
      </w:tabs>
      <w:jc w:val="both"/>
    </w:pPr>
    <w:rPr>
      <w:rFonts w:ascii="Arial" w:hAnsi="Arial" w:cs="Arial"/>
      <w:sz w:val="22"/>
      <w:lang w:val="sl-SI"/>
    </w:rPr>
  </w:style>
  <w:style w:type="paragraph" w:customStyle="1" w:styleId="tehninoporoilo1">
    <w:name w:val="tehnično poročilo1"/>
    <w:rsid w:val="006F2084"/>
    <w:pPr>
      <w:numPr>
        <w:numId w:val="7"/>
      </w:numPr>
      <w:tabs>
        <w:tab w:val="left" w:pos="1021"/>
      </w:tabs>
    </w:pPr>
    <w:rPr>
      <w:rFonts w:ascii="Arial" w:hAnsi="Arial"/>
      <w:b/>
      <w:i/>
      <w:smallCaps/>
      <w:sz w:val="24"/>
    </w:rPr>
  </w:style>
  <w:style w:type="paragraph" w:customStyle="1" w:styleId="tehninoporoilo2">
    <w:name w:val="tehnično poročilo2"/>
    <w:rsid w:val="006F2084"/>
    <w:pPr>
      <w:numPr>
        <w:ilvl w:val="1"/>
        <w:numId w:val="7"/>
      </w:numPr>
    </w:pPr>
    <w:rPr>
      <w:rFonts w:ascii="Arial" w:hAnsi="Arial"/>
      <w:b/>
      <w:sz w:val="22"/>
    </w:rPr>
  </w:style>
  <w:style w:type="paragraph" w:customStyle="1" w:styleId="tehninoporoilo3">
    <w:name w:val="tehnično poročilo3"/>
    <w:rsid w:val="006F2084"/>
    <w:pPr>
      <w:numPr>
        <w:ilvl w:val="2"/>
        <w:numId w:val="7"/>
      </w:numPr>
      <w:tabs>
        <w:tab w:val="left" w:pos="1474"/>
      </w:tabs>
    </w:pPr>
    <w:rPr>
      <w:rFonts w:ascii="Arial" w:hAnsi="Arial"/>
      <w:i/>
      <w:sz w:val="22"/>
      <w:u w:val="single"/>
    </w:rPr>
  </w:style>
  <w:style w:type="paragraph" w:customStyle="1" w:styleId="tehninoporoilo0">
    <w:name w:val="tehnično poročilo"/>
    <w:basedOn w:val="Normal"/>
    <w:rsid w:val="006F2084"/>
    <w:pPr>
      <w:jc w:val="both"/>
    </w:pPr>
    <w:rPr>
      <w:rFonts w:ascii="Arial" w:hAnsi="Arial" w:cs="Arial"/>
      <w:bCs/>
      <w:snapToGrid w:val="0"/>
      <w:szCs w:val="24"/>
    </w:rPr>
  </w:style>
  <w:style w:type="character" w:customStyle="1" w:styleId="apple-converted-space">
    <w:name w:val="apple-converted-space"/>
    <w:basedOn w:val="DefaultParagraphFont"/>
    <w:rsid w:val="00AD1882"/>
  </w:style>
  <w:style w:type="paragraph" w:styleId="HTMLPreformatted">
    <w:name w:val="HTML Preformatted"/>
    <w:basedOn w:val="Normal"/>
    <w:link w:val="HTMLPreformattedChar"/>
    <w:rsid w:val="00EC5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both"/>
      <w:textAlignment w:val="baseline"/>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rsid w:val="00EC50E1"/>
    <w:rPr>
      <w:rFonts w:ascii="Courier New" w:hAnsi="Courier New" w:cs="Courier New"/>
      <w:color w:val="000000"/>
      <w:sz w:val="18"/>
      <w:szCs w:val="18"/>
    </w:rPr>
  </w:style>
  <w:style w:type="character" w:customStyle="1" w:styleId="mrppsc">
    <w:name w:val="mrppsc"/>
    <w:basedOn w:val="DefaultParagraphFont"/>
    <w:rsid w:val="004028A2"/>
  </w:style>
  <w:style w:type="paragraph" w:customStyle="1" w:styleId="CM37">
    <w:name w:val="CM37"/>
    <w:basedOn w:val="Default"/>
    <w:next w:val="Default"/>
    <w:uiPriority w:val="99"/>
    <w:rsid w:val="00D40616"/>
    <w:pPr>
      <w:widowControl w:val="0"/>
      <w:spacing w:after="110"/>
    </w:pPr>
    <w:rPr>
      <w:rFonts w:ascii="Times" w:hAnsi="Times" w:cs="Times"/>
      <w:color w:val="auto"/>
      <w:lang w:eastAsia="sl-SI"/>
    </w:rPr>
  </w:style>
  <w:style w:type="paragraph" w:customStyle="1" w:styleId="CM43">
    <w:name w:val="CM43"/>
    <w:basedOn w:val="Normal"/>
    <w:next w:val="Normal"/>
    <w:uiPriority w:val="99"/>
    <w:rsid w:val="00D40616"/>
    <w:pPr>
      <w:widowControl w:val="0"/>
      <w:autoSpaceDE w:val="0"/>
      <w:autoSpaceDN w:val="0"/>
      <w:adjustRightInd w:val="0"/>
      <w:spacing w:after="648"/>
    </w:pPr>
    <w:rPr>
      <w:rFonts w:ascii="Times" w:hAnsi="Times" w:cs="Times"/>
      <w:sz w:val="24"/>
      <w:szCs w:val="24"/>
    </w:rPr>
  </w:style>
  <w:style w:type="paragraph" w:customStyle="1" w:styleId="Annexetitle">
    <w:name w:val="Annexe_title"/>
    <w:basedOn w:val="Heading1"/>
    <w:next w:val="Normal"/>
    <w:autoRedefine/>
    <w:rsid w:val="008165C8"/>
    <w:pPr>
      <w:keepNext w:val="0"/>
      <w:pageBreakBefore/>
      <w:numPr>
        <w:numId w:val="0"/>
      </w:numPr>
      <w:tabs>
        <w:tab w:val="left" w:pos="567"/>
        <w:tab w:val="left" w:pos="2552"/>
        <w:tab w:val="left" w:pos="7938"/>
        <w:tab w:val="left" w:pos="9072"/>
      </w:tabs>
      <w:spacing w:before="0" w:after="0"/>
      <w:jc w:val="center"/>
      <w:outlineLvl w:val="9"/>
    </w:pPr>
    <w:rPr>
      <w:rFonts w:ascii="Calibri" w:hAnsi="Calibri" w:cs="Times New Roman"/>
      <w:bCs w:val="0"/>
      <w:caps/>
      <w:snapToGrid w:val="0"/>
      <w:kern w:val="0"/>
      <w:szCs w:val="20"/>
      <w:lang w:val="en-GB" w:eastAsia="en-US"/>
    </w:rPr>
  </w:style>
  <w:style w:type="character" w:customStyle="1" w:styleId="BesedilooblakaZnak1">
    <w:name w:val="Besedilo oblačka Znak1"/>
    <w:basedOn w:val="DefaultParagraphFont"/>
    <w:uiPriority w:val="99"/>
    <w:locked/>
    <w:rsid w:val="00B71C56"/>
    <w:rPr>
      <w:rFonts w:ascii="Tahoma" w:hAnsi="Tahoma" w:cs="Tahoma"/>
      <w:sz w:val="16"/>
      <w:szCs w:val="16"/>
    </w:rPr>
  </w:style>
  <w:style w:type="character" w:customStyle="1" w:styleId="PlainTextChar">
    <w:name w:val="Plain Text Char"/>
    <w:basedOn w:val="DefaultParagraphFont"/>
    <w:link w:val="PlainText"/>
    <w:semiHidden/>
    <w:rsid w:val="00B71C56"/>
    <w:rPr>
      <w:rFonts w:ascii="Consolas" w:hAnsi="Consolas"/>
      <w:sz w:val="21"/>
      <w:szCs w:val="21"/>
      <w:lang w:eastAsia="en-US"/>
    </w:rPr>
  </w:style>
  <w:style w:type="paragraph" w:styleId="PlainText">
    <w:name w:val="Plain Text"/>
    <w:basedOn w:val="Normal"/>
    <w:link w:val="PlainTextChar"/>
    <w:semiHidden/>
    <w:rsid w:val="00B71C56"/>
    <w:rPr>
      <w:rFonts w:ascii="Consolas" w:hAnsi="Consolas"/>
      <w:sz w:val="21"/>
      <w:szCs w:val="21"/>
      <w:lang w:eastAsia="en-US"/>
    </w:rPr>
  </w:style>
  <w:style w:type="character" w:customStyle="1" w:styleId="apple-style-span">
    <w:name w:val="apple-style-span"/>
    <w:basedOn w:val="DefaultParagraphFont"/>
    <w:rsid w:val="00B71C56"/>
    <w:rPr>
      <w:rFonts w:cs="Times New Roman"/>
    </w:rPr>
  </w:style>
  <w:style w:type="paragraph" w:customStyle="1" w:styleId="ARIAL11">
    <w:name w:val="ARIAL11"/>
    <w:basedOn w:val="Normal"/>
    <w:rsid w:val="00B71C56"/>
    <w:pPr>
      <w:jc w:val="both"/>
    </w:pPr>
    <w:rPr>
      <w:rFonts w:ascii="Arial" w:hAnsi="Arial" w:cs="Arial"/>
      <w:szCs w:val="24"/>
    </w:rPr>
  </w:style>
  <w:style w:type="paragraph" w:customStyle="1" w:styleId="naslov1">
    <w:name w:val="naslov_1"/>
    <w:basedOn w:val="Normal"/>
    <w:uiPriority w:val="99"/>
    <w:rsid w:val="00B71C56"/>
    <w:pPr>
      <w:tabs>
        <w:tab w:val="num" w:pos="567"/>
      </w:tabs>
      <w:ind w:left="567" w:hanging="567"/>
      <w:jc w:val="both"/>
      <w:outlineLvl w:val="0"/>
    </w:pPr>
    <w:rPr>
      <w:b/>
      <w:sz w:val="24"/>
      <w:szCs w:val="24"/>
    </w:rPr>
  </w:style>
  <w:style w:type="paragraph" w:customStyle="1" w:styleId="naslov2">
    <w:name w:val="naslov_2"/>
    <w:basedOn w:val="Normal"/>
    <w:uiPriority w:val="99"/>
    <w:rsid w:val="00B71C56"/>
    <w:pPr>
      <w:tabs>
        <w:tab w:val="num" w:pos="680"/>
      </w:tabs>
      <w:ind w:left="680" w:hanging="680"/>
      <w:jc w:val="both"/>
      <w:outlineLvl w:val="1"/>
    </w:pPr>
    <w:rPr>
      <w:rFonts w:ascii="Arial" w:hAnsi="Arial"/>
      <w:b/>
      <w:sz w:val="28"/>
      <w:szCs w:val="24"/>
    </w:rPr>
  </w:style>
  <w:style w:type="paragraph" w:customStyle="1" w:styleId="naslov3">
    <w:name w:val="naslov_3"/>
    <w:basedOn w:val="Normal"/>
    <w:uiPriority w:val="99"/>
    <w:rsid w:val="00B71C56"/>
    <w:pPr>
      <w:tabs>
        <w:tab w:val="num" w:pos="794"/>
      </w:tabs>
      <w:ind w:left="794" w:hanging="794"/>
      <w:jc w:val="both"/>
      <w:outlineLvl w:val="2"/>
    </w:pPr>
    <w:rPr>
      <w:rFonts w:ascii="Arial" w:hAnsi="Arial"/>
      <w:b/>
      <w:sz w:val="24"/>
      <w:szCs w:val="24"/>
    </w:rPr>
  </w:style>
  <w:style w:type="paragraph" w:customStyle="1" w:styleId="naslov4">
    <w:name w:val="naslov_4"/>
    <w:basedOn w:val="Normal"/>
    <w:uiPriority w:val="99"/>
    <w:rsid w:val="00B71C56"/>
    <w:pPr>
      <w:tabs>
        <w:tab w:val="num" w:pos="907"/>
      </w:tabs>
      <w:ind w:left="907" w:hanging="907"/>
      <w:jc w:val="both"/>
      <w:outlineLvl w:val="3"/>
    </w:pPr>
    <w:rPr>
      <w:b/>
      <w:sz w:val="24"/>
      <w:szCs w:val="24"/>
    </w:rPr>
  </w:style>
  <w:style w:type="paragraph" w:customStyle="1" w:styleId="naslov5">
    <w:name w:val="naslov_5"/>
    <w:basedOn w:val="Normal"/>
    <w:uiPriority w:val="99"/>
    <w:rsid w:val="00B71C56"/>
    <w:pPr>
      <w:tabs>
        <w:tab w:val="num" w:pos="1021"/>
      </w:tabs>
      <w:ind w:left="1021" w:hanging="1021"/>
      <w:jc w:val="both"/>
      <w:outlineLvl w:val="4"/>
    </w:pPr>
    <w:rPr>
      <w:b/>
      <w:sz w:val="24"/>
      <w:szCs w:val="24"/>
    </w:rPr>
  </w:style>
  <w:style w:type="paragraph" w:customStyle="1" w:styleId="naslov6">
    <w:name w:val="naslov_6"/>
    <w:basedOn w:val="Normal"/>
    <w:uiPriority w:val="99"/>
    <w:rsid w:val="00B71C56"/>
    <w:pPr>
      <w:numPr>
        <w:ilvl w:val="5"/>
        <w:numId w:val="11"/>
      </w:numPr>
    </w:pPr>
    <w:rPr>
      <w:sz w:val="24"/>
      <w:szCs w:val="24"/>
    </w:rPr>
  </w:style>
  <w:style w:type="paragraph" w:customStyle="1" w:styleId="PROnavaden">
    <w:name w:val="PRO_navaden"/>
    <w:basedOn w:val="Normal"/>
    <w:rsid w:val="00B71C56"/>
    <w:pPr>
      <w:spacing w:line="360" w:lineRule="auto"/>
      <w:jc w:val="both"/>
    </w:pPr>
    <w:rPr>
      <w:rFonts w:ascii="Arial" w:hAnsi="Arial" w:cs="Arial"/>
    </w:rPr>
  </w:style>
  <w:style w:type="character" w:customStyle="1" w:styleId="Heading1Char1">
    <w:name w:val="Heading 1 Char1"/>
    <w:aliases w:val="Naslov 1 T Char1"/>
    <w:rsid w:val="00B71C56"/>
    <w:rPr>
      <w:rFonts w:ascii="Arial" w:hAnsi="Arial" w:cs="Arial"/>
      <w:b/>
      <w:bCs/>
      <w:kern w:val="32"/>
      <w:sz w:val="32"/>
      <w:szCs w:val="32"/>
    </w:rPr>
  </w:style>
  <w:style w:type="paragraph" w:customStyle="1" w:styleId="arial110">
    <w:name w:val="arial11"/>
    <w:basedOn w:val="Normal"/>
    <w:rsid w:val="00B71C56"/>
    <w:pPr>
      <w:jc w:val="both"/>
    </w:pPr>
    <w:rPr>
      <w:rFonts w:ascii="Arial" w:hAnsi="Arial" w:cs="Arial"/>
      <w:b/>
      <w:bCs/>
    </w:rPr>
  </w:style>
  <w:style w:type="paragraph" w:customStyle="1" w:styleId="izjava">
    <w:name w:val="izjava"/>
    <w:basedOn w:val="Header"/>
    <w:rsid w:val="00B71C56"/>
    <w:pPr>
      <w:tabs>
        <w:tab w:val="clear" w:pos="4320"/>
        <w:tab w:val="clear" w:pos="8640"/>
        <w:tab w:val="center" w:pos="4536"/>
        <w:tab w:val="right" w:pos="9072"/>
      </w:tabs>
      <w:jc w:val="both"/>
    </w:pPr>
    <w:rPr>
      <w:rFonts w:ascii="Arial" w:hAnsi="Arial"/>
      <w:sz w:val="20"/>
      <w:szCs w:val="20"/>
      <w:lang w:val="x-none" w:eastAsia="x-none"/>
    </w:rPr>
  </w:style>
  <w:style w:type="paragraph" w:customStyle="1" w:styleId="normalbold">
    <w:name w:val="normalbold"/>
    <w:basedOn w:val="Normal"/>
    <w:rsid w:val="00B71C56"/>
    <w:pPr>
      <w:jc w:val="both"/>
    </w:pPr>
    <w:rPr>
      <w:rFonts w:ascii="Arial" w:hAnsi="Arial" w:cs="Arial"/>
      <w:b/>
      <w:bCs/>
    </w:rPr>
  </w:style>
  <w:style w:type="paragraph" w:customStyle="1" w:styleId="REVIZIJA">
    <w:name w:val="REVIZIJA"/>
    <w:basedOn w:val="Header"/>
    <w:rsid w:val="00B71C56"/>
    <w:pPr>
      <w:tabs>
        <w:tab w:val="clear" w:pos="4320"/>
        <w:tab w:val="clear" w:pos="8640"/>
        <w:tab w:val="center" w:pos="4536"/>
        <w:tab w:val="right" w:pos="9072"/>
      </w:tabs>
    </w:pPr>
    <w:rPr>
      <w:rFonts w:ascii="Arial" w:hAnsi="Arial"/>
      <w:sz w:val="16"/>
      <w:szCs w:val="16"/>
      <w:lang w:val="x-none" w:eastAsia="x-none"/>
    </w:rPr>
  </w:style>
  <w:style w:type="paragraph" w:customStyle="1" w:styleId="opombe">
    <w:name w:val="opombe"/>
    <w:basedOn w:val="REVIZIJA"/>
    <w:rsid w:val="00B71C56"/>
    <w:rPr>
      <w:i/>
      <w:iCs/>
      <w:color w:val="FF0000"/>
      <w:sz w:val="12"/>
      <w:szCs w:val="12"/>
    </w:rPr>
  </w:style>
  <w:style w:type="paragraph" w:customStyle="1" w:styleId="arial10">
    <w:name w:val="arial10"/>
    <w:basedOn w:val="arial11bold"/>
    <w:uiPriority w:val="99"/>
    <w:rsid w:val="00B71C56"/>
    <w:rPr>
      <w:b w:val="0"/>
      <w:bCs w:val="0"/>
      <w:sz w:val="20"/>
      <w:szCs w:val="20"/>
    </w:rPr>
  </w:style>
  <w:style w:type="paragraph" w:customStyle="1" w:styleId="arial11bold">
    <w:name w:val="arial11bold"/>
    <w:basedOn w:val="Normal"/>
    <w:rsid w:val="00B71C56"/>
    <w:pPr>
      <w:jc w:val="both"/>
    </w:pPr>
    <w:rPr>
      <w:rFonts w:ascii="Arial" w:hAnsi="Arial" w:cs="Arial"/>
      <w:b/>
      <w:bCs/>
    </w:rPr>
  </w:style>
  <w:style w:type="character" w:customStyle="1" w:styleId="arial11boldZnak">
    <w:name w:val="arial11bold Znak"/>
    <w:rsid w:val="00B71C56"/>
    <w:rPr>
      <w:rFonts w:ascii="Arial" w:hAnsi="Arial" w:cs="Arial"/>
      <w:b/>
      <w:bCs/>
      <w:sz w:val="24"/>
      <w:szCs w:val="24"/>
      <w:lang w:val="sl-SI" w:eastAsia="sl-SI"/>
    </w:rPr>
  </w:style>
  <w:style w:type="character" w:customStyle="1" w:styleId="arial10Znak">
    <w:name w:val="arial10 Znak"/>
    <w:rsid w:val="00B71C56"/>
    <w:rPr>
      <w:rFonts w:ascii="Arial" w:hAnsi="Arial" w:cs="Arial"/>
      <w:b/>
      <w:bCs/>
      <w:snapToGrid w:val="0"/>
      <w:sz w:val="24"/>
      <w:szCs w:val="24"/>
      <w:lang w:val="sl-SI" w:eastAsia="sl-SI"/>
    </w:rPr>
  </w:style>
  <w:style w:type="character" w:customStyle="1" w:styleId="tehninoporoiloZnak">
    <w:name w:val="tehnično poročilo Znak"/>
    <w:basedOn w:val="arial10Znak"/>
    <w:rsid w:val="00B71C56"/>
    <w:rPr>
      <w:rFonts w:ascii="Arial" w:hAnsi="Arial" w:cs="Arial"/>
      <w:b/>
      <w:bCs/>
      <w:snapToGrid w:val="0"/>
      <w:sz w:val="24"/>
      <w:szCs w:val="24"/>
      <w:lang w:val="sl-SI" w:eastAsia="sl-SI"/>
    </w:rPr>
  </w:style>
  <w:style w:type="paragraph" w:customStyle="1" w:styleId="kazalovsebinenacrta">
    <w:name w:val="kazalo vsebine nacrta"/>
    <w:basedOn w:val="Normal"/>
    <w:rsid w:val="00B71C56"/>
    <w:pPr>
      <w:spacing w:line="360" w:lineRule="auto"/>
    </w:pPr>
    <w:rPr>
      <w:rFonts w:ascii="Arial" w:hAnsi="Arial" w:cs="Arial"/>
      <w:sz w:val="20"/>
      <w:szCs w:val="20"/>
    </w:rPr>
  </w:style>
  <w:style w:type="paragraph" w:customStyle="1" w:styleId="arial10bold">
    <w:name w:val="arial10bold"/>
    <w:basedOn w:val="arial11bold"/>
    <w:rsid w:val="00B71C56"/>
    <w:rPr>
      <w:sz w:val="20"/>
      <w:szCs w:val="20"/>
    </w:rPr>
  </w:style>
  <w:style w:type="paragraph" w:customStyle="1" w:styleId="ARIAL12BOLD">
    <w:name w:val="ARIAL12BOLD"/>
    <w:basedOn w:val="Normal"/>
    <w:rsid w:val="00B71C56"/>
    <w:pPr>
      <w:jc w:val="center"/>
    </w:pPr>
    <w:rPr>
      <w:rFonts w:ascii="Arial" w:hAnsi="Arial" w:cs="Arial"/>
      <w:sz w:val="24"/>
      <w:szCs w:val="24"/>
    </w:rPr>
  </w:style>
  <w:style w:type="paragraph" w:customStyle="1" w:styleId="kazalovsebineprojekta">
    <w:name w:val="kazalo vsebine projekta"/>
    <w:basedOn w:val="Normal"/>
    <w:rsid w:val="00B71C56"/>
    <w:rPr>
      <w:rFonts w:ascii="Arial" w:hAnsi="Arial" w:cs="Arial"/>
      <w:sz w:val="20"/>
      <w:szCs w:val="20"/>
    </w:rPr>
  </w:style>
  <w:style w:type="paragraph" w:customStyle="1" w:styleId="projektnoporoilo">
    <w:name w:val="projektno poročilo"/>
    <w:basedOn w:val="Normal"/>
    <w:rsid w:val="00B71C56"/>
    <w:pPr>
      <w:jc w:val="both"/>
    </w:pPr>
    <w:rPr>
      <w:rFonts w:ascii="Arial" w:hAnsi="Arial" w:cs="Arial"/>
    </w:rPr>
  </w:style>
  <w:style w:type="character" w:customStyle="1" w:styleId="MessageHeaderChar">
    <w:name w:val="Message Header Char"/>
    <w:basedOn w:val="DefaultParagraphFont"/>
    <w:link w:val="MessageHeader"/>
    <w:semiHidden/>
    <w:rsid w:val="00B71C56"/>
    <w:rPr>
      <w:rFonts w:ascii="Arial" w:hAnsi="Arial" w:cs="Arial"/>
    </w:rPr>
  </w:style>
  <w:style w:type="paragraph" w:styleId="MessageHeader">
    <w:name w:val="Message Header"/>
    <w:basedOn w:val="Normal"/>
    <w:link w:val="MessageHeaderChar"/>
    <w:semiHidden/>
    <w:rsid w:val="00B71C56"/>
    <w:pPr>
      <w:overflowPunct w:val="0"/>
      <w:autoSpaceDE w:val="0"/>
      <w:autoSpaceDN w:val="0"/>
      <w:adjustRightInd w:val="0"/>
      <w:spacing w:line="300" w:lineRule="atLeast"/>
      <w:ind w:left="1134" w:hanging="1134"/>
      <w:jc w:val="both"/>
      <w:textAlignment w:val="baseline"/>
    </w:pPr>
    <w:rPr>
      <w:rFonts w:ascii="Arial" w:hAnsi="Arial" w:cs="Arial"/>
      <w:sz w:val="20"/>
      <w:szCs w:val="20"/>
    </w:rPr>
  </w:style>
  <w:style w:type="character" w:customStyle="1" w:styleId="GlavasporoilaZnak1">
    <w:name w:val="Glava sporočila Znak1"/>
    <w:basedOn w:val="DefaultParagraphFont"/>
    <w:uiPriority w:val="99"/>
    <w:semiHidden/>
    <w:rsid w:val="00B71C56"/>
    <w:rPr>
      <w:rFonts w:asciiTheme="majorHAnsi" w:eastAsiaTheme="majorEastAsia" w:hAnsiTheme="majorHAnsi" w:cstheme="majorBidi"/>
      <w:sz w:val="24"/>
      <w:szCs w:val="24"/>
      <w:shd w:val="pct20" w:color="auto" w:fill="auto"/>
    </w:rPr>
  </w:style>
  <w:style w:type="paragraph" w:customStyle="1" w:styleId="NASLOVPL">
    <w:name w:val="NASLOV_PL"/>
    <w:basedOn w:val="Normal"/>
    <w:rsid w:val="00B71C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360" w:lineRule="auto"/>
      <w:jc w:val="both"/>
    </w:pPr>
    <w:rPr>
      <w:rFonts w:ascii="Arial" w:hAnsi="Arial" w:cs="Arial"/>
      <w:b/>
      <w:bCs/>
    </w:rPr>
  </w:style>
  <w:style w:type="paragraph" w:customStyle="1" w:styleId="JTEXT">
    <w:name w:val="JTEXT"/>
    <w:basedOn w:val="Normal"/>
    <w:rsid w:val="00B71C56"/>
    <w:pPr>
      <w:spacing w:line="360" w:lineRule="auto"/>
      <w:jc w:val="both"/>
    </w:pPr>
    <w:rPr>
      <w:rFonts w:ascii="Arial" w:hAnsi="Arial" w:cs="Arial"/>
    </w:rPr>
  </w:style>
  <w:style w:type="character" w:customStyle="1" w:styleId="JTEXTZnak">
    <w:name w:val="JTEXT Znak"/>
    <w:rsid w:val="00B71C56"/>
    <w:rPr>
      <w:rFonts w:ascii="Arial" w:hAnsi="Arial" w:cs="Arial"/>
      <w:sz w:val="24"/>
      <w:szCs w:val="24"/>
      <w:lang w:val="sl-SI" w:eastAsia="sl-SI"/>
    </w:rPr>
  </w:style>
  <w:style w:type="paragraph" w:customStyle="1" w:styleId="JNASLOV1">
    <w:name w:val="JNASLOV1"/>
    <w:basedOn w:val="Heading1"/>
    <w:rsid w:val="00B71C56"/>
    <w:pPr>
      <w:numPr>
        <w:numId w:val="0"/>
      </w:numPr>
      <w:tabs>
        <w:tab w:val="num" w:pos="360"/>
        <w:tab w:val="num" w:pos="720"/>
        <w:tab w:val="left" w:pos="1134"/>
      </w:tabs>
      <w:overflowPunct w:val="0"/>
      <w:autoSpaceDE w:val="0"/>
      <w:autoSpaceDN w:val="0"/>
      <w:adjustRightInd w:val="0"/>
      <w:spacing w:before="0" w:after="0" w:line="300" w:lineRule="atLeast"/>
      <w:ind w:left="720" w:hanging="340"/>
      <w:jc w:val="both"/>
      <w:textAlignment w:val="baseline"/>
    </w:pPr>
    <w:rPr>
      <w:rFonts w:cs="Times New Roman"/>
      <w:kern w:val="32"/>
      <w:lang w:val="x-none" w:eastAsia="x-none"/>
    </w:rPr>
  </w:style>
  <w:style w:type="paragraph" w:customStyle="1" w:styleId="Slog">
    <w:name w:val="Slog"/>
    <w:rsid w:val="00B71C56"/>
    <w:pPr>
      <w:widowControl w:val="0"/>
      <w:autoSpaceDE w:val="0"/>
      <w:autoSpaceDN w:val="0"/>
      <w:adjustRightInd w:val="0"/>
    </w:pPr>
    <w:rPr>
      <w:rFonts w:ascii="Times New Roman" w:hAnsi="Times New Roman"/>
      <w:sz w:val="24"/>
      <w:szCs w:val="24"/>
    </w:rPr>
  </w:style>
  <w:style w:type="character" w:customStyle="1" w:styleId="DocumentMapChar">
    <w:name w:val="Document Map Char"/>
    <w:basedOn w:val="DefaultParagraphFont"/>
    <w:link w:val="DocumentMap"/>
    <w:semiHidden/>
    <w:rsid w:val="00B71C56"/>
    <w:rPr>
      <w:rFonts w:ascii="Tahoma" w:hAnsi="Tahoma" w:cs="Tahoma"/>
      <w:shd w:val="clear" w:color="auto" w:fill="000080"/>
    </w:rPr>
  </w:style>
  <w:style w:type="paragraph" w:styleId="DocumentMap">
    <w:name w:val="Document Map"/>
    <w:basedOn w:val="Normal"/>
    <w:link w:val="DocumentMapChar"/>
    <w:semiHidden/>
    <w:rsid w:val="00B71C56"/>
    <w:pPr>
      <w:shd w:val="clear" w:color="auto" w:fill="000080"/>
      <w:spacing w:after="120"/>
      <w:jc w:val="both"/>
    </w:pPr>
    <w:rPr>
      <w:rFonts w:ascii="Tahoma" w:hAnsi="Tahoma" w:cs="Tahoma"/>
      <w:sz w:val="20"/>
      <w:szCs w:val="20"/>
    </w:rPr>
  </w:style>
  <w:style w:type="character" w:customStyle="1" w:styleId="ZgradbadokumentaZnak1">
    <w:name w:val="Zgradba dokumenta Znak1"/>
    <w:basedOn w:val="DefaultParagraphFont"/>
    <w:uiPriority w:val="99"/>
    <w:semiHidden/>
    <w:rsid w:val="00B71C56"/>
    <w:rPr>
      <w:rFonts w:ascii="Segoe UI" w:hAnsi="Segoe UI" w:cs="Segoe UI"/>
      <w:sz w:val="16"/>
      <w:szCs w:val="16"/>
    </w:rPr>
  </w:style>
  <w:style w:type="paragraph" w:customStyle="1" w:styleId="NASLOV02PL">
    <w:name w:val="NASLOV_02_PL"/>
    <w:basedOn w:val="NASLOVPL"/>
    <w:rsid w:val="00B71C56"/>
    <w:pPr>
      <w:spacing w:before="120" w:line="240" w:lineRule="auto"/>
    </w:pPr>
    <w:rPr>
      <w:sz w:val="20"/>
      <w:szCs w:val="20"/>
    </w:rPr>
  </w:style>
  <w:style w:type="paragraph" w:customStyle="1" w:styleId="naslovnetevileno">
    <w:name w:val="naslov_neštevilčeno"/>
    <w:basedOn w:val="Normal"/>
    <w:rsid w:val="00B71C56"/>
    <w:pPr>
      <w:tabs>
        <w:tab w:val="left" w:pos="720"/>
        <w:tab w:val="left" w:pos="1843"/>
        <w:tab w:val="left" w:pos="1985"/>
        <w:tab w:val="left" w:pos="2160"/>
        <w:tab w:val="left" w:pos="2880"/>
        <w:tab w:val="left" w:pos="3600"/>
        <w:tab w:val="left" w:pos="4320"/>
        <w:tab w:val="left" w:pos="5040"/>
        <w:tab w:val="left" w:pos="5760"/>
        <w:tab w:val="left" w:pos="6480"/>
        <w:tab w:val="left" w:pos="7200"/>
        <w:tab w:val="left" w:pos="7920"/>
      </w:tabs>
      <w:spacing w:after="120"/>
      <w:jc w:val="center"/>
    </w:pPr>
    <w:rPr>
      <w:rFonts w:ascii="Arial" w:hAnsi="Arial" w:cs="Arial"/>
      <w:b/>
      <w:bCs/>
      <w:sz w:val="28"/>
      <w:szCs w:val="28"/>
    </w:rPr>
  </w:style>
  <w:style w:type="paragraph" w:styleId="ListBullet2">
    <w:name w:val="List Bullet 2"/>
    <w:basedOn w:val="Normal"/>
    <w:autoRedefine/>
    <w:semiHidden/>
    <w:rsid w:val="00B71C56"/>
    <w:pPr>
      <w:numPr>
        <w:numId w:val="12"/>
      </w:numPr>
      <w:tabs>
        <w:tab w:val="clear" w:pos="926"/>
        <w:tab w:val="num" w:pos="643"/>
      </w:tabs>
      <w:spacing w:after="60"/>
      <w:ind w:left="643"/>
      <w:jc w:val="both"/>
    </w:pPr>
    <w:rPr>
      <w:rFonts w:ascii="Arial" w:hAnsi="Arial" w:cs="Arial"/>
      <w:sz w:val="20"/>
      <w:szCs w:val="20"/>
      <w:lang w:eastAsia="en-US"/>
    </w:rPr>
  </w:style>
  <w:style w:type="paragraph" w:styleId="ListBullet3">
    <w:name w:val="List Bullet 3"/>
    <w:basedOn w:val="Normal"/>
    <w:autoRedefine/>
    <w:semiHidden/>
    <w:rsid w:val="00B71C56"/>
    <w:pPr>
      <w:numPr>
        <w:numId w:val="13"/>
      </w:numPr>
      <w:tabs>
        <w:tab w:val="clear" w:pos="1209"/>
        <w:tab w:val="num" w:pos="926"/>
      </w:tabs>
      <w:spacing w:after="60"/>
      <w:ind w:left="926"/>
      <w:jc w:val="both"/>
    </w:pPr>
    <w:rPr>
      <w:rFonts w:ascii="Arial" w:hAnsi="Arial" w:cs="Arial"/>
      <w:sz w:val="20"/>
      <w:szCs w:val="20"/>
      <w:lang w:eastAsia="en-US"/>
    </w:rPr>
  </w:style>
  <w:style w:type="paragraph" w:customStyle="1" w:styleId="Slog1">
    <w:name w:val="Slog1"/>
    <w:basedOn w:val="Normal"/>
    <w:rsid w:val="00B71C56"/>
    <w:pPr>
      <w:spacing w:after="60"/>
      <w:jc w:val="both"/>
    </w:pPr>
    <w:rPr>
      <w:rFonts w:ascii="Arial" w:hAnsi="Arial" w:cs="Arial"/>
      <w:sz w:val="20"/>
      <w:szCs w:val="20"/>
      <w:lang w:eastAsia="en-US"/>
    </w:rPr>
  </w:style>
  <w:style w:type="paragraph" w:customStyle="1" w:styleId="temnitekst">
    <w:name w:val="temnitekst"/>
    <w:basedOn w:val="Normal"/>
    <w:rsid w:val="00B71C56"/>
    <w:pPr>
      <w:spacing w:before="100" w:beforeAutospacing="1" w:after="100" w:afterAutospacing="1"/>
      <w:jc w:val="both"/>
    </w:pPr>
    <w:rPr>
      <w:rFonts w:ascii="Verdana" w:hAnsi="Verdana" w:cs="Verdana"/>
      <w:sz w:val="14"/>
      <w:szCs w:val="14"/>
    </w:rPr>
  </w:style>
  <w:style w:type="paragraph" w:customStyle="1" w:styleId="N1">
    <w:name w:val="N1"/>
    <w:basedOn w:val="tehninoporoilo1"/>
    <w:rsid w:val="00B71C56"/>
    <w:pPr>
      <w:numPr>
        <w:numId w:val="0"/>
      </w:numPr>
      <w:tabs>
        <w:tab w:val="clear" w:pos="1021"/>
        <w:tab w:val="num" w:pos="360"/>
      </w:tabs>
      <w:spacing w:before="120" w:after="120"/>
      <w:ind w:left="360" w:hanging="360"/>
    </w:pPr>
    <w:rPr>
      <w:rFonts w:cs="Arial"/>
      <w:bCs/>
      <w:iCs/>
      <w:smallCaps w:val="0"/>
      <w:szCs w:val="24"/>
    </w:rPr>
  </w:style>
  <w:style w:type="paragraph" w:customStyle="1" w:styleId="N2">
    <w:name w:val="N2"/>
    <w:basedOn w:val="tehninoporoilo2"/>
    <w:rsid w:val="00B71C56"/>
    <w:pPr>
      <w:numPr>
        <w:ilvl w:val="2"/>
        <w:numId w:val="8"/>
      </w:numPr>
      <w:tabs>
        <w:tab w:val="num" w:pos="1021"/>
      </w:tabs>
      <w:spacing w:before="120" w:after="120"/>
      <w:ind w:left="1021" w:hanging="1021"/>
    </w:pPr>
    <w:rPr>
      <w:rFonts w:cs="Arial"/>
      <w:bCs/>
      <w:szCs w:val="22"/>
    </w:rPr>
  </w:style>
  <w:style w:type="character" w:customStyle="1" w:styleId="tehninoporoilo1Znak">
    <w:name w:val="tehnično poročilo1 Znak"/>
    <w:rsid w:val="00B71C56"/>
    <w:rPr>
      <w:rFonts w:ascii="Arial" w:hAnsi="Arial" w:cs="Arial"/>
      <w:b/>
      <w:bCs/>
      <w:i/>
      <w:iCs/>
      <w:sz w:val="28"/>
      <w:szCs w:val="28"/>
      <w:lang w:val="sl-SI" w:eastAsia="sl-SI"/>
    </w:rPr>
  </w:style>
  <w:style w:type="character" w:customStyle="1" w:styleId="N1Znak">
    <w:name w:val="N1 Znak"/>
    <w:rsid w:val="00B71C56"/>
    <w:rPr>
      <w:rFonts w:ascii="Arial" w:hAnsi="Arial" w:cs="Arial"/>
      <w:b/>
      <w:bCs/>
      <w:i/>
      <w:iCs/>
      <w:sz w:val="24"/>
      <w:szCs w:val="24"/>
      <w:lang w:val="sl-SI" w:eastAsia="sl-SI"/>
    </w:rPr>
  </w:style>
  <w:style w:type="paragraph" w:customStyle="1" w:styleId="N3">
    <w:name w:val="N3"/>
    <w:basedOn w:val="tehninoporoilo3"/>
    <w:rsid w:val="00B71C56"/>
    <w:pPr>
      <w:numPr>
        <w:numId w:val="2"/>
      </w:numPr>
      <w:tabs>
        <w:tab w:val="clear" w:pos="1474"/>
        <w:tab w:val="num" w:pos="709"/>
        <w:tab w:val="num" w:pos="2160"/>
      </w:tabs>
      <w:spacing w:before="120" w:after="120"/>
      <w:ind w:left="0" w:firstLine="0"/>
    </w:pPr>
    <w:rPr>
      <w:rFonts w:cs="Arial"/>
      <w:b/>
      <w:bCs/>
      <w:iCs/>
      <w:szCs w:val="22"/>
      <w:u w:val="none"/>
    </w:rPr>
  </w:style>
  <w:style w:type="character" w:customStyle="1" w:styleId="tehninoporoilo2Znak">
    <w:name w:val="tehnično poročilo2 Znak"/>
    <w:rsid w:val="00B71C56"/>
    <w:rPr>
      <w:rFonts w:ascii="Arial" w:hAnsi="Arial" w:cs="Arial"/>
      <w:b/>
      <w:bCs/>
      <w:sz w:val="22"/>
      <w:szCs w:val="22"/>
      <w:lang w:val="sl-SI" w:eastAsia="sl-SI"/>
    </w:rPr>
  </w:style>
  <w:style w:type="character" w:customStyle="1" w:styleId="N2Znak">
    <w:name w:val="N2 Znak"/>
    <w:basedOn w:val="tehninoporoilo2Znak"/>
    <w:rsid w:val="00B71C56"/>
    <w:rPr>
      <w:rFonts w:ascii="Arial" w:hAnsi="Arial" w:cs="Arial"/>
      <w:b/>
      <w:bCs/>
      <w:sz w:val="22"/>
      <w:szCs w:val="22"/>
      <w:lang w:val="sl-SI" w:eastAsia="sl-SI"/>
    </w:rPr>
  </w:style>
  <w:style w:type="character" w:customStyle="1" w:styleId="tehninoporoilo3Znak">
    <w:name w:val="tehnično poročilo3 Znak"/>
    <w:rsid w:val="00B71C56"/>
    <w:rPr>
      <w:rFonts w:ascii="Arial" w:hAnsi="Arial" w:cs="Arial"/>
      <w:b/>
      <w:bCs/>
      <w:i/>
      <w:iCs/>
      <w:sz w:val="22"/>
      <w:szCs w:val="22"/>
      <w:lang w:val="sl-SI" w:eastAsia="sl-SI"/>
    </w:rPr>
  </w:style>
  <w:style w:type="character" w:customStyle="1" w:styleId="N3Znak">
    <w:name w:val="N3 Znak"/>
    <w:basedOn w:val="tehninoporoilo3Znak"/>
    <w:rsid w:val="00B71C56"/>
    <w:rPr>
      <w:rFonts w:ascii="Arial" w:hAnsi="Arial" w:cs="Arial"/>
      <w:b/>
      <w:bCs/>
      <w:i/>
      <w:iCs/>
      <w:sz w:val="22"/>
      <w:szCs w:val="22"/>
      <w:lang w:val="sl-SI" w:eastAsia="sl-SI"/>
    </w:rPr>
  </w:style>
  <w:style w:type="character" w:customStyle="1" w:styleId="N3Znak0">
    <w:name w:val="N3_ Znak"/>
    <w:basedOn w:val="N3Znak"/>
    <w:rsid w:val="00B71C56"/>
    <w:rPr>
      <w:rFonts w:ascii="Arial" w:hAnsi="Arial" w:cs="Arial"/>
      <w:b/>
      <w:bCs/>
      <w:i/>
      <w:iCs/>
      <w:sz w:val="22"/>
      <w:szCs w:val="22"/>
      <w:lang w:val="sl-SI" w:eastAsia="sl-SI"/>
    </w:rPr>
  </w:style>
  <w:style w:type="paragraph" w:customStyle="1" w:styleId="S1">
    <w:name w:val="S1"/>
    <w:basedOn w:val="tehninoporoilo1"/>
    <w:autoRedefine/>
    <w:rsid w:val="00B71C56"/>
    <w:pPr>
      <w:numPr>
        <w:numId w:val="0"/>
      </w:numPr>
      <w:tabs>
        <w:tab w:val="clear" w:pos="1021"/>
        <w:tab w:val="num" w:pos="360"/>
      </w:tabs>
      <w:spacing w:before="120" w:after="120"/>
      <w:ind w:left="360" w:hanging="360"/>
    </w:pPr>
    <w:rPr>
      <w:rFonts w:ascii="Calibri" w:hAnsi="Calibri" w:cs="Calibri"/>
      <w:bCs/>
      <w:iCs/>
      <w:smallCaps w:val="0"/>
      <w:sz w:val="28"/>
      <w:szCs w:val="28"/>
    </w:rPr>
  </w:style>
  <w:style w:type="paragraph" w:customStyle="1" w:styleId="S2">
    <w:name w:val="S2"/>
    <w:basedOn w:val="tehninoporoilo2"/>
    <w:rsid w:val="00B71C56"/>
    <w:pPr>
      <w:numPr>
        <w:ilvl w:val="0"/>
        <w:numId w:val="0"/>
      </w:numPr>
      <w:tabs>
        <w:tab w:val="num" w:pos="1021"/>
      </w:tabs>
      <w:spacing w:before="120" w:after="120"/>
      <w:ind w:left="1021" w:hanging="1021"/>
    </w:pPr>
    <w:rPr>
      <w:rFonts w:ascii="Calibri" w:hAnsi="Calibri" w:cs="Calibri"/>
      <w:bCs/>
      <w:szCs w:val="22"/>
    </w:rPr>
  </w:style>
  <w:style w:type="character" w:customStyle="1" w:styleId="S1Znak">
    <w:name w:val="S1 Znak"/>
    <w:rsid w:val="00B71C56"/>
    <w:rPr>
      <w:rFonts w:ascii="Calibri" w:hAnsi="Calibri" w:cs="Calibri"/>
      <w:b/>
      <w:bCs/>
      <w:i/>
      <w:iCs/>
      <w:sz w:val="28"/>
      <w:szCs w:val="28"/>
      <w:lang w:val="sl-SI" w:eastAsia="sl-SI"/>
    </w:rPr>
  </w:style>
  <w:style w:type="paragraph" w:customStyle="1" w:styleId="S3">
    <w:name w:val="S3"/>
    <w:basedOn w:val="tehninoporoilo3"/>
    <w:autoRedefine/>
    <w:rsid w:val="00B71C56"/>
    <w:pPr>
      <w:numPr>
        <w:ilvl w:val="0"/>
        <w:numId w:val="0"/>
      </w:numPr>
      <w:tabs>
        <w:tab w:val="clear" w:pos="1474"/>
      </w:tabs>
      <w:spacing w:before="120" w:after="120"/>
      <w:jc w:val="both"/>
    </w:pPr>
    <w:rPr>
      <w:rFonts w:ascii="Calibri" w:hAnsi="Calibri" w:cs="Calibri"/>
      <w:b/>
      <w:bCs/>
      <w:i w:val="0"/>
      <w:szCs w:val="22"/>
      <w:u w:val="none"/>
      <w:lang w:eastAsia="en-US"/>
    </w:rPr>
  </w:style>
  <w:style w:type="character" w:customStyle="1" w:styleId="S2Znak">
    <w:name w:val="S2 Znak"/>
    <w:rsid w:val="00B71C56"/>
    <w:rPr>
      <w:rFonts w:ascii="Calibri" w:hAnsi="Calibri" w:cs="Calibri"/>
      <w:b/>
      <w:bCs/>
      <w:sz w:val="22"/>
      <w:szCs w:val="22"/>
      <w:lang w:val="sl-SI" w:eastAsia="sl-SI"/>
    </w:rPr>
  </w:style>
  <w:style w:type="character" w:customStyle="1" w:styleId="S3Znak">
    <w:name w:val="S3 Znak"/>
    <w:rsid w:val="00B71C56"/>
    <w:rPr>
      <w:rFonts w:ascii="Calibri" w:eastAsia="Times New Roman" w:hAnsi="Calibri" w:cs="Calibri"/>
      <w:b/>
      <w:bCs/>
      <w:i/>
      <w:iCs/>
      <w:sz w:val="22"/>
      <w:szCs w:val="22"/>
      <w:lang w:val="sl-SI" w:eastAsia="en-US"/>
    </w:rPr>
  </w:style>
  <w:style w:type="character" w:customStyle="1" w:styleId="ZadevakomentarjaZnak">
    <w:name w:val="Zadeva komentarja Znak"/>
    <w:rsid w:val="00B71C56"/>
    <w:rPr>
      <w:rFonts w:ascii="Arial" w:hAnsi="Arial" w:cs="Arial"/>
      <w:b/>
      <w:bCs/>
    </w:rPr>
  </w:style>
  <w:style w:type="paragraph" w:customStyle="1" w:styleId="TP1">
    <w:name w:val="TP1"/>
    <w:basedOn w:val="tehninoporoilo1"/>
    <w:rsid w:val="00B71C56"/>
    <w:pPr>
      <w:numPr>
        <w:numId w:val="0"/>
      </w:numPr>
      <w:tabs>
        <w:tab w:val="clear" w:pos="1021"/>
        <w:tab w:val="num" w:pos="360"/>
      </w:tabs>
      <w:spacing w:before="120" w:after="120"/>
      <w:ind w:left="360" w:hanging="360"/>
      <w:jc w:val="both"/>
    </w:pPr>
    <w:rPr>
      <w:rFonts w:cs="Arial"/>
      <w:bCs/>
      <w:i w:val="0"/>
      <w:smallCaps w:val="0"/>
      <w:sz w:val="28"/>
      <w:szCs w:val="28"/>
    </w:rPr>
  </w:style>
  <w:style w:type="paragraph" w:customStyle="1" w:styleId="TP2">
    <w:name w:val="TP2"/>
    <w:basedOn w:val="tehninoporoilo2"/>
    <w:rsid w:val="00B71C56"/>
    <w:pPr>
      <w:numPr>
        <w:ilvl w:val="0"/>
        <w:numId w:val="0"/>
      </w:numPr>
      <w:tabs>
        <w:tab w:val="num" w:pos="567"/>
      </w:tabs>
      <w:spacing w:before="120" w:after="120"/>
      <w:ind w:left="1021" w:hanging="1021"/>
    </w:pPr>
    <w:rPr>
      <w:rFonts w:cs="Arial"/>
      <w:bCs/>
      <w:sz w:val="24"/>
      <w:szCs w:val="24"/>
    </w:rPr>
  </w:style>
  <w:style w:type="character" w:customStyle="1" w:styleId="TP1Znak">
    <w:name w:val="TP1 Znak"/>
    <w:basedOn w:val="tehninoporoilo1Znak"/>
    <w:rsid w:val="00B71C56"/>
    <w:rPr>
      <w:rFonts w:ascii="Arial" w:hAnsi="Arial" w:cs="Arial"/>
      <w:b/>
      <w:bCs/>
      <w:i/>
      <w:iCs/>
      <w:sz w:val="28"/>
      <w:szCs w:val="28"/>
      <w:lang w:val="sl-SI" w:eastAsia="sl-SI"/>
    </w:rPr>
  </w:style>
  <w:style w:type="paragraph" w:customStyle="1" w:styleId="TP3">
    <w:name w:val="TP3"/>
    <w:basedOn w:val="tehninoporoilo3"/>
    <w:rsid w:val="00B71C56"/>
    <w:pPr>
      <w:numPr>
        <w:ilvl w:val="0"/>
        <w:numId w:val="0"/>
      </w:numPr>
      <w:tabs>
        <w:tab w:val="clear" w:pos="1474"/>
        <w:tab w:val="num" w:pos="360"/>
        <w:tab w:val="num" w:pos="709"/>
      </w:tabs>
      <w:spacing w:before="120" w:after="120"/>
      <w:ind w:left="360" w:hanging="1044"/>
    </w:pPr>
    <w:rPr>
      <w:rFonts w:cs="Arial"/>
      <w:b/>
      <w:bCs/>
      <w:iCs/>
      <w:sz w:val="24"/>
      <w:szCs w:val="24"/>
      <w:u w:val="none"/>
    </w:rPr>
  </w:style>
  <w:style w:type="character" w:customStyle="1" w:styleId="TP2Znak">
    <w:name w:val="TP2 Znak"/>
    <w:rsid w:val="00B71C56"/>
    <w:rPr>
      <w:rFonts w:ascii="Arial" w:hAnsi="Arial" w:cs="Arial"/>
      <w:b/>
      <w:bCs/>
      <w:sz w:val="24"/>
      <w:szCs w:val="24"/>
      <w:lang w:val="sl-SI" w:eastAsia="sl-SI"/>
    </w:rPr>
  </w:style>
  <w:style w:type="paragraph" w:customStyle="1" w:styleId="TPnavaden">
    <w:name w:val="TP_navaden"/>
    <w:basedOn w:val="Normal"/>
    <w:rsid w:val="00B71C56"/>
    <w:pPr>
      <w:spacing w:line="360" w:lineRule="auto"/>
      <w:jc w:val="both"/>
    </w:pPr>
    <w:rPr>
      <w:rFonts w:ascii="Arial" w:hAnsi="Arial" w:cs="Arial"/>
    </w:rPr>
  </w:style>
  <w:style w:type="character" w:customStyle="1" w:styleId="TP3Znak">
    <w:name w:val="TP3 Znak"/>
    <w:rsid w:val="00B71C56"/>
    <w:rPr>
      <w:rFonts w:ascii="Arial" w:hAnsi="Arial" w:cs="Arial"/>
      <w:b/>
      <w:bCs/>
      <w:i/>
      <w:iCs/>
      <w:sz w:val="24"/>
      <w:szCs w:val="24"/>
      <w:lang w:val="sl-SI" w:eastAsia="sl-SI"/>
    </w:rPr>
  </w:style>
  <w:style w:type="paragraph" w:customStyle="1" w:styleId="TPtabela">
    <w:name w:val="TP_tabela"/>
    <w:basedOn w:val="TPnavaden"/>
    <w:rsid w:val="00B71C56"/>
    <w:pPr>
      <w:ind w:left="142"/>
      <w:jc w:val="left"/>
    </w:pPr>
  </w:style>
  <w:style w:type="character" w:customStyle="1" w:styleId="TPnavadenZnak">
    <w:name w:val="TP_navaden Znak"/>
    <w:rsid w:val="00B71C56"/>
    <w:rPr>
      <w:rFonts w:ascii="Arial" w:hAnsi="Arial" w:cs="Arial"/>
      <w:sz w:val="22"/>
      <w:szCs w:val="22"/>
    </w:rPr>
  </w:style>
  <w:style w:type="paragraph" w:customStyle="1" w:styleId="TP4">
    <w:name w:val="TP_4"/>
    <w:basedOn w:val="TPnavaden"/>
    <w:rsid w:val="00B71C56"/>
    <w:rPr>
      <w:b/>
      <w:bCs/>
      <w:u w:val="single"/>
    </w:rPr>
  </w:style>
  <w:style w:type="paragraph" w:customStyle="1" w:styleId="TP30">
    <w:name w:val="TP_3"/>
    <w:basedOn w:val="TP2"/>
    <w:rsid w:val="00B71C56"/>
    <w:pPr>
      <w:tabs>
        <w:tab w:val="clear" w:pos="567"/>
        <w:tab w:val="num" w:pos="851"/>
      </w:tabs>
      <w:ind w:left="709" w:hanging="709"/>
    </w:pPr>
    <w:rPr>
      <w:i/>
      <w:iCs/>
    </w:rPr>
  </w:style>
  <w:style w:type="character" w:customStyle="1" w:styleId="TP4Znak">
    <w:name w:val="TP_4 Znak"/>
    <w:rsid w:val="00B71C56"/>
    <w:rPr>
      <w:rFonts w:ascii="Arial" w:hAnsi="Arial" w:cs="Arial"/>
      <w:b/>
      <w:bCs/>
      <w:sz w:val="22"/>
      <w:szCs w:val="22"/>
      <w:u w:val="single"/>
    </w:rPr>
  </w:style>
  <w:style w:type="paragraph" w:customStyle="1" w:styleId="PRO1">
    <w:name w:val="PRO_1"/>
    <w:basedOn w:val="TP1"/>
    <w:rsid w:val="00B71C56"/>
  </w:style>
  <w:style w:type="character" w:customStyle="1" w:styleId="TP3Znak0">
    <w:name w:val="TP_3 Znak"/>
    <w:rsid w:val="00B71C56"/>
    <w:rPr>
      <w:rFonts w:ascii="Arial" w:hAnsi="Arial" w:cs="Arial"/>
      <w:b/>
      <w:bCs/>
      <w:i/>
      <w:iCs/>
      <w:sz w:val="24"/>
      <w:szCs w:val="24"/>
      <w:lang w:val="sl-SI" w:eastAsia="sl-SI"/>
    </w:rPr>
  </w:style>
  <w:style w:type="paragraph" w:customStyle="1" w:styleId="PRO2">
    <w:name w:val="PRO_2"/>
    <w:basedOn w:val="TP2"/>
    <w:rsid w:val="00B71C56"/>
  </w:style>
  <w:style w:type="character" w:customStyle="1" w:styleId="PRO1Znak">
    <w:name w:val="PRO_1 Znak"/>
    <w:basedOn w:val="TP1Znak"/>
    <w:rsid w:val="00B71C56"/>
    <w:rPr>
      <w:rFonts w:ascii="Arial" w:hAnsi="Arial" w:cs="Arial"/>
      <w:b/>
      <w:bCs/>
      <w:i/>
      <w:iCs/>
      <w:sz w:val="28"/>
      <w:szCs w:val="28"/>
      <w:lang w:val="sl-SI" w:eastAsia="sl-SI"/>
    </w:rPr>
  </w:style>
  <w:style w:type="paragraph" w:customStyle="1" w:styleId="PRO3">
    <w:name w:val="PRO_3"/>
    <w:basedOn w:val="TP30"/>
    <w:rsid w:val="00B71C56"/>
    <w:pPr>
      <w:numPr>
        <w:numId w:val="10"/>
      </w:numPr>
      <w:tabs>
        <w:tab w:val="num" w:pos="851"/>
      </w:tabs>
      <w:ind w:left="709" w:hanging="709"/>
    </w:pPr>
  </w:style>
  <w:style w:type="character" w:customStyle="1" w:styleId="PRO2Znak">
    <w:name w:val="PRO_2 Znak"/>
    <w:basedOn w:val="TP2Znak"/>
    <w:rsid w:val="00B71C56"/>
    <w:rPr>
      <w:rFonts w:ascii="Arial" w:hAnsi="Arial" w:cs="Arial"/>
      <w:b/>
      <w:bCs/>
      <w:sz w:val="24"/>
      <w:szCs w:val="24"/>
      <w:lang w:val="sl-SI" w:eastAsia="sl-SI"/>
    </w:rPr>
  </w:style>
  <w:style w:type="paragraph" w:customStyle="1" w:styleId="PRO4">
    <w:name w:val="PRO_4"/>
    <w:basedOn w:val="TP4"/>
    <w:rsid w:val="00B71C56"/>
  </w:style>
  <w:style w:type="character" w:customStyle="1" w:styleId="PRO3Znak">
    <w:name w:val="PRO_3 Znak"/>
    <w:basedOn w:val="TP3Znak0"/>
    <w:rsid w:val="00B71C56"/>
    <w:rPr>
      <w:rFonts w:ascii="Arial" w:hAnsi="Arial" w:cs="Arial"/>
      <w:b/>
      <w:bCs/>
      <w:i/>
      <w:iCs/>
      <w:sz w:val="24"/>
      <w:szCs w:val="24"/>
      <w:lang w:val="sl-SI" w:eastAsia="sl-SI"/>
    </w:rPr>
  </w:style>
  <w:style w:type="character" w:customStyle="1" w:styleId="PRO4Znak">
    <w:name w:val="PRO_4 Znak"/>
    <w:basedOn w:val="TP4Znak"/>
    <w:rsid w:val="00B71C56"/>
    <w:rPr>
      <w:rFonts w:ascii="Arial" w:hAnsi="Arial" w:cs="Arial"/>
      <w:b/>
      <w:bCs/>
      <w:sz w:val="22"/>
      <w:szCs w:val="22"/>
      <w:u w:val="single"/>
    </w:rPr>
  </w:style>
  <w:style w:type="paragraph" w:customStyle="1" w:styleId="PROnaslov">
    <w:name w:val="PRO_naslov"/>
    <w:basedOn w:val="TPnavaden"/>
    <w:rsid w:val="00B71C56"/>
    <w:pPr>
      <w:spacing w:line="240" w:lineRule="auto"/>
      <w:jc w:val="center"/>
    </w:pPr>
    <w:rPr>
      <w:b/>
      <w:bCs/>
      <w:sz w:val="24"/>
      <w:szCs w:val="24"/>
    </w:rPr>
  </w:style>
  <w:style w:type="character" w:customStyle="1" w:styleId="PROnavadenZnak">
    <w:name w:val="PRO_navaden Znak"/>
    <w:basedOn w:val="TPnavadenZnak"/>
    <w:rsid w:val="00B71C56"/>
    <w:rPr>
      <w:rFonts w:ascii="Arial" w:hAnsi="Arial" w:cs="Arial"/>
      <w:sz w:val="22"/>
      <w:szCs w:val="22"/>
    </w:rPr>
  </w:style>
  <w:style w:type="paragraph" w:customStyle="1" w:styleId="PROglava">
    <w:name w:val="PRO_glava"/>
    <w:basedOn w:val="Header"/>
    <w:rsid w:val="00B71C56"/>
    <w:pPr>
      <w:tabs>
        <w:tab w:val="clear" w:pos="4320"/>
        <w:tab w:val="clear" w:pos="8640"/>
        <w:tab w:val="center" w:pos="4536"/>
        <w:tab w:val="right" w:pos="8787"/>
        <w:tab w:val="right" w:pos="9072"/>
      </w:tabs>
    </w:pPr>
    <w:rPr>
      <w:rFonts w:ascii="Arial" w:hAnsi="Arial"/>
      <w:sz w:val="16"/>
      <w:szCs w:val="16"/>
      <w:lang w:val="x-none" w:eastAsia="x-none"/>
    </w:rPr>
  </w:style>
  <w:style w:type="character" w:customStyle="1" w:styleId="PROnaslovZnak">
    <w:name w:val="PRO_naslov Znak"/>
    <w:rsid w:val="00B71C56"/>
    <w:rPr>
      <w:rFonts w:ascii="Arial" w:hAnsi="Arial" w:cs="Arial"/>
      <w:b/>
      <w:bCs/>
      <w:sz w:val="24"/>
      <w:szCs w:val="24"/>
    </w:rPr>
  </w:style>
  <w:style w:type="paragraph" w:customStyle="1" w:styleId="PROnaslovnica">
    <w:name w:val="PRO_naslovnica"/>
    <w:basedOn w:val="TPnavaden"/>
    <w:rsid w:val="00B71C56"/>
    <w:pPr>
      <w:spacing w:line="240" w:lineRule="auto"/>
      <w:jc w:val="right"/>
    </w:pPr>
    <w:rPr>
      <w:b/>
      <w:bCs/>
      <w:i/>
      <w:iCs/>
      <w:sz w:val="32"/>
      <w:szCs w:val="32"/>
    </w:rPr>
  </w:style>
  <w:style w:type="character" w:customStyle="1" w:styleId="PROglavaZnak">
    <w:name w:val="PRO_glava Znak"/>
    <w:basedOn w:val="DefaultParagraphFont"/>
    <w:rsid w:val="00B71C56"/>
    <w:rPr>
      <w:rFonts w:ascii="Arial" w:hAnsi="Arial" w:cs="Arial"/>
      <w:sz w:val="24"/>
      <w:szCs w:val="24"/>
      <w:lang w:val="en-US" w:eastAsia="sl-SI"/>
    </w:rPr>
  </w:style>
  <w:style w:type="paragraph" w:customStyle="1" w:styleId="PROtabela">
    <w:name w:val="PRO_tabela"/>
    <w:basedOn w:val="PROnavaden"/>
    <w:rsid w:val="00B71C56"/>
    <w:pPr>
      <w:spacing w:before="60" w:after="60" w:line="240" w:lineRule="auto"/>
      <w:ind w:left="113"/>
    </w:pPr>
    <w:rPr>
      <w:sz w:val="20"/>
      <w:szCs w:val="20"/>
    </w:rPr>
  </w:style>
  <w:style w:type="character" w:customStyle="1" w:styleId="PROnaslovnicaZnak">
    <w:name w:val="PRO_naslovnica Znak"/>
    <w:rsid w:val="00B71C56"/>
    <w:rPr>
      <w:rFonts w:ascii="Arial" w:hAnsi="Arial" w:cs="Arial"/>
      <w:b/>
      <w:bCs/>
      <w:i/>
      <w:iCs/>
      <w:sz w:val="32"/>
      <w:szCs w:val="32"/>
    </w:rPr>
  </w:style>
  <w:style w:type="character" w:customStyle="1" w:styleId="PROtabelaZnak">
    <w:name w:val="PRO_tabela Znak"/>
    <w:basedOn w:val="PROnavadenZnak"/>
    <w:rsid w:val="00B71C56"/>
    <w:rPr>
      <w:rFonts w:ascii="Arial" w:hAnsi="Arial" w:cs="Arial"/>
      <w:sz w:val="22"/>
      <w:szCs w:val="22"/>
    </w:rPr>
  </w:style>
  <w:style w:type="paragraph" w:customStyle="1" w:styleId="tehninoporoilo4">
    <w:name w:val="tehninoporoilo"/>
    <w:basedOn w:val="Normal"/>
    <w:rsid w:val="00B71C56"/>
    <w:pPr>
      <w:spacing w:before="100" w:beforeAutospacing="1" w:after="100" w:afterAutospacing="1"/>
    </w:pPr>
    <w:rPr>
      <w:sz w:val="24"/>
      <w:szCs w:val="24"/>
    </w:rPr>
  </w:style>
  <w:style w:type="paragraph" w:customStyle="1" w:styleId="Niko">
    <w:name w:val="Niko"/>
    <w:basedOn w:val="Normal"/>
    <w:rsid w:val="00B71C56"/>
    <w:pPr>
      <w:jc w:val="both"/>
    </w:pPr>
    <w:rPr>
      <w:rFonts w:ascii="Arial" w:hAnsi="Arial"/>
      <w:sz w:val="24"/>
      <w:szCs w:val="20"/>
      <w:lang w:val="en-US" w:eastAsia="en-US"/>
    </w:rPr>
  </w:style>
  <w:style w:type="paragraph" w:customStyle="1" w:styleId="esegmenth4">
    <w:name w:val="esegment_h4"/>
    <w:basedOn w:val="Normal"/>
    <w:rsid w:val="00B71C56"/>
    <w:pPr>
      <w:spacing w:after="210"/>
      <w:jc w:val="center"/>
    </w:pPr>
    <w:rPr>
      <w:b/>
      <w:bCs/>
      <w:color w:val="333333"/>
      <w:sz w:val="18"/>
      <w:szCs w:val="18"/>
    </w:rPr>
  </w:style>
  <w:style w:type="paragraph" w:customStyle="1" w:styleId="naslov11">
    <w:name w:val="naslov 1.1."/>
    <w:basedOn w:val="Normal"/>
    <w:rsid w:val="00B71C56"/>
    <w:pPr>
      <w:suppressAutoHyphens/>
      <w:jc w:val="both"/>
    </w:pPr>
    <w:rPr>
      <w:rFonts w:ascii="Swis721 Cn BT" w:hAnsi="Swis721 Cn BT"/>
      <w:b/>
      <w:caps/>
      <w:lang w:eastAsia="ar-SA"/>
    </w:rPr>
  </w:style>
  <w:style w:type="paragraph" w:customStyle="1" w:styleId="Style3">
    <w:name w:val="Style 3"/>
    <w:basedOn w:val="Normal"/>
    <w:uiPriority w:val="99"/>
    <w:rsid w:val="00B71C56"/>
    <w:pPr>
      <w:widowControl w:val="0"/>
      <w:autoSpaceDE w:val="0"/>
      <w:autoSpaceDN w:val="0"/>
      <w:ind w:right="432"/>
    </w:pPr>
    <w:rPr>
      <w:rFonts w:ascii="Verdana" w:hAnsi="Verdana" w:cs="Verdana"/>
      <w:sz w:val="21"/>
      <w:szCs w:val="21"/>
    </w:rPr>
  </w:style>
  <w:style w:type="character" w:customStyle="1" w:styleId="CharacterStyle3">
    <w:name w:val="Character Style 3"/>
    <w:uiPriority w:val="99"/>
    <w:rsid w:val="00B71C56"/>
    <w:rPr>
      <w:rFonts w:ascii="Verdana" w:hAnsi="Verdana" w:cs="Verdana" w:hint="default"/>
      <w:sz w:val="21"/>
      <w:szCs w:val="21"/>
    </w:rPr>
  </w:style>
  <w:style w:type="paragraph" w:customStyle="1" w:styleId="Style4">
    <w:name w:val="Style 4"/>
    <w:basedOn w:val="Normal"/>
    <w:uiPriority w:val="99"/>
    <w:rsid w:val="00B71C56"/>
    <w:pPr>
      <w:widowControl w:val="0"/>
      <w:autoSpaceDE w:val="0"/>
      <w:autoSpaceDN w:val="0"/>
      <w:ind w:left="72" w:right="216"/>
    </w:pPr>
    <w:rPr>
      <w:rFonts w:ascii="Tahoma" w:hAnsi="Tahoma" w:cs="Tahoma"/>
      <w:sz w:val="21"/>
      <w:szCs w:val="21"/>
    </w:rPr>
  </w:style>
  <w:style w:type="character" w:customStyle="1" w:styleId="CharacterStyle4">
    <w:name w:val="Character Style 4"/>
    <w:uiPriority w:val="99"/>
    <w:rsid w:val="00B71C56"/>
    <w:rPr>
      <w:rFonts w:ascii="Tahoma" w:hAnsi="Tahoma" w:cs="Tahoma" w:hint="default"/>
      <w:sz w:val="21"/>
      <w:szCs w:val="21"/>
    </w:rPr>
  </w:style>
  <w:style w:type="paragraph" w:customStyle="1" w:styleId="Style5">
    <w:name w:val="Style 5"/>
    <w:basedOn w:val="Normal"/>
    <w:uiPriority w:val="99"/>
    <w:rsid w:val="00B71C56"/>
    <w:pPr>
      <w:widowControl w:val="0"/>
      <w:autoSpaceDE w:val="0"/>
      <w:autoSpaceDN w:val="0"/>
      <w:ind w:left="216"/>
    </w:pPr>
    <w:rPr>
      <w:rFonts w:ascii="Verdana" w:hAnsi="Verdana" w:cs="Verdana"/>
      <w:sz w:val="21"/>
      <w:szCs w:val="21"/>
    </w:rPr>
  </w:style>
  <w:style w:type="paragraph" w:customStyle="1" w:styleId="Style6">
    <w:name w:val="Style 6"/>
    <w:basedOn w:val="Normal"/>
    <w:uiPriority w:val="99"/>
    <w:rsid w:val="00B71C56"/>
    <w:pPr>
      <w:widowControl w:val="0"/>
      <w:autoSpaceDE w:val="0"/>
      <w:autoSpaceDN w:val="0"/>
      <w:spacing w:before="36"/>
      <w:ind w:left="72" w:right="216"/>
    </w:pPr>
    <w:rPr>
      <w:rFonts w:ascii="Arial" w:hAnsi="Arial" w:cs="Arial"/>
    </w:rPr>
  </w:style>
  <w:style w:type="paragraph" w:customStyle="1" w:styleId="xl63">
    <w:name w:val="xl63"/>
    <w:basedOn w:val="Normal"/>
    <w:rsid w:val="00B71C56"/>
    <w:pPr>
      <w:spacing w:before="100" w:beforeAutospacing="1" w:after="100" w:afterAutospacing="1"/>
    </w:pPr>
    <w:rPr>
      <w:b/>
      <w:bCs/>
      <w:sz w:val="24"/>
      <w:szCs w:val="24"/>
    </w:rPr>
  </w:style>
  <w:style w:type="paragraph" w:customStyle="1" w:styleId="xl64">
    <w:name w:val="xl64"/>
    <w:basedOn w:val="Normal"/>
    <w:rsid w:val="00B71C56"/>
    <w:pPr>
      <w:spacing w:before="100" w:beforeAutospacing="1" w:after="100" w:afterAutospacing="1"/>
      <w:jc w:val="right"/>
    </w:pPr>
    <w:rPr>
      <w:sz w:val="24"/>
      <w:szCs w:val="24"/>
    </w:rPr>
  </w:style>
  <w:style w:type="paragraph" w:customStyle="1" w:styleId="xl65">
    <w:name w:val="xl65"/>
    <w:basedOn w:val="Normal"/>
    <w:rsid w:val="00B71C56"/>
    <w:pPr>
      <w:spacing w:before="100" w:beforeAutospacing="1" w:after="100" w:afterAutospacing="1"/>
      <w:jc w:val="right"/>
    </w:pPr>
    <w:rPr>
      <w:sz w:val="24"/>
      <w:szCs w:val="24"/>
    </w:rPr>
  </w:style>
  <w:style w:type="paragraph" w:customStyle="1" w:styleId="xl66">
    <w:name w:val="xl66"/>
    <w:basedOn w:val="Normal"/>
    <w:rsid w:val="00B71C56"/>
    <w:pPr>
      <w:spacing w:before="100" w:beforeAutospacing="1" w:after="100" w:afterAutospacing="1"/>
      <w:jc w:val="right"/>
      <w:textAlignment w:val="center"/>
    </w:pPr>
    <w:rPr>
      <w:sz w:val="24"/>
      <w:szCs w:val="24"/>
    </w:rPr>
  </w:style>
  <w:style w:type="paragraph" w:customStyle="1" w:styleId="xl67">
    <w:name w:val="xl67"/>
    <w:basedOn w:val="Normal"/>
    <w:rsid w:val="00B71C56"/>
    <w:pPr>
      <w:spacing w:before="100" w:beforeAutospacing="1" w:after="100" w:afterAutospacing="1"/>
      <w:jc w:val="right"/>
      <w:textAlignment w:val="center"/>
    </w:pPr>
    <w:rPr>
      <w:sz w:val="24"/>
      <w:szCs w:val="24"/>
    </w:rPr>
  </w:style>
  <w:style w:type="paragraph" w:customStyle="1" w:styleId="xl68">
    <w:name w:val="xl68"/>
    <w:basedOn w:val="Normal"/>
    <w:rsid w:val="00B71C56"/>
    <w:pPr>
      <w:shd w:val="clear" w:color="000000" w:fill="D9D9D9"/>
      <w:spacing w:before="100" w:beforeAutospacing="1" w:after="100" w:afterAutospacing="1"/>
    </w:pPr>
    <w:rPr>
      <w:b/>
      <w:bCs/>
      <w:sz w:val="24"/>
      <w:szCs w:val="24"/>
    </w:rPr>
  </w:style>
  <w:style w:type="paragraph" w:customStyle="1" w:styleId="xl69">
    <w:name w:val="xl69"/>
    <w:basedOn w:val="Normal"/>
    <w:rsid w:val="00B71C56"/>
    <w:pPr>
      <w:spacing w:before="100" w:beforeAutospacing="1" w:after="100" w:afterAutospacing="1"/>
      <w:jc w:val="right"/>
    </w:pPr>
    <w:rPr>
      <w:b/>
      <w:bCs/>
      <w:sz w:val="24"/>
      <w:szCs w:val="24"/>
    </w:rPr>
  </w:style>
  <w:style w:type="paragraph" w:customStyle="1" w:styleId="xl70">
    <w:name w:val="xl70"/>
    <w:basedOn w:val="Normal"/>
    <w:rsid w:val="00B71C56"/>
    <w:pPr>
      <w:spacing w:before="100" w:beforeAutospacing="1" w:after="100" w:afterAutospacing="1"/>
      <w:jc w:val="right"/>
      <w:textAlignment w:val="center"/>
    </w:pPr>
    <w:rPr>
      <w:b/>
      <w:bCs/>
      <w:sz w:val="24"/>
      <w:szCs w:val="24"/>
    </w:rPr>
  </w:style>
  <w:style w:type="paragraph" w:customStyle="1" w:styleId="xl71">
    <w:name w:val="xl71"/>
    <w:basedOn w:val="Normal"/>
    <w:rsid w:val="00B71C56"/>
    <w:pPr>
      <w:shd w:val="clear" w:color="000000" w:fill="D9D9D9"/>
      <w:spacing w:before="100" w:beforeAutospacing="1" w:after="100" w:afterAutospacing="1"/>
      <w:jc w:val="right"/>
    </w:pPr>
    <w:rPr>
      <w:sz w:val="24"/>
      <w:szCs w:val="24"/>
    </w:rPr>
  </w:style>
  <w:style w:type="paragraph" w:customStyle="1" w:styleId="xl72">
    <w:name w:val="xl72"/>
    <w:basedOn w:val="Normal"/>
    <w:rsid w:val="00B71C56"/>
    <w:pPr>
      <w:shd w:val="clear" w:color="000000" w:fill="D9D9D9"/>
      <w:spacing w:before="100" w:beforeAutospacing="1" w:after="100" w:afterAutospacing="1"/>
      <w:jc w:val="right"/>
      <w:textAlignment w:val="center"/>
    </w:pPr>
    <w:rPr>
      <w:sz w:val="24"/>
      <w:szCs w:val="24"/>
    </w:rPr>
  </w:style>
  <w:style w:type="paragraph" w:customStyle="1" w:styleId="xl73">
    <w:name w:val="xl73"/>
    <w:basedOn w:val="Normal"/>
    <w:rsid w:val="00B71C56"/>
    <w:pPr>
      <w:spacing w:before="100" w:beforeAutospacing="1" w:after="100" w:afterAutospacing="1"/>
      <w:jc w:val="right"/>
    </w:pPr>
    <w:rPr>
      <w:sz w:val="24"/>
      <w:szCs w:val="24"/>
    </w:rPr>
  </w:style>
  <w:style w:type="paragraph" w:customStyle="1" w:styleId="xl74">
    <w:name w:val="xl74"/>
    <w:basedOn w:val="Normal"/>
    <w:rsid w:val="00B71C56"/>
    <w:pPr>
      <w:spacing w:before="100" w:beforeAutospacing="1" w:after="100" w:afterAutospacing="1"/>
    </w:pPr>
    <w:rPr>
      <w:sz w:val="24"/>
      <w:szCs w:val="24"/>
    </w:rPr>
  </w:style>
  <w:style w:type="paragraph" w:customStyle="1" w:styleId="xl75">
    <w:name w:val="xl75"/>
    <w:basedOn w:val="Normal"/>
    <w:rsid w:val="00B71C56"/>
    <w:pPr>
      <w:spacing w:before="100" w:beforeAutospacing="1" w:after="100" w:afterAutospacing="1"/>
      <w:jc w:val="right"/>
    </w:pPr>
    <w:rPr>
      <w:b/>
      <w:bCs/>
      <w:sz w:val="24"/>
      <w:szCs w:val="24"/>
    </w:rPr>
  </w:style>
  <w:style w:type="paragraph" w:customStyle="1" w:styleId="xl76">
    <w:name w:val="xl76"/>
    <w:basedOn w:val="Normal"/>
    <w:rsid w:val="00B71C56"/>
    <w:pPr>
      <w:spacing w:before="100" w:beforeAutospacing="1" w:after="100" w:afterAutospacing="1"/>
      <w:jc w:val="right"/>
      <w:textAlignment w:val="center"/>
    </w:pPr>
    <w:rPr>
      <w:b/>
      <w:bCs/>
      <w:sz w:val="24"/>
      <w:szCs w:val="24"/>
    </w:rPr>
  </w:style>
  <w:style w:type="paragraph" w:customStyle="1" w:styleId="xl77">
    <w:name w:val="xl77"/>
    <w:basedOn w:val="Normal"/>
    <w:rsid w:val="00B71C56"/>
    <w:pPr>
      <w:spacing w:before="100" w:beforeAutospacing="1" w:after="100" w:afterAutospacing="1"/>
      <w:textAlignment w:val="center"/>
    </w:pPr>
    <w:rPr>
      <w:sz w:val="24"/>
      <w:szCs w:val="24"/>
    </w:rPr>
  </w:style>
  <w:style w:type="paragraph" w:customStyle="1" w:styleId="xl78">
    <w:name w:val="xl78"/>
    <w:basedOn w:val="Normal"/>
    <w:rsid w:val="00B71C56"/>
    <w:pPr>
      <w:spacing w:before="100" w:beforeAutospacing="1" w:after="100" w:afterAutospacing="1"/>
    </w:pPr>
    <w:rPr>
      <w:b/>
      <w:bCs/>
      <w:sz w:val="24"/>
      <w:szCs w:val="24"/>
    </w:rPr>
  </w:style>
  <w:style w:type="paragraph" w:customStyle="1" w:styleId="xl79">
    <w:name w:val="xl79"/>
    <w:basedOn w:val="Normal"/>
    <w:rsid w:val="00B71C56"/>
    <w:pPr>
      <w:pBdr>
        <w:top w:val="single" w:sz="4" w:space="0" w:color="auto"/>
      </w:pBdr>
      <w:spacing w:before="100" w:beforeAutospacing="1" w:after="100" w:afterAutospacing="1"/>
    </w:pPr>
    <w:rPr>
      <w:b/>
      <w:bCs/>
      <w:sz w:val="24"/>
      <w:szCs w:val="24"/>
    </w:rPr>
  </w:style>
  <w:style w:type="paragraph" w:customStyle="1" w:styleId="xl80">
    <w:name w:val="xl80"/>
    <w:basedOn w:val="Normal"/>
    <w:rsid w:val="00B71C56"/>
    <w:pPr>
      <w:pBdr>
        <w:top w:val="single" w:sz="4" w:space="0" w:color="auto"/>
      </w:pBdr>
      <w:spacing w:before="100" w:beforeAutospacing="1" w:after="100" w:afterAutospacing="1"/>
      <w:jc w:val="right"/>
    </w:pPr>
    <w:rPr>
      <w:b/>
      <w:bCs/>
      <w:sz w:val="24"/>
      <w:szCs w:val="24"/>
    </w:rPr>
  </w:style>
  <w:style w:type="paragraph" w:styleId="NoSpacing">
    <w:name w:val="No Spacing"/>
    <w:uiPriority w:val="1"/>
    <w:qFormat/>
    <w:rsid w:val="00B71C56"/>
    <w:rPr>
      <w:rFonts w:eastAsia="Calibri"/>
      <w:sz w:val="22"/>
      <w:szCs w:val="22"/>
      <w:lang w:eastAsia="en-US"/>
    </w:rPr>
  </w:style>
  <w:style w:type="character" w:customStyle="1" w:styleId="HeaderChar1">
    <w:name w:val="Header Char1"/>
    <w:rsid w:val="00B71C56"/>
    <w:rPr>
      <w:rFonts w:ascii="Arial" w:hAnsi="Arial" w:cs="Arial"/>
      <w:sz w:val="16"/>
      <w:szCs w:val="16"/>
    </w:rPr>
  </w:style>
  <w:style w:type="paragraph" w:styleId="BlockText">
    <w:name w:val="Block Text"/>
    <w:basedOn w:val="Normal"/>
    <w:uiPriority w:val="99"/>
    <w:rsid w:val="00B71C56"/>
    <w:pPr>
      <w:ind w:left="362" w:right="565"/>
      <w:jc w:val="both"/>
    </w:pPr>
    <w:rPr>
      <w:rFonts w:ascii="Tahoma" w:hAnsi="Tahoma" w:cs="Tahoma"/>
      <w:sz w:val="24"/>
      <w:szCs w:val="24"/>
    </w:rPr>
  </w:style>
  <w:style w:type="paragraph" w:customStyle="1" w:styleId="Napis2">
    <w:name w:val="Napis2"/>
    <w:basedOn w:val="Normal"/>
    <w:next w:val="Normal"/>
    <w:rsid w:val="00B71C56"/>
    <w:pPr>
      <w:suppressAutoHyphens/>
      <w:overflowPunct w:val="0"/>
      <w:autoSpaceDE w:val="0"/>
      <w:spacing w:before="120" w:after="120" w:line="360" w:lineRule="auto"/>
      <w:jc w:val="both"/>
      <w:textAlignment w:val="baseline"/>
    </w:pPr>
    <w:rPr>
      <w:rFonts w:ascii="Arial" w:hAnsi="Arial"/>
      <w:b/>
      <w:szCs w:val="20"/>
      <w:lang w:eastAsia="ar-SA"/>
    </w:rPr>
  </w:style>
  <w:style w:type="table" w:customStyle="1" w:styleId="NormalTablePHPDOCX">
    <w:name w:val="Normal Table PHPDOCX"/>
    <w:uiPriority w:val="99"/>
    <w:semiHidden/>
    <w:unhideWhenUsed/>
    <w:qFormat/>
    <w:rsid w:val="00C4142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CC40C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DefaultParagraphFont"/>
    <w:uiPriority w:val="99"/>
    <w:semiHidden/>
    <w:unhideWhenUsed/>
    <w:rsid w:val="00D41B5D"/>
    <w:rPr>
      <w:color w:val="605E5C"/>
      <w:shd w:val="clear" w:color="auto" w:fill="E1DFDD"/>
    </w:rPr>
  </w:style>
  <w:style w:type="character" w:customStyle="1" w:styleId="Bodytext10">
    <w:name w:val="Body text (10)"/>
    <w:link w:val="Bodytext101"/>
    <w:uiPriority w:val="99"/>
    <w:locked/>
    <w:rsid w:val="00A50F46"/>
    <w:rPr>
      <w:shd w:val="clear" w:color="auto" w:fill="FFFFFF"/>
    </w:rPr>
  </w:style>
  <w:style w:type="paragraph" w:customStyle="1" w:styleId="Bodytext101">
    <w:name w:val="Body text (10)1"/>
    <w:basedOn w:val="Normal"/>
    <w:link w:val="Bodytext10"/>
    <w:uiPriority w:val="99"/>
    <w:rsid w:val="00A50F46"/>
    <w:pPr>
      <w:shd w:val="clear" w:color="auto" w:fill="FFFFFF"/>
      <w:spacing w:before="600" w:line="518" w:lineRule="exact"/>
    </w:pPr>
    <w:rPr>
      <w:rFonts w:ascii="Calibri" w:hAnsi="Calibri"/>
      <w:sz w:val="20"/>
      <w:szCs w:val="20"/>
    </w:rPr>
  </w:style>
  <w:style w:type="character" w:customStyle="1" w:styleId="Bodytext17">
    <w:name w:val="Body text (17)"/>
    <w:link w:val="Bodytext171"/>
    <w:uiPriority w:val="99"/>
    <w:locked/>
    <w:rsid w:val="00A50F46"/>
    <w:rPr>
      <w:shd w:val="clear" w:color="auto" w:fill="FFFFFF"/>
    </w:rPr>
  </w:style>
  <w:style w:type="paragraph" w:customStyle="1" w:styleId="Bodytext171">
    <w:name w:val="Body text (17)1"/>
    <w:basedOn w:val="Normal"/>
    <w:link w:val="Bodytext17"/>
    <w:uiPriority w:val="99"/>
    <w:rsid w:val="00A50F46"/>
    <w:pPr>
      <w:shd w:val="clear" w:color="auto" w:fill="FFFFFF"/>
      <w:spacing w:line="398" w:lineRule="exact"/>
      <w:ind w:hanging="360"/>
      <w:jc w:val="both"/>
    </w:pPr>
    <w:rPr>
      <w:rFonts w:ascii="Calibri" w:hAnsi="Calibri"/>
      <w:sz w:val="20"/>
      <w:szCs w:val="20"/>
    </w:rPr>
  </w:style>
  <w:style w:type="character" w:customStyle="1" w:styleId="Bodytext179pt4">
    <w:name w:val="Body text (17) + 9 pt4"/>
    <w:uiPriority w:val="99"/>
    <w:rsid w:val="00A50F46"/>
    <w:rPr>
      <w:rFonts w:ascii="Arial Unicode MS" w:eastAsia="Times New Roman"/>
      <w:noProof/>
      <w:sz w:val="18"/>
      <w:shd w:val="clear" w:color="auto" w:fill="FFFFFF"/>
    </w:rPr>
  </w:style>
  <w:style w:type="character" w:styleId="PlaceholderText">
    <w:name w:val="Placeholder Text"/>
    <w:basedOn w:val="DefaultParagraphFont"/>
    <w:uiPriority w:val="99"/>
    <w:semiHidden/>
    <w:rsid w:val="000A2BF2"/>
    <w:rPr>
      <w:color w:val="808080"/>
    </w:rPr>
  </w:style>
  <w:style w:type="character" w:styleId="FootnoteReference">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81748A"/>
    <w:rPr>
      <w:vertAlign w:val="superscript"/>
    </w:rPr>
  </w:style>
  <w:style w:type="paragraph" w:styleId="Revision">
    <w:name w:val="Revision"/>
    <w:hidden/>
    <w:uiPriority w:val="99"/>
    <w:semiHidden/>
    <w:rsid w:val="00944092"/>
    <w:rPr>
      <w:rFonts w:ascii="Times New Roman" w:hAnsi="Times New Roman"/>
      <w:sz w:val="22"/>
      <w:szCs w:val="22"/>
    </w:rPr>
  </w:style>
  <w:style w:type="character" w:customStyle="1" w:styleId="ListParagraphChar">
    <w:name w:val="List Paragraph Char"/>
    <w:aliases w:val="za tekst Char,Označevanje Char"/>
    <w:basedOn w:val="DefaultParagraphFont"/>
    <w:link w:val="ListParagraph"/>
    <w:uiPriority w:val="34"/>
    <w:qFormat/>
    <w:rsid w:val="00A27240"/>
    <w:rPr>
      <w:rFonts w:ascii="Times New Roman" w:hAnsi="Times New Roman"/>
      <w:sz w:val="22"/>
      <w:szCs w:val="22"/>
    </w:rPr>
  </w:style>
  <w:style w:type="character" w:customStyle="1" w:styleId="UnresolvedMention">
    <w:name w:val="Unresolved Mention"/>
    <w:basedOn w:val="DefaultParagraphFont"/>
    <w:uiPriority w:val="99"/>
    <w:semiHidden/>
    <w:unhideWhenUsed/>
    <w:rsid w:val="00D94315"/>
    <w:rPr>
      <w:color w:val="605E5C"/>
      <w:shd w:val="clear" w:color="auto" w:fill="E1DFDD"/>
    </w:rPr>
  </w:style>
  <w:style w:type="character" w:styleId="EndnoteReference">
    <w:name w:val="endnote reference"/>
    <w:basedOn w:val="DefaultParagraphFont"/>
    <w:uiPriority w:val="99"/>
    <w:semiHidden/>
    <w:unhideWhenUsed/>
    <w:rsid w:val="00036C10"/>
    <w:rPr>
      <w:vertAlign w:val="superscript"/>
    </w:rPr>
  </w:style>
  <w:style w:type="paragraph" w:styleId="EnvelopeReturn">
    <w:name w:val="envelope return"/>
    <w:basedOn w:val="Normal"/>
    <w:rsid w:val="00000E90"/>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0317">
      <w:bodyDiv w:val="1"/>
      <w:marLeft w:val="0"/>
      <w:marRight w:val="0"/>
      <w:marTop w:val="0"/>
      <w:marBottom w:val="0"/>
      <w:divBdr>
        <w:top w:val="none" w:sz="0" w:space="0" w:color="auto"/>
        <w:left w:val="none" w:sz="0" w:space="0" w:color="auto"/>
        <w:bottom w:val="none" w:sz="0" w:space="0" w:color="auto"/>
        <w:right w:val="none" w:sz="0" w:space="0" w:color="auto"/>
      </w:divBdr>
    </w:div>
    <w:div w:id="11998796">
      <w:bodyDiv w:val="1"/>
      <w:marLeft w:val="0"/>
      <w:marRight w:val="0"/>
      <w:marTop w:val="0"/>
      <w:marBottom w:val="0"/>
      <w:divBdr>
        <w:top w:val="none" w:sz="0" w:space="0" w:color="auto"/>
        <w:left w:val="none" w:sz="0" w:space="0" w:color="auto"/>
        <w:bottom w:val="none" w:sz="0" w:space="0" w:color="auto"/>
        <w:right w:val="none" w:sz="0" w:space="0" w:color="auto"/>
      </w:divBdr>
    </w:div>
    <w:div w:id="16128732">
      <w:bodyDiv w:val="1"/>
      <w:marLeft w:val="0"/>
      <w:marRight w:val="0"/>
      <w:marTop w:val="0"/>
      <w:marBottom w:val="0"/>
      <w:divBdr>
        <w:top w:val="none" w:sz="0" w:space="0" w:color="auto"/>
        <w:left w:val="none" w:sz="0" w:space="0" w:color="auto"/>
        <w:bottom w:val="none" w:sz="0" w:space="0" w:color="auto"/>
        <w:right w:val="none" w:sz="0" w:space="0" w:color="auto"/>
      </w:divBdr>
    </w:div>
    <w:div w:id="20520192">
      <w:bodyDiv w:val="1"/>
      <w:marLeft w:val="0"/>
      <w:marRight w:val="0"/>
      <w:marTop w:val="0"/>
      <w:marBottom w:val="0"/>
      <w:divBdr>
        <w:top w:val="none" w:sz="0" w:space="0" w:color="auto"/>
        <w:left w:val="none" w:sz="0" w:space="0" w:color="auto"/>
        <w:bottom w:val="none" w:sz="0" w:space="0" w:color="auto"/>
        <w:right w:val="none" w:sz="0" w:space="0" w:color="auto"/>
      </w:divBdr>
      <w:divsChild>
        <w:div w:id="1529180208">
          <w:marLeft w:val="0"/>
          <w:marRight w:val="0"/>
          <w:marTop w:val="0"/>
          <w:marBottom w:val="0"/>
          <w:divBdr>
            <w:top w:val="none" w:sz="0" w:space="0" w:color="auto"/>
            <w:left w:val="none" w:sz="0" w:space="0" w:color="auto"/>
            <w:bottom w:val="none" w:sz="0" w:space="0" w:color="auto"/>
            <w:right w:val="none" w:sz="0" w:space="0" w:color="auto"/>
          </w:divBdr>
          <w:divsChild>
            <w:div w:id="1132134906">
              <w:marLeft w:val="0"/>
              <w:marRight w:val="53"/>
              <w:marTop w:val="0"/>
              <w:marBottom w:val="0"/>
              <w:divBdr>
                <w:top w:val="none" w:sz="0" w:space="0" w:color="auto"/>
                <w:left w:val="none" w:sz="0" w:space="0" w:color="auto"/>
                <w:bottom w:val="none" w:sz="0" w:space="0" w:color="auto"/>
                <w:right w:val="none" w:sz="0" w:space="0" w:color="auto"/>
              </w:divBdr>
              <w:divsChild>
                <w:div w:id="96103887">
                  <w:marLeft w:val="0"/>
                  <w:marRight w:val="0"/>
                  <w:marTop w:val="0"/>
                  <w:marBottom w:val="133"/>
                  <w:divBdr>
                    <w:top w:val="none" w:sz="0" w:space="0" w:color="auto"/>
                    <w:left w:val="none" w:sz="0" w:space="0" w:color="auto"/>
                    <w:bottom w:val="none" w:sz="0" w:space="0" w:color="auto"/>
                    <w:right w:val="none" w:sz="0" w:space="0" w:color="auto"/>
                  </w:divBdr>
                  <w:divsChild>
                    <w:div w:id="1103452660">
                      <w:marLeft w:val="0"/>
                      <w:marRight w:val="0"/>
                      <w:marTop w:val="0"/>
                      <w:marBottom w:val="0"/>
                      <w:divBdr>
                        <w:top w:val="none" w:sz="0" w:space="0" w:color="auto"/>
                        <w:left w:val="none" w:sz="0" w:space="0" w:color="auto"/>
                        <w:bottom w:val="none" w:sz="0" w:space="0" w:color="auto"/>
                        <w:right w:val="none" w:sz="0" w:space="0" w:color="auto"/>
                      </w:divBdr>
                      <w:divsChild>
                        <w:div w:id="11896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981859">
      <w:bodyDiv w:val="1"/>
      <w:marLeft w:val="0"/>
      <w:marRight w:val="0"/>
      <w:marTop w:val="0"/>
      <w:marBottom w:val="0"/>
      <w:divBdr>
        <w:top w:val="none" w:sz="0" w:space="0" w:color="auto"/>
        <w:left w:val="none" w:sz="0" w:space="0" w:color="auto"/>
        <w:bottom w:val="none" w:sz="0" w:space="0" w:color="auto"/>
        <w:right w:val="none" w:sz="0" w:space="0" w:color="auto"/>
      </w:divBdr>
    </w:div>
    <w:div w:id="48311360">
      <w:bodyDiv w:val="1"/>
      <w:marLeft w:val="0"/>
      <w:marRight w:val="0"/>
      <w:marTop w:val="0"/>
      <w:marBottom w:val="0"/>
      <w:divBdr>
        <w:top w:val="none" w:sz="0" w:space="0" w:color="auto"/>
        <w:left w:val="none" w:sz="0" w:space="0" w:color="auto"/>
        <w:bottom w:val="none" w:sz="0" w:space="0" w:color="auto"/>
        <w:right w:val="none" w:sz="0" w:space="0" w:color="auto"/>
      </w:divBdr>
    </w:div>
    <w:div w:id="48379368">
      <w:bodyDiv w:val="1"/>
      <w:marLeft w:val="0"/>
      <w:marRight w:val="0"/>
      <w:marTop w:val="0"/>
      <w:marBottom w:val="0"/>
      <w:divBdr>
        <w:top w:val="none" w:sz="0" w:space="0" w:color="auto"/>
        <w:left w:val="none" w:sz="0" w:space="0" w:color="auto"/>
        <w:bottom w:val="none" w:sz="0" w:space="0" w:color="auto"/>
        <w:right w:val="none" w:sz="0" w:space="0" w:color="auto"/>
      </w:divBdr>
    </w:div>
    <w:div w:id="51734083">
      <w:bodyDiv w:val="1"/>
      <w:marLeft w:val="0"/>
      <w:marRight w:val="0"/>
      <w:marTop w:val="0"/>
      <w:marBottom w:val="0"/>
      <w:divBdr>
        <w:top w:val="none" w:sz="0" w:space="0" w:color="auto"/>
        <w:left w:val="none" w:sz="0" w:space="0" w:color="auto"/>
        <w:bottom w:val="none" w:sz="0" w:space="0" w:color="auto"/>
        <w:right w:val="none" w:sz="0" w:space="0" w:color="auto"/>
      </w:divBdr>
    </w:div>
    <w:div w:id="62994581">
      <w:bodyDiv w:val="1"/>
      <w:marLeft w:val="0"/>
      <w:marRight w:val="0"/>
      <w:marTop w:val="0"/>
      <w:marBottom w:val="0"/>
      <w:divBdr>
        <w:top w:val="none" w:sz="0" w:space="0" w:color="auto"/>
        <w:left w:val="none" w:sz="0" w:space="0" w:color="auto"/>
        <w:bottom w:val="none" w:sz="0" w:space="0" w:color="auto"/>
        <w:right w:val="none" w:sz="0" w:space="0" w:color="auto"/>
      </w:divBdr>
    </w:div>
    <w:div w:id="64182764">
      <w:bodyDiv w:val="1"/>
      <w:marLeft w:val="0"/>
      <w:marRight w:val="0"/>
      <w:marTop w:val="0"/>
      <w:marBottom w:val="0"/>
      <w:divBdr>
        <w:top w:val="none" w:sz="0" w:space="0" w:color="auto"/>
        <w:left w:val="none" w:sz="0" w:space="0" w:color="auto"/>
        <w:bottom w:val="none" w:sz="0" w:space="0" w:color="auto"/>
        <w:right w:val="none" w:sz="0" w:space="0" w:color="auto"/>
      </w:divBdr>
    </w:div>
    <w:div w:id="74057269">
      <w:bodyDiv w:val="1"/>
      <w:marLeft w:val="0"/>
      <w:marRight w:val="0"/>
      <w:marTop w:val="0"/>
      <w:marBottom w:val="0"/>
      <w:divBdr>
        <w:top w:val="none" w:sz="0" w:space="0" w:color="auto"/>
        <w:left w:val="none" w:sz="0" w:space="0" w:color="auto"/>
        <w:bottom w:val="none" w:sz="0" w:space="0" w:color="auto"/>
        <w:right w:val="none" w:sz="0" w:space="0" w:color="auto"/>
      </w:divBdr>
    </w:div>
    <w:div w:id="76176829">
      <w:bodyDiv w:val="1"/>
      <w:marLeft w:val="0"/>
      <w:marRight w:val="0"/>
      <w:marTop w:val="0"/>
      <w:marBottom w:val="0"/>
      <w:divBdr>
        <w:top w:val="none" w:sz="0" w:space="0" w:color="auto"/>
        <w:left w:val="none" w:sz="0" w:space="0" w:color="auto"/>
        <w:bottom w:val="none" w:sz="0" w:space="0" w:color="auto"/>
        <w:right w:val="none" w:sz="0" w:space="0" w:color="auto"/>
      </w:divBdr>
    </w:div>
    <w:div w:id="77870745">
      <w:bodyDiv w:val="1"/>
      <w:marLeft w:val="0"/>
      <w:marRight w:val="0"/>
      <w:marTop w:val="0"/>
      <w:marBottom w:val="0"/>
      <w:divBdr>
        <w:top w:val="none" w:sz="0" w:space="0" w:color="auto"/>
        <w:left w:val="none" w:sz="0" w:space="0" w:color="auto"/>
        <w:bottom w:val="none" w:sz="0" w:space="0" w:color="auto"/>
        <w:right w:val="none" w:sz="0" w:space="0" w:color="auto"/>
      </w:divBdr>
    </w:div>
    <w:div w:id="89394535">
      <w:bodyDiv w:val="1"/>
      <w:marLeft w:val="0"/>
      <w:marRight w:val="0"/>
      <w:marTop w:val="0"/>
      <w:marBottom w:val="0"/>
      <w:divBdr>
        <w:top w:val="none" w:sz="0" w:space="0" w:color="auto"/>
        <w:left w:val="none" w:sz="0" w:space="0" w:color="auto"/>
        <w:bottom w:val="none" w:sz="0" w:space="0" w:color="auto"/>
        <w:right w:val="none" w:sz="0" w:space="0" w:color="auto"/>
      </w:divBdr>
    </w:div>
    <w:div w:id="95563344">
      <w:bodyDiv w:val="1"/>
      <w:marLeft w:val="0"/>
      <w:marRight w:val="0"/>
      <w:marTop w:val="0"/>
      <w:marBottom w:val="0"/>
      <w:divBdr>
        <w:top w:val="none" w:sz="0" w:space="0" w:color="auto"/>
        <w:left w:val="none" w:sz="0" w:space="0" w:color="auto"/>
        <w:bottom w:val="none" w:sz="0" w:space="0" w:color="auto"/>
        <w:right w:val="none" w:sz="0" w:space="0" w:color="auto"/>
      </w:divBdr>
    </w:div>
    <w:div w:id="106046037">
      <w:bodyDiv w:val="1"/>
      <w:marLeft w:val="0"/>
      <w:marRight w:val="0"/>
      <w:marTop w:val="0"/>
      <w:marBottom w:val="0"/>
      <w:divBdr>
        <w:top w:val="none" w:sz="0" w:space="0" w:color="auto"/>
        <w:left w:val="none" w:sz="0" w:space="0" w:color="auto"/>
        <w:bottom w:val="none" w:sz="0" w:space="0" w:color="auto"/>
        <w:right w:val="none" w:sz="0" w:space="0" w:color="auto"/>
      </w:divBdr>
    </w:div>
    <w:div w:id="108084654">
      <w:bodyDiv w:val="1"/>
      <w:marLeft w:val="0"/>
      <w:marRight w:val="0"/>
      <w:marTop w:val="0"/>
      <w:marBottom w:val="0"/>
      <w:divBdr>
        <w:top w:val="none" w:sz="0" w:space="0" w:color="auto"/>
        <w:left w:val="none" w:sz="0" w:space="0" w:color="auto"/>
        <w:bottom w:val="none" w:sz="0" w:space="0" w:color="auto"/>
        <w:right w:val="none" w:sz="0" w:space="0" w:color="auto"/>
      </w:divBdr>
    </w:div>
    <w:div w:id="121118501">
      <w:bodyDiv w:val="1"/>
      <w:marLeft w:val="0"/>
      <w:marRight w:val="0"/>
      <w:marTop w:val="0"/>
      <w:marBottom w:val="0"/>
      <w:divBdr>
        <w:top w:val="none" w:sz="0" w:space="0" w:color="auto"/>
        <w:left w:val="none" w:sz="0" w:space="0" w:color="auto"/>
        <w:bottom w:val="none" w:sz="0" w:space="0" w:color="auto"/>
        <w:right w:val="none" w:sz="0" w:space="0" w:color="auto"/>
      </w:divBdr>
    </w:div>
    <w:div w:id="149247774">
      <w:bodyDiv w:val="1"/>
      <w:marLeft w:val="0"/>
      <w:marRight w:val="0"/>
      <w:marTop w:val="0"/>
      <w:marBottom w:val="0"/>
      <w:divBdr>
        <w:top w:val="none" w:sz="0" w:space="0" w:color="auto"/>
        <w:left w:val="none" w:sz="0" w:space="0" w:color="auto"/>
        <w:bottom w:val="none" w:sz="0" w:space="0" w:color="auto"/>
        <w:right w:val="none" w:sz="0" w:space="0" w:color="auto"/>
      </w:divBdr>
    </w:div>
    <w:div w:id="155734574">
      <w:bodyDiv w:val="1"/>
      <w:marLeft w:val="0"/>
      <w:marRight w:val="0"/>
      <w:marTop w:val="0"/>
      <w:marBottom w:val="0"/>
      <w:divBdr>
        <w:top w:val="none" w:sz="0" w:space="0" w:color="auto"/>
        <w:left w:val="none" w:sz="0" w:space="0" w:color="auto"/>
        <w:bottom w:val="none" w:sz="0" w:space="0" w:color="auto"/>
        <w:right w:val="none" w:sz="0" w:space="0" w:color="auto"/>
      </w:divBdr>
    </w:div>
    <w:div w:id="158154513">
      <w:bodyDiv w:val="1"/>
      <w:marLeft w:val="0"/>
      <w:marRight w:val="0"/>
      <w:marTop w:val="0"/>
      <w:marBottom w:val="0"/>
      <w:divBdr>
        <w:top w:val="none" w:sz="0" w:space="0" w:color="auto"/>
        <w:left w:val="none" w:sz="0" w:space="0" w:color="auto"/>
        <w:bottom w:val="none" w:sz="0" w:space="0" w:color="auto"/>
        <w:right w:val="none" w:sz="0" w:space="0" w:color="auto"/>
      </w:divBdr>
    </w:div>
    <w:div w:id="174924688">
      <w:bodyDiv w:val="1"/>
      <w:marLeft w:val="0"/>
      <w:marRight w:val="0"/>
      <w:marTop w:val="0"/>
      <w:marBottom w:val="0"/>
      <w:divBdr>
        <w:top w:val="none" w:sz="0" w:space="0" w:color="auto"/>
        <w:left w:val="none" w:sz="0" w:space="0" w:color="auto"/>
        <w:bottom w:val="none" w:sz="0" w:space="0" w:color="auto"/>
        <w:right w:val="none" w:sz="0" w:space="0" w:color="auto"/>
      </w:divBdr>
    </w:div>
    <w:div w:id="175655286">
      <w:bodyDiv w:val="1"/>
      <w:marLeft w:val="0"/>
      <w:marRight w:val="0"/>
      <w:marTop w:val="0"/>
      <w:marBottom w:val="0"/>
      <w:divBdr>
        <w:top w:val="none" w:sz="0" w:space="0" w:color="auto"/>
        <w:left w:val="none" w:sz="0" w:space="0" w:color="auto"/>
        <w:bottom w:val="none" w:sz="0" w:space="0" w:color="auto"/>
        <w:right w:val="none" w:sz="0" w:space="0" w:color="auto"/>
      </w:divBdr>
    </w:div>
    <w:div w:id="184442744">
      <w:bodyDiv w:val="1"/>
      <w:marLeft w:val="0"/>
      <w:marRight w:val="0"/>
      <w:marTop w:val="0"/>
      <w:marBottom w:val="0"/>
      <w:divBdr>
        <w:top w:val="none" w:sz="0" w:space="0" w:color="auto"/>
        <w:left w:val="none" w:sz="0" w:space="0" w:color="auto"/>
        <w:bottom w:val="none" w:sz="0" w:space="0" w:color="auto"/>
        <w:right w:val="none" w:sz="0" w:space="0" w:color="auto"/>
      </w:divBdr>
    </w:div>
    <w:div w:id="204223088">
      <w:bodyDiv w:val="1"/>
      <w:marLeft w:val="0"/>
      <w:marRight w:val="0"/>
      <w:marTop w:val="0"/>
      <w:marBottom w:val="0"/>
      <w:divBdr>
        <w:top w:val="none" w:sz="0" w:space="0" w:color="auto"/>
        <w:left w:val="none" w:sz="0" w:space="0" w:color="auto"/>
        <w:bottom w:val="none" w:sz="0" w:space="0" w:color="auto"/>
        <w:right w:val="none" w:sz="0" w:space="0" w:color="auto"/>
      </w:divBdr>
    </w:div>
    <w:div w:id="230428050">
      <w:bodyDiv w:val="1"/>
      <w:marLeft w:val="0"/>
      <w:marRight w:val="0"/>
      <w:marTop w:val="0"/>
      <w:marBottom w:val="0"/>
      <w:divBdr>
        <w:top w:val="none" w:sz="0" w:space="0" w:color="auto"/>
        <w:left w:val="none" w:sz="0" w:space="0" w:color="auto"/>
        <w:bottom w:val="none" w:sz="0" w:space="0" w:color="auto"/>
        <w:right w:val="none" w:sz="0" w:space="0" w:color="auto"/>
      </w:divBdr>
    </w:div>
    <w:div w:id="243531786">
      <w:bodyDiv w:val="1"/>
      <w:marLeft w:val="0"/>
      <w:marRight w:val="0"/>
      <w:marTop w:val="0"/>
      <w:marBottom w:val="0"/>
      <w:divBdr>
        <w:top w:val="none" w:sz="0" w:space="0" w:color="auto"/>
        <w:left w:val="none" w:sz="0" w:space="0" w:color="auto"/>
        <w:bottom w:val="none" w:sz="0" w:space="0" w:color="auto"/>
        <w:right w:val="none" w:sz="0" w:space="0" w:color="auto"/>
      </w:divBdr>
    </w:div>
    <w:div w:id="250823912">
      <w:bodyDiv w:val="1"/>
      <w:marLeft w:val="0"/>
      <w:marRight w:val="0"/>
      <w:marTop w:val="0"/>
      <w:marBottom w:val="0"/>
      <w:divBdr>
        <w:top w:val="none" w:sz="0" w:space="0" w:color="auto"/>
        <w:left w:val="none" w:sz="0" w:space="0" w:color="auto"/>
        <w:bottom w:val="none" w:sz="0" w:space="0" w:color="auto"/>
        <w:right w:val="none" w:sz="0" w:space="0" w:color="auto"/>
      </w:divBdr>
    </w:div>
    <w:div w:id="267660938">
      <w:bodyDiv w:val="1"/>
      <w:marLeft w:val="0"/>
      <w:marRight w:val="0"/>
      <w:marTop w:val="0"/>
      <w:marBottom w:val="0"/>
      <w:divBdr>
        <w:top w:val="none" w:sz="0" w:space="0" w:color="auto"/>
        <w:left w:val="none" w:sz="0" w:space="0" w:color="auto"/>
        <w:bottom w:val="none" w:sz="0" w:space="0" w:color="auto"/>
        <w:right w:val="none" w:sz="0" w:space="0" w:color="auto"/>
      </w:divBdr>
    </w:div>
    <w:div w:id="279073551">
      <w:bodyDiv w:val="1"/>
      <w:marLeft w:val="0"/>
      <w:marRight w:val="0"/>
      <w:marTop w:val="0"/>
      <w:marBottom w:val="0"/>
      <w:divBdr>
        <w:top w:val="none" w:sz="0" w:space="0" w:color="auto"/>
        <w:left w:val="none" w:sz="0" w:space="0" w:color="auto"/>
        <w:bottom w:val="none" w:sz="0" w:space="0" w:color="auto"/>
        <w:right w:val="none" w:sz="0" w:space="0" w:color="auto"/>
      </w:divBdr>
    </w:div>
    <w:div w:id="281376662">
      <w:bodyDiv w:val="1"/>
      <w:marLeft w:val="0"/>
      <w:marRight w:val="0"/>
      <w:marTop w:val="0"/>
      <w:marBottom w:val="0"/>
      <w:divBdr>
        <w:top w:val="none" w:sz="0" w:space="0" w:color="auto"/>
        <w:left w:val="none" w:sz="0" w:space="0" w:color="auto"/>
        <w:bottom w:val="none" w:sz="0" w:space="0" w:color="auto"/>
        <w:right w:val="none" w:sz="0" w:space="0" w:color="auto"/>
      </w:divBdr>
    </w:div>
    <w:div w:id="281964773">
      <w:bodyDiv w:val="1"/>
      <w:marLeft w:val="0"/>
      <w:marRight w:val="0"/>
      <w:marTop w:val="0"/>
      <w:marBottom w:val="0"/>
      <w:divBdr>
        <w:top w:val="none" w:sz="0" w:space="0" w:color="auto"/>
        <w:left w:val="none" w:sz="0" w:space="0" w:color="auto"/>
        <w:bottom w:val="none" w:sz="0" w:space="0" w:color="auto"/>
        <w:right w:val="none" w:sz="0" w:space="0" w:color="auto"/>
      </w:divBdr>
    </w:div>
    <w:div w:id="300886066">
      <w:bodyDiv w:val="1"/>
      <w:marLeft w:val="0"/>
      <w:marRight w:val="0"/>
      <w:marTop w:val="0"/>
      <w:marBottom w:val="0"/>
      <w:divBdr>
        <w:top w:val="none" w:sz="0" w:space="0" w:color="auto"/>
        <w:left w:val="none" w:sz="0" w:space="0" w:color="auto"/>
        <w:bottom w:val="none" w:sz="0" w:space="0" w:color="auto"/>
        <w:right w:val="none" w:sz="0" w:space="0" w:color="auto"/>
      </w:divBdr>
    </w:div>
    <w:div w:id="330180608">
      <w:bodyDiv w:val="1"/>
      <w:marLeft w:val="0"/>
      <w:marRight w:val="0"/>
      <w:marTop w:val="0"/>
      <w:marBottom w:val="0"/>
      <w:divBdr>
        <w:top w:val="none" w:sz="0" w:space="0" w:color="auto"/>
        <w:left w:val="none" w:sz="0" w:space="0" w:color="auto"/>
        <w:bottom w:val="none" w:sz="0" w:space="0" w:color="auto"/>
        <w:right w:val="none" w:sz="0" w:space="0" w:color="auto"/>
      </w:divBdr>
    </w:div>
    <w:div w:id="358169436">
      <w:bodyDiv w:val="1"/>
      <w:marLeft w:val="0"/>
      <w:marRight w:val="0"/>
      <w:marTop w:val="0"/>
      <w:marBottom w:val="0"/>
      <w:divBdr>
        <w:top w:val="none" w:sz="0" w:space="0" w:color="auto"/>
        <w:left w:val="none" w:sz="0" w:space="0" w:color="auto"/>
        <w:bottom w:val="none" w:sz="0" w:space="0" w:color="auto"/>
        <w:right w:val="none" w:sz="0" w:space="0" w:color="auto"/>
      </w:divBdr>
    </w:div>
    <w:div w:id="359360314">
      <w:bodyDiv w:val="1"/>
      <w:marLeft w:val="0"/>
      <w:marRight w:val="0"/>
      <w:marTop w:val="0"/>
      <w:marBottom w:val="0"/>
      <w:divBdr>
        <w:top w:val="none" w:sz="0" w:space="0" w:color="auto"/>
        <w:left w:val="none" w:sz="0" w:space="0" w:color="auto"/>
        <w:bottom w:val="none" w:sz="0" w:space="0" w:color="auto"/>
        <w:right w:val="none" w:sz="0" w:space="0" w:color="auto"/>
      </w:divBdr>
    </w:div>
    <w:div w:id="389576878">
      <w:bodyDiv w:val="1"/>
      <w:marLeft w:val="0"/>
      <w:marRight w:val="0"/>
      <w:marTop w:val="0"/>
      <w:marBottom w:val="0"/>
      <w:divBdr>
        <w:top w:val="none" w:sz="0" w:space="0" w:color="auto"/>
        <w:left w:val="none" w:sz="0" w:space="0" w:color="auto"/>
        <w:bottom w:val="none" w:sz="0" w:space="0" w:color="auto"/>
        <w:right w:val="none" w:sz="0" w:space="0" w:color="auto"/>
      </w:divBdr>
    </w:div>
    <w:div w:id="409277154">
      <w:bodyDiv w:val="1"/>
      <w:marLeft w:val="0"/>
      <w:marRight w:val="0"/>
      <w:marTop w:val="0"/>
      <w:marBottom w:val="0"/>
      <w:divBdr>
        <w:top w:val="none" w:sz="0" w:space="0" w:color="auto"/>
        <w:left w:val="none" w:sz="0" w:space="0" w:color="auto"/>
        <w:bottom w:val="none" w:sz="0" w:space="0" w:color="auto"/>
        <w:right w:val="none" w:sz="0" w:space="0" w:color="auto"/>
      </w:divBdr>
    </w:div>
    <w:div w:id="424302500">
      <w:bodyDiv w:val="1"/>
      <w:marLeft w:val="0"/>
      <w:marRight w:val="0"/>
      <w:marTop w:val="0"/>
      <w:marBottom w:val="0"/>
      <w:divBdr>
        <w:top w:val="none" w:sz="0" w:space="0" w:color="auto"/>
        <w:left w:val="none" w:sz="0" w:space="0" w:color="auto"/>
        <w:bottom w:val="none" w:sz="0" w:space="0" w:color="auto"/>
        <w:right w:val="none" w:sz="0" w:space="0" w:color="auto"/>
      </w:divBdr>
    </w:div>
    <w:div w:id="440800054">
      <w:bodyDiv w:val="1"/>
      <w:marLeft w:val="0"/>
      <w:marRight w:val="0"/>
      <w:marTop w:val="0"/>
      <w:marBottom w:val="0"/>
      <w:divBdr>
        <w:top w:val="none" w:sz="0" w:space="0" w:color="auto"/>
        <w:left w:val="none" w:sz="0" w:space="0" w:color="auto"/>
        <w:bottom w:val="none" w:sz="0" w:space="0" w:color="auto"/>
        <w:right w:val="none" w:sz="0" w:space="0" w:color="auto"/>
      </w:divBdr>
    </w:div>
    <w:div w:id="445736891">
      <w:bodyDiv w:val="1"/>
      <w:marLeft w:val="0"/>
      <w:marRight w:val="0"/>
      <w:marTop w:val="0"/>
      <w:marBottom w:val="0"/>
      <w:divBdr>
        <w:top w:val="none" w:sz="0" w:space="0" w:color="auto"/>
        <w:left w:val="none" w:sz="0" w:space="0" w:color="auto"/>
        <w:bottom w:val="none" w:sz="0" w:space="0" w:color="auto"/>
        <w:right w:val="none" w:sz="0" w:space="0" w:color="auto"/>
      </w:divBdr>
    </w:div>
    <w:div w:id="451676297">
      <w:bodyDiv w:val="1"/>
      <w:marLeft w:val="0"/>
      <w:marRight w:val="0"/>
      <w:marTop w:val="0"/>
      <w:marBottom w:val="0"/>
      <w:divBdr>
        <w:top w:val="none" w:sz="0" w:space="0" w:color="auto"/>
        <w:left w:val="none" w:sz="0" w:space="0" w:color="auto"/>
        <w:bottom w:val="none" w:sz="0" w:space="0" w:color="auto"/>
        <w:right w:val="none" w:sz="0" w:space="0" w:color="auto"/>
      </w:divBdr>
    </w:div>
    <w:div w:id="452098776">
      <w:bodyDiv w:val="1"/>
      <w:marLeft w:val="0"/>
      <w:marRight w:val="0"/>
      <w:marTop w:val="0"/>
      <w:marBottom w:val="0"/>
      <w:divBdr>
        <w:top w:val="none" w:sz="0" w:space="0" w:color="auto"/>
        <w:left w:val="none" w:sz="0" w:space="0" w:color="auto"/>
        <w:bottom w:val="none" w:sz="0" w:space="0" w:color="auto"/>
        <w:right w:val="none" w:sz="0" w:space="0" w:color="auto"/>
      </w:divBdr>
    </w:div>
    <w:div w:id="454720234">
      <w:bodyDiv w:val="1"/>
      <w:marLeft w:val="0"/>
      <w:marRight w:val="0"/>
      <w:marTop w:val="0"/>
      <w:marBottom w:val="0"/>
      <w:divBdr>
        <w:top w:val="none" w:sz="0" w:space="0" w:color="auto"/>
        <w:left w:val="none" w:sz="0" w:space="0" w:color="auto"/>
        <w:bottom w:val="none" w:sz="0" w:space="0" w:color="auto"/>
        <w:right w:val="none" w:sz="0" w:space="0" w:color="auto"/>
      </w:divBdr>
    </w:div>
    <w:div w:id="454833376">
      <w:bodyDiv w:val="1"/>
      <w:marLeft w:val="0"/>
      <w:marRight w:val="0"/>
      <w:marTop w:val="0"/>
      <w:marBottom w:val="0"/>
      <w:divBdr>
        <w:top w:val="none" w:sz="0" w:space="0" w:color="auto"/>
        <w:left w:val="none" w:sz="0" w:space="0" w:color="auto"/>
        <w:bottom w:val="none" w:sz="0" w:space="0" w:color="auto"/>
        <w:right w:val="none" w:sz="0" w:space="0" w:color="auto"/>
      </w:divBdr>
    </w:div>
    <w:div w:id="464978339">
      <w:bodyDiv w:val="1"/>
      <w:marLeft w:val="0"/>
      <w:marRight w:val="0"/>
      <w:marTop w:val="0"/>
      <w:marBottom w:val="0"/>
      <w:divBdr>
        <w:top w:val="none" w:sz="0" w:space="0" w:color="auto"/>
        <w:left w:val="none" w:sz="0" w:space="0" w:color="auto"/>
        <w:bottom w:val="none" w:sz="0" w:space="0" w:color="auto"/>
        <w:right w:val="none" w:sz="0" w:space="0" w:color="auto"/>
      </w:divBdr>
    </w:div>
    <w:div w:id="469830383">
      <w:bodyDiv w:val="1"/>
      <w:marLeft w:val="0"/>
      <w:marRight w:val="0"/>
      <w:marTop w:val="0"/>
      <w:marBottom w:val="0"/>
      <w:divBdr>
        <w:top w:val="none" w:sz="0" w:space="0" w:color="auto"/>
        <w:left w:val="none" w:sz="0" w:space="0" w:color="auto"/>
        <w:bottom w:val="none" w:sz="0" w:space="0" w:color="auto"/>
        <w:right w:val="none" w:sz="0" w:space="0" w:color="auto"/>
      </w:divBdr>
    </w:div>
    <w:div w:id="474949310">
      <w:bodyDiv w:val="1"/>
      <w:marLeft w:val="0"/>
      <w:marRight w:val="0"/>
      <w:marTop w:val="0"/>
      <w:marBottom w:val="0"/>
      <w:divBdr>
        <w:top w:val="none" w:sz="0" w:space="0" w:color="auto"/>
        <w:left w:val="none" w:sz="0" w:space="0" w:color="auto"/>
        <w:bottom w:val="none" w:sz="0" w:space="0" w:color="auto"/>
        <w:right w:val="none" w:sz="0" w:space="0" w:color="auto"/>
      </w:divBdr>
    </w:div>
    <w:div w:id="480075606">
      <w:bodyDiv w:val="1"/>
      <w:marLeft w:val="0"/>
      <w:marRight w:val="0"/>
      <w:marTop w:val="0"/>
      <w:marBottom w:val="0"/>
      <w:divBdr>
        <w:top w:val="none" w:sz="0" w:space="0" w:color="auto"/>
        <w:left w:val="none" w:sz="0" w:space="0" w:color="auto"/>
        <w:bottom w:val="none" w:sz="0" w:space="0" w:color="auto"/>
        <w:right w:val="none" w:sz="0" w:space="0" w:color="auto"/>
      </w:divBdr>
    </w:div>
    <w:div w:id="489755319">
      <w:bodyDiv w:val="1"/>
      <w:marLeft w:val="0"/>
      <w:marRight w:val="0"/>
      <w:marTop w:val="0"/>
      <w:marBottom w:val="0"/>
      <w:divBdr>
        <w:top w:val="none" w:sz="0" w:space="0" w:color="auto"/>
        <w:left w:val="none" w:sz="0" w:space="0" w:color="auto"/>
        <w:bottom w:val="none" w:sz="0" w:space="0" w:color="auto"/>
        <w:right w:val="none" w:sz="0" w:space="0" w:color="auto"/>
      </w:divBdr>
    </w:div>
    <w:div w:id="490871275">
      <w:bodyDiv w:val="1"/>
      <w:marLeft w:val="0"/>
      <w:marRight w:val="0"/>
      <w:marTop w:val="0"/>
      <w:marBottom w:val="0"/>
      <w:divBdr>
        <w:top w:val="none" w:sz="0" w:space="0" w:color="auto"/>
        <w:left w:val="none" w:sz="0" w:space="0" w:color="auto"/>
        <w:bottom w:val="none" w:sz="0" w:space="0" w:color="auto"/>
        <w:right w:val="none" w:sz="0" w:space="0" w:color="auto"/>
      </w:divBdr>
    </w:div>
    <w:div w:id="492646591">
      <w:bodyDiv w:val="1"/>
      <w:marLeft w:val="0"/>
      <w:marRight w:val="0"/>
      <w:marTop w:val="0"/>
      <w:marBottom w:val="0"/>
      <w:divBdr>
        <w:top w:val="none" w:sz="0" w:space="0" w:color="auto"/>
        <w:left w:val="none" w:sz="0" w:space="0" w:color="auto"/>
        <w:bottom w:val="none" w:sz="0" w:space="0" w:color="auto"/>
        <w:right w:val="none" w:sz="0" w:space="0" w:color="auto"/>
      </w:divBdr>
    </w:div>
    <w:div w:id="494344737">
      <w:bodyDiv w:val="1"/>
      <w:marLeft w:val="0"/>
      <w:marRight w:val="0"/>
      <w:marTop w:val="0"/>
      <w:marBottom w:val="0"/>
      <w:divBdr>
        <w:top w:val="none" w:sz="0" w:space="0" w:color="auto"/>
        <w:left w:val="none" w:sz="0" w:space="0" w:color="auto"/>
        <w:bottom w:val="none" w:sz="0" w:space="0" w:color="auto"/>
        <w:right w:val="none" w:sz="0" w:space="0" w:color="auto"/>
      </w:divBdr>
    </w:div>
    <w:div w:id="497618832">
      <w:bodyDiv w:val="1"/>
      <w:marLeft w:val="0"/>
      <w:marRight w:val="0"/>
      <w:marTop w:val="0"/>
      <w:marBottom w:val="0"/>
      <w:divBdr>
        <w:top w:val="none" w:sz="0" w:space="0" w:color="auto"/>
        <w:left w:val="none" w:sz="0" w:space="0" w:color="auto"/>
        <w:bottom w:val="none" w:sz="0" w:space="0" w:color="auto"/>
        <w:right w:val="none" w:sz="0" w:space="0" w:color="auto"/>
      </w:divBdr>
    </w:div>
    <w:div w:id="508372650">
      <w:bodyDiv w:val="1"/>
      <w:marLeft w:val="0"/>
      <w:marRight w:val="0"/>
      <w:marTop w:val="0"/>
      <w:marBottom w:val="0"/>
      <w:divBdr>
        <w:top w:val="none" w:sz="0" w:space="0" w:color="auto"/>
        <w:left w:val="none" w:sz="0" w:space="0" w:color="auto"/>
        <w:bottom w:val="none" w:sz="0" w:space="0" w:color="auto"/>
        <w:right w:val="none" w:sz="0" w:space="0" w:color="auto"/>
      </w:divBdr>
    </w:div>
    <w:div w:id="560212151">
      <w:bodyDiv w:val="1"/>
      <w:marLeft w:val="0"/>
      <w:marRight w:val="0"/>
      <w:marTop w:val="0"/>
      <w:marBottom w:val="0"/>
      <w:divBdr>
        <w:top w:val="none" w:sz="0" w:space="0" w:color="auto"/>
        <w:left w:val="none" w:sz="0" w:space="0" w:color="auto"/>
        <w:bottom w:val="none" w:sz="0" w:space="0" w:color="auto"/>
        <w:right w:val="none" w:sz="0" w:space="0" w:color="auto"/>
      </w:divBdr>
    </w:div>
    <w:div w:id="570166290">
      <w:bodyDiv w:val="1"/>
      <w:marLeft w:val="0"/>
      <w:marRight w:val="0"/>
      <w:marTop w:val="0"/>
      <w:marBottom w:val="0"/>
      <w:divBdr>
        <w:top w:val="none" w:sz="0" w:space="0" w:color="auto"/>
        <w:left w:val="none" w:sz="0" w:space="0" w:color="auto"/>
        <w:bottom w:val="none" w:sz="0" w:space="0" w:color="auto"/>
        <w:right w:val="none" w:sz="0" w:space="0" w:color="auto"/>
      </w:divBdr>
    </w:div>
    <w:div w:id="595092353">
      <w:bodyDiv w:val="1"/>
      <w:marLeft w:val="0"/>
      <w:marRight w:val="0"/>
      <w:marTop w:val="0"/>
      <w:marBottom w:val="0"/>
      <w:divBdr>
        <w:top w:val="none" w:sz="0" w:space="0" w:color="auto"/>
        <w:left w:val="none" w:sz="0" w:space="0" w:color="auto"/>
        <w:bottom w:val="none" w:sz="0" w:space="0" w:color="auto"/>
        <w:right w:val="none" w:sz="0" w:space="0" w:color="auto"/>
      </w:divBdr>
    </w:div>
    <w:div w:id="597326202">
      <w:bodyDiv w:val="1"/>
      <w:marLeft w:val="0"/>
      <w:marRight w:val="0"/>
      <w:marTop w:val="0"/>
      <w:marBottom w:val="0"/>
      <w:divBdr>
        <w:top w:val="none" w:sz="0" w:space="0" w:color="auto"/>
        <w:left w:val="none" w:sz="0" w:space="0" w:color="auto"/>
        <w:bottom w:val="none" w:sz="0" w:space="0" w:color="auto"/>
        <w:right w:val="none" w:sz="0" w:space="0" w:color="auto"/>
      </w:divBdr>
    </w:div>
    <w:div w:id="600575990">
      <w:bodyDiv w:val="1"/>
      <w:marLeft w:val="0"/>
      <w:marRight w:val="0"/>
      <w:marTop w:val="0"/>
      <w:marBottom w:val="0"/>
      <w:divBdr>
        <w:top w:val="none" w:sz="0" w:space="0" w:color="auto"/>
        <w:left w:val="none" w:sz="0" w:space="0" w:color="auto"/>
        <w:bottom w:val="none" w:sz="0" w:space="0" w:color="auto"/>
        <w:right w:val="none" w:sz="0" w:space="0" w:color="auto"/>
      </w:divBdr>
    </w:div>
    <w:div w:id="603415486">
      <w:bodyDiv w:val="1"/>
      <w:marLeft w:val="0"/>
      <w:marRight w:val="0"/>
      <w:marTop w:val="0"/>
      <w:marBottom w:val="0"/>
      <w:divBdr>
        <w:top w:val="none" w:sz="0" w:space="0" w:color="auto"/>
        <w:left w:val="none" w:sz="0" w:space="0" w:color="auto"/>
        <w:bottom w:val="none" w:sz="0" w:space="0" w:color="auto"/>
        <w:right w:val="none" w:sz="0" w:space="0" w:color="auto"/>
      </w:divBdr>
    </w:div>
    <w:div w:id="616832048">
      <w:bodyDiv w:val="1"/>
      <w:marLeft w:val="0"/>
      <w:marRight w:val="0"/>
      <w:marTop w:val="0"/>
      <w:marBottom w:val="0"/>
      <w:divBdr>
        <w:top w:val="none" w:sz="0" w:space="0" w:color="auto"/>
        <w:left w:val="none" w:sz="0" w:space="0" w:color="auto"/>
        <w:bottom w:val="none" w:sz="0" w:space="0" w:color="auto"/>
        <w:right w:val="none" w:sz="0" w:space="0" w:color="auto"/>
      </w:divBdr>
    </w:div>
    <w:div w:id="617218918">
      <w:bodyDiv w:val="1"/>
      <w:marLeft w:val="0"/>
      <w:marRight w:val="0"/>
      <w:marTop w:val="0"/>
      <w:marBottom w:val="0"/>
      <w:divBdr>
        <w:top w:val="none" w:sz="0" w:space="0" w:color="auto"/>
        <w:left w:val="none" w:sz="0" w:space="0" w:color="auto"/>
        <w:bottom w:val="none" w:sz="0" w:space="0" w:color="auto"/>
        <w:right w:val="none" w:sz="0" w:space="0" w:color="auto"/>
      </w:divBdr>
    </w:div>
    <w:div w:id="647899340">
      <w:bodyDiv w:val="1"/>
      <w:marLeft w:val="0"/>
      <w:marRight w:val="0"/>
      <w:marTop w:val="0"/>
      <w:marBottom w:val="0"/>
      <w:divBdr>
        <w:top w:val="none" w:sz="0" w:space="0" w:color="auto"/>
        <w:left w:val="none" w:sz="0" w:space="0" w:color="auto"/>
        <w:bottom w:val="none" w:sz="0" w:space="0" w:color="auto"/>
        <w:right w:val="none" w:sz="0" w:space="0" w:color="auto"/>
      </w:divBdr>
    </w:div>
    <w:div w:id="652952521">
      <w:bodyDiv w:val="1"/>
      <w:marLeft w:val="0"/>
      <w:marRight w:val="0"/>
      <w:marTop w:val="0"/>
      <w:marBottom w:val="0"/>
      <w:divBdr>
        <w:top w:val="none" w:sz="0" w:space="0" w:color="auto"/>
        <w:left w:val="none" w:sz="0" w:space="0" w:color="auto"/>
        <w:bottom w:val="none" w:sz="0" w:space="0" w:color="auto"/>
        <w:right w:val="none" w:sz="0" w:space="0" w:color="auto"/>
      </w:divBdr>
    </w:div>
    <w:div w:id="654649080">
      <w:bodyDiv w:val="1"/>
      <w:marLeft w:val="0"/>
      <w:marRight w:val="0"/>
      <w:marTop w:val="0"/>
      <w:marBottom w:val="0"/>
      <w:divBdr>
        <w:top w:val="none" w:sz="0" w:space="0" w:color="auto"/>
        <w:left w:val="none" w:sz="0" w:space="0" w:color="auto"/>
        <w:bottom w:val="none" w:sz="0" w:space="0" w:color="auto"/>
        <w:right w:val="none" w:sz="0" w:space="0" w:color="auto"/>
      </w:divBdr>
    </w:div>
    <w:div w:id="661852680">
      <w:bodyDiv w:val="1"/>
      <w:marLeft w:val="0"/>
      <w:marRight w:val="0"/>
      <w:marTop w:val="0"/>
      <w:marBottom w:val="0"/>
      <w:divBdr>
        <w:top w:val="none" w:sz="0" w:space="0" w:color="auto"/>
        <w:left w:val="none" w:sz="0" w:space="0" w:color="auto"/>
        <w:bottom w:val="none" w:sz="0" w:space="0" w:color="auto"/>
        <w:right w:val="none" w:sz="0" w:space="0" w:color="auto"/>
      </w:divBdr>
    </w:div>
    <w:div w:id="663238236">
      <w:bodyDiv w:val="1"/>
      <w:marLeft w:val="0"/>
      <w:marRight w:val="0"/>
      <w:marTop w:val="0"/>
      <w:marBottom w:val="0"/>
      <w:divBdr>
        <w:top w:val="none" w:sz="0" w:space="0" w:color="auto"/>
        <w:left w:val="none" w:sz="0" w:space="0" w:color="auto"/>
        <w:bottom w:val="none" w:sz="0" w:space="0" w:color="auto"/>
        <w:right w:val="none" w:sz="0" w:space="0" w:color="auto"/>
      </w:divBdr>
    </w:div>
    <w:div w:id="676034283">
      <w:bodyDiv w:val="1"/>
      <w:marLeft w:val="0"/>
      <w:marRight w:val="0"/>
      <w:marTop w:val="0"/>
      <w:marBottom w:val="0"/>
      <w:divBdr>
        <w:top w:val="none" w:sz="0" w:space="0" w:color="auto"/>
        <w:left w:val="none" w:sz="0" w:space="0" w:color="auto"/>
        <w:bottom w:val="none" w:sz="0" w:space="0" w:color="auto"/>
        <w:right w:val="none" w:sz="0" w:space="0" w:color="auto"/>
      </w:divBdr>
    </w:div>
    <w:div w:id="700664849">
      <w:bodyDiv w:val="1"/>
      <w:marLeft w:val="0"/>
      <w:marRight w:val="0"/>
      <w:marTop w:val="0"/>
      <w:marBottom w:val="0"/>
      <w:divBdr>
        <w:top w:val="none" w:sz="0" w:space="0" w:color="auto"/>
        <w:left w:val="none" w:sz="0" w:space="0" w:color="auto"/>
        <w:bottom w:val="none" w:sz="0" w:space="0" w:color="auto"/>
        <w:right w:val="none" w:sz="0" w:space="0" w:color="auto"/>
      </w:divBdr>
    </w:div>
    <w:div w:id="709574620">
      <w:bodyDiv w:val="1"/>
      <w:marLeft w:val="0"/>
      <w:marRight w:val="0"/>
      <w:marTop w:val="0"/>
      <w:marBottom w:val="0"/>
      <w:divBdr>
        <w:top w:val="none" w:sz="0" w:space="0" w:color="auto"/>
        <w:left w:val="none" w:sz="0" w:space="0" w:color="auto"/>
        <w:bottom w:val="none" w:sz="0" w:space="0" w:color="auto"/>
        <w:right w:val="none" w:sz="0" w:space="0" w:color="auto"/>
      </w:divBdr>
    </w:div>
    <w:div w:id="724793966">
      <w:bodyDiv w:val="1"/>
      <w:marLeft w:val="0"/>
      <w:marRight w:val="0"/>
      <w:marTop w:val="0"/>
      <w:marBottom w:val="0"/>
      <w:divBdr>
        <w:top w:val="none" w:sz="0" w:space="0" w:color="auto"/>
        <w:left w:val="none" w:sz="0" w:space="0" w:color="auto"/>
        <w:bottom w:val="none" w:sz="0" w:space="0" w:color="auto"/>
        <w:right w:val="none" w:sz="0" w:space="0" w:color="auto"/>
      </w:divBdr>
    </w:div>
    <w:div w:id="724837936">
      <w:bodyDiv w:val="1"/>
      <w:marLeft w:val="0"/>
      <w:marRight w:val="0"/>
      <w:marTop w:val="0"/>
      <w:marBottom w:val="0"/>
      <w:divBdr>
        <w:top w:val="none" w:sz="0" w:space="0" w:color="auto"/>
        <w:left w:val="none" w:sz="0" w:space="0" w:color="auto"/>
        <w:bottom w:val="none" w:sz="0" w:space="0" w:color="auto"/>
        <w:right w:val="none" w:sz="0" w:space="0" w:color="auto"/>
      </w:divBdr>
    </w:div>
    <w:div w:id="730276605">
      <w:bodyDiv w:val="1"/>
      <w:marLeft w:val="0"/>
      <w:marRight w:val="0"/>
      <w:marTop w:val="0"/>
      <w:marBottom w:val="0"/>
      <w:divBdr>
        <w:top w:val="none" w:sz="0" w:space="0" w:color="auto"/>
        <w:left w:val="none" w:sz="0" w:space="0" w:color="auto"/>
        <w:bottom w:val="none" w:sz="0" w:space="0" w:color="auto"/>
        <w:right w:val="none" w:sz="0" w:space="0" w:color="auto"/>
      </w:divBdr>
    </w:div>
    <w:div w:id="742341399">
      <w:bodyDiv w:val="1"/>
      <w:marLeft w:val="0"/>
      <w:marRight w:val="0"/>
      <w:marTop w:val="0"/>
      <w:marBottom w:val="0"/>
      <w:divBdr>
        <w:top w:val="none" w:sz="0" w:space="0" w:color="auto"/>
        <w:left w:val="none" w:sz="0" w:space="0" w:color="auto"/>
        <w:bottom w:val="none" w:sz="0" w:space="0" w:color="auto"/>
        <w:right w:val="none" w:sz="0" w:space="0" w:color="auto"/>
      </w:divBdr>
    </w:div>
    <w:div w:id="753626276">
      <w:bodyDiv w:val="1"/>
      <w:marLeft w:val="0"/>
      <w:marRight w:val="0"/>
      <w:marTop w:val="0"/>
      <w:marBottom w:val="0"/>
      <w:divBdr>
        <w:top w:val="none" w:sz="0" w:space="0" w:color="auto"/>
        <w:left w:val="none" w:sz="0" w:space="0" w:color="auto"/>
        <w:bottom w:val="none" w:sz="0" w:space="0" w:color="auto"/>
        <w:right w:val="none" w:sz="0" w:space="0" w:color="auto"/>
      </w:divBdr>
    </w:div>
    <w:div w:id="753941262">
      <w:bodyDiv w:val="1"/>
      <w:marLeft w:val="0"/>
      <w:marRight w:val="0"/>
      <w:marTop w:val="0"/>
      <w:marBottom w:val="0"/>
      <w:divBdr>
        <w:top w:val="none" w:sz="0" w:space="0" w:color="auto"/>
        <w:left w:val="none" w:sz="0" w:space="0" w:color="auto"/>
        <w:bottom w:val="none" w:sz="0" w:space="0" w:color="auto"/>
        <w:right w:val="none" w:sz="0" w:space="0" w:color="auto"/>
      </w:divBdr>
    </w:div>
    <w:div w:id="759566665">
      <w:bodyDiv w:val="1"/>
      <w:marLeft w:val="0"/>
      <w:marRight w:val="0"/>
      <w:marTop w:val="0"/>
      <w:marBottom w:val="0"/>
      <w:divBdr>
        <w:top w:val="none" w:sz="0" w:space="0" w:color="auto"/>
        <w:left w:val="none" w:sz="0" w:space="0" w:color="auto"/>
        <w:bottom w:val="none" w:sz="0" w:space="0" w:color="auto"/>
        <w:right w:val="none" w:sz="0" w:space="0" w:color="auto"/>
      </w:divBdr>
    </w:div>
    <w:div w:id="759839204">
      <w:bodyDiv w:val="1"/>
      <w:marLeft w:val="0"/>
      <w:marRight w:val="0"/>
      <w:marTop w:val="0"/>
      <w:marBottom w:val="0"/>
      <w:divBdr>
        <w:top w:val="none" w:sz="0" w:space="0" w:color="auto"/>
        <w:left w:val="none" w:sz="0" w:space="0" w:color="auto"/>
        <w:bottom w:val="none" w:sz="0" w:space="0" w:color="auto"/>
        <w:right w:val="none" w:sz="0" w:space="0" w:color="auto"/>
      </w:divBdr>
    </w:div>
    <w:div w:id="789785714">
      <w:bodyDiv w:val="1"/>
      <w:marLeft w:val="0"/>
      <w:marRight w:val="0"/>
      <w:marTop w:val="0"/>
      <w:marBottom w:val="0"/>
      <w:divBdr>
        <w:top w:val="none" w:sz="0" w:space="0" w:color="auto"/>
        <w:left w:val="none" w:sz="0" w:space="0" w:color="auto"/>
        <w:bottom w:val="none" w:sz="0" w:space="0" w:color="auto"/>
        <w:right w:val="none" w:sz="0" w:space="0" w:color="auto"/>
      </w:divBdr>
    </w:div>
    <w:div w:id="802845797">
      <w:bodyDiv w:val="1"/>
      <w:marLeft w:val="0"/>
      <w:marRight w:val="0"/>
      <w:marTop w:val="0"/>
      <w:marBottom w:val="0"/>
      <w:divBdr>
        <w:top w:val="none" w:sz="0" w:space="0" w:color="auto"/>
        <w:left w:val="none" w:sz="0" w:space="0" w:color="auto"/>
        <w:bottom w:val="none" w:sz="0" w:space="0" w:color="auto"/>
        <w:right w:val="none" w:sz="0" w:space="0" w:color="auto"/>
      </w:divBdr>
    </w:div>
    <w:div w:id="805126130">
      <w:bodyDiv w:val="1"/>
      <w:marLeft w:val="0"/>
      <w:marRight w:val="0"/>
      <w:marTop w:val="0"/>
      <w:marBottom w:val="0"/>
      <w:divBdr>
        <w:top w:val="none" w:sz="0" w:space="0" w:color="auto"/>
        <w:left w:val="none" w:sz="0" w:space="0" w:color="auto"/>
        <w:bottom w:val="none" w:sz="0" w:space="0" w:color="auto"/>
        <w:right w:val="none" w:sz="0" w:space="0" w:color="auto"/>
      </w:divBdr>
    </w:div>
    <w:div w:id="818036319">
      <w:bodyDiv w:val="1"/>
      <w:marLeft w:val="0"/>
      <w:marRight w:val="0"/>
      <w:marTop w:val="0"/>
      <w:marBottom w:val="0"/>
      <w:divBdr>
        <w:top w:val="none" w:sz="0" w:space="0" w:color="auto"/>
        <w:left w:val="none" w:sz="0" w:space="0" w:color="auto"/>
        <w:bottom w:val="none" w:sz="0" w:space="0" w:color="auto"/>
        <w:right w:val="none" w:sz="0" w:space="0" w:color="auto"/>
      </w:divBdr>
    </w:div>
    <w:div w:id="819924517">
      <w:bodyDiv w:val="1"/>
      <w:marLeft w:val="0"/>
      <w:marRight w:val="0"/>
      <w:marTop w:val="0"/>
      <w:marBottom w:val="0"/>
      <w:divBdr>
        <w:top w:val="none" w:sz="0" w:space="0" w:color="auto"/>
        <w:left w:val="none" w:sz="0" w:space="0" w:color="auto"/>
        <w:bottom w:val="none" w:sz="0" w:space="0" w:color="auto"/>
        <w:right w:val="none" w:sz="0" w:space="0" w:color="auto"/>
      </w:divBdr>
    </w:div>
    <w:div w:id="834414937">
      <w:bodyDiv w:val="1"/>
      <w:marLeft w:val="0"/>
      <w:marRight w:val="0"/>
      <w:marTop w:val="0"/>
      <w:marBottom w:val="0"/>
      <w:divBdr>
        <w:top w:val="none" w:sz="0" w:space="0" w:color="auto"/>
        <w:left w:val="none" w:sz="0" w:space="0" w:color="auto"/>
        <w:bottom w:val="none" w:sz="0" w:space="0" w:color="auto"/>
        <w:right w:val="none" w:sz="0" w:space="0" w:color="auto"/>
      </w:divBdr>
    </w:div>
    <w:div w:id="848831565">
      <w:bodyDiv w:val="1"/>
      <w:marLeft w:val="0"/>
      <w:marRight w:val="0"/>
      <w:marTop w:val="0"/>
      <w:marBottom w:val="0"/>
      <w:divBdr>
        <w:top w:val="none" w:sz="0" w:space="0" w:color="auto"/>
        <w:left w:val="none" w:sz="0" w:space="0" w:color="auto"/>
        <w:bottom w:val="none" w:sz="0" w:space="0" w:color="auto"/>
        <w:right w:val="none" w:sz="0" w:space="0" w:color="auto"/>
      </w:divBdr>
    </w:div>
    <w:div w:id="862864811">
      <w:bodyDiv w:val="1"/>
      <w:marLeft w:val="0"/>
      <w:marRight w:val="0"/>
      <w:marTop w:val="0"/>
      <w:marBottom w:val="0"/>
      <w:divBdr>
        <w:top w:val="none" w:sz="0" w:space="0" w:color="auto"/>
        <w:left w:val="none" w:sz="0" w:space="0" w:color="auto"/>
        <w:bottom w:val="none" w:sz="0" w:space="0" w:color="auto"/>
        <w:right w:val="none" w:sz="0" w:space="0" w:color="auto"/>
      </w:divBdr>
    </w:div>
    <w:div w:id="863713608">
      <w:bodyDiv w:val="1"/>
      <w:marLeft w:val="0"/>
      <w:marRight w:val="0"/>
      <w:marTop w:val="0"/>
      <w:marBottom w:val="0"/>
      <w:divBdr>
        <w:top w:val="none" w:sz="0" w:space="0" w:color="auto"/>
        <w:left w:val="none" w:sz="0" w:space="0" w:color="auto"/>
        <w:bottom w:val="none" w:sz="0" w:space="0" w:color="auto"/>
        <w:right w:val="none" w:sz="0" w:space="0" w:color="auto"/>
      </w:divBdr>
    </w:div>
    <w:div w:id="873732475">
      <w:bodyDiv w:val="1"/>
      <w:marLeft w:val="0"/>
      <w:marRight w:val="0"/>
      <w:marTop w:val="0"/>
      <w:marBottom w:val="0"/>
      <w:divBdr>
        <w:top w:val="none" w:sz="0" w:space="0" w:color="auto"/>
        <w:left w:val="none" w:sz="0" w:space="0" w:color="auto"/>
        <w:bottom w:val="none" w:sz="0" w:space="0" w:color="auto"/>
        <w:right w:val="none" w:sz="0" w:space="0" w:color="auto"/>
      </w:divBdr>
    </w:div>
    <w:div w:id="876813685">
      <w:bodyDiv w:val="1"/>
      <w:marLeft w:val="0"/>
      <w:marRight w:val="0"/>
      <w:marTop w:val="0"/>
      <w:marBottom w:val="0"/>
      <w:divBdr>
        <w:top w:val="none" w:sz="0" w:space="0" w:color="auto"/>
        <w:left w:val="none" w:sz="0" w:space="0" w:color="auto"/>
        <w:bottom w:val="none" w:sz="0" w:space="0" w:color="auto"/>
        <w:right w:val="none" w:sz="0" w:space="0" w:color="auto"/>
      </w:divBdr>
    </w:div>
    <w:div w:id="880819956">
      <w:bodyDiv w:val="1"/>
      <w:marLeft w:val="0"/>
      <w:marRight w:val="0"/>
      <w:marTop w:val="0"/>
      <w:marBottom w:val="0"/>
      <w:divBdr>
        <w:top w:val="none" w:sz="0" w:space="0" w:color="auto"/>
        <w:left w:val="none" w:sz="0" w:space="0" w:color="auto"/>
        <w:bottom w:val="none" w:sz="0" w:space="0" w:color="auto"/>
        <w:right w:val="none" w:sz="0" w:space="0" w:color="auto"/>
      </w:divBdr>
      <w:divsChild>
        <w:div w:id="1272855876">
          <w:marLeft w:val="0"/>
          <w:marRight w:val="0"/>
          <w:marTop w:val="0"/>
          <w:marBottom w:val="0"/>
          <w:divBdr>
            <w:top w:val="none" w:sz="0" w:space="0" w:color="auto"/>
            <w:left w:val="none" w:sz="0" w:space="0" w:color="auto"/>
            <w:bottom w:val="none" w:sz="0" w:space="0" w:color="auto"/>
            <w:right w:val="none" w:sz="0" w:space="0" w:color="auto"/>
          </w:divBdr>
        </w:div>
        <w:div w:id="4018128">
          <w:marLeft w:val="0"/>
          <w:marRight w:val="0"/>
          <w:marTop w:val="0"/>
          <w:marBottom w:val="0"/>
          <w:divBdr>
            <w:top w:val="none" w:sz="0" w:space="0" w:color="auto"/>
            <w:left w:val="none" w:sz="0" w:space="0" w:color="auto"/>
            <w:bottom w:val="none" w:sz="0" w:space="0" w:color="auto"/>
            <w:right w:val="none" w:sz="0" w:space="0" w:color="auto"/>
          </w:divBdr>
        </w:div>
        <w:div w:id="95370303">
          <w:marLeft w:val="0"/>
          <w:marRight w:val="0"/>
          <w:marTop w:val="0"/>
          <w:marBottom w:val="0"/>
          <w:divBdr>
            <w:top w:val="none" w:sz="0" w:space="0" w:color="auto"/>
            <w:left w:val="none" w:sz="0" w:space="0" w:color="auto"/>
            <w:bottom w:val="none" w:sz="0" w:space="0" w:color="auto"/>
            <w:right w:val="none" w:sz="0" w:space="0" w:color="auto"/>
          </w:divBdr>
        </w:div>
        <w:div w:id="1443648457">
          <w:marLeft w:val="0"/>
          <w:marRight w:val="0"/>
          <w:marTop w:val="0"/>
          <w:marBottom w:val="0"/>
          <w:divBdr>
            <w:top w:val="none" w:sz="0" w:space="0" w:color="auto"/>
            <w:left w:val="none" w:sz="0" w:space="0" w:color="auto"/>
            <w:bottom w:val="none" w:sz="0" w:space="0" w:color="auto"/>
            <w:right w:val="none" w:sz="0" w:space="0" w:color="auto"/>
          </w:divBdr>
        </w:div>
        <w:div w:id="1810709460">
          <w:marLeft w:val="0"/>
          <w:marRight w:val="0"/>
          <w:marTop w:val="0"/>
          <w:marBottom w:val="0"/>
          <w:divBdr>
            <w:top w:val="none" w:sz="0" w:space="0" w:color="auto"/>
            <w:left w:val="none" w:sz="0" w:space="0" w:color="auto"/>
            <w:bottom w:val="none" w:sz="0" w:space="0" w:color="auto"/>
            <w:right w:val="none" w:sz="0" w:space="0" w:color="auto"/>
          </w:divBdr>
        </w:div>
        <w:div w:id="1597909147">
          <w:marLeft w:val="0"/>
          <w:marRight w:val="0"/>
          <w:marTop w:val="0"/>
          <w:marBottom w:val="0"/>
          <w:divBdr>
            <w:top w:val="none" w:sz="0" w:space="0" w:color="auto"/>
            <w:left w:val="none" w:sz="0" w:space="0" w:color="auto"/>
            <w:bottom w:val="none" w:sz="0" w:space="0" w:color="auto"/>
            <w:right w:val="none" w:sz="0" w:space="0" w:color="auto"/>
          </w:divBdr>
        </w:div>
        <w:div w:id="1653409230">
          <w:marLeft w:val="0"/>
          <w:marRight w:val="0"/>
          <w:marTop w:val="0"/>
          <w:marBottom w:val="0"/>
          <w:divBdr>
            <w:top w:val="none" w:sz="0" w:space="0" w:color="auto"/>
            <w:left w:val="none" w:sz="0" w:space="0" w:color="auto"/>
            <w:bottom w:val="none" w:sz="0" w:space="0" w:color="auto"/>
            <w:right w:val="none" w:sz="0" w:space="0" w:color="auto"/>
          </w:divBdr>
        </w:div>
        <w:div w:id="694379220">
          <w:marLeft w:val="0"/>
          <w:marRight w:val="0"/>
          <w:marTop w:val="0"/>
          <w:marBottom w:val="0"/>
          <w:divBdr>
            <w:top w:val="none" w:sz="0" w:space="0" w:color="auto"/>
            <w:left w:val="none" w:sz="0" w:space="0" w:color="auto"/>
            <w:bottom w:val="none" w:sz="0" w:space="0" w:color="auto"/>
            <w:right w:val="none" w:sz="0" w:space="0" w:color="auto"/>
          </w:divBdr>
        </w:div>
        <w:div w:id="172186205">
          <w:marLeft w:val="0"/>
          <w:marRight w:val="0"/>
          <w:marTop w:val="0"/>
          <w:marBottom w:val="0"/>
          <w:divBdr>
            <w:top w:val="none" w:sz="0" w:space="0" w:color="auto"/>
            <w:left w:val="none" w:sz="0" w:space="0" w:color="auto"/>
            <w:bottom w:val="none" w:sz="0" w:space="0" w:color="auto"/>
            <w:right w:val="none" w:sz="0" w:space="0" w:color="auto"/>
          </w:divBdr>
        </w:div>
      </w:divsChild>
    </w:div>
    <w:div w:id="888103482">
      <w:bodyDiv w:val="1"/>
      <w:marLeft w:val="0"/>
      <w:marRight w:val="0"/>
      <w:marTop w:val="0"/>
      <w:marBottom w:val="0"/>
      <w:divBdr>
        <w:top w:val="none" w:sz="0" w:space="0" w:color="auto"/>
        <w:left w:val="none" w:sz="0" w:space="0" w:color="auto"/>
        <w:bottom w:val="none" w:sz="0" w:space="0" w:color="auto"/>
        <w:right w:val="none" w:sz="0" w:space="0" w:color="auto"/>
      </w:divBdr>
    </w:div>
    <w:div w:id="890918039">
      <w:bodyDiv w:val="1"/>
      <w:marLeft w:val="0"/>
      <w:marRight w:val="0"/>
      <w:marTop w:val="0"/>
      <w:marBottom w:val="0"/>
      <w:divBdr>
        <w:top w:val="none" w:sz="0" w:space="0" w:color="auto"/>
        <w:left w:val="none" w:sz="0" w:space="0" w:color="auto"/>
        <w:bottom w:val="none" w:sz="0" w:space="0" w:color="auto"/>
        <w:right w:val="none" w:sz="0" w:space="0" w:color="auto"/>
      </w:divBdr>
    </w:div>
    <w:div w:id="899946498">
      <w:bodyDiv w:val="1"/>
      <w:marLeft w:val="0"/>
      <w:marRight w:val="0"/>
      <w:marTop w:val="0"/>
      <w:marBottom w:val="0"/>
      <w:divBdr>
        <w:top w:val="none" w:sz="0" w:space="0" w:color="auto"/>
        <w:left w:val="none" w:sz="0" w:space="0" w:color="auto"/>
        <w:bottom w:val="none" w:sz="0" w:space="0" w:color="auto"/>
        <w:right w:val="none" w:sz="0" w:space="0" w:color="auto"/>
      </w:divBdr>
    </w:div>
    <w:div w:id="902374068">
      <w:bodyDiv w:val="1"/>
      <w:marLeft w:val="0"/>
      <w:marRight w:val="0"/>
      <w:marTop w:val="0"/>
      <w:marBottom w:val="0"/>
      <w:divBdr>
        <w:top w:val="none" w:sz="0" w:space="0" w:color="auto"/>
        <w:left w:val="none" w:sz="0" w:space="0" w:color="auto"/>
        <w:bottom w:val="none" w:sz="0" w:space="0" w:color="auto"/>
        <w:right w:val="none" w:sz="0" w:space="0" w:color="auto"/>
      </w:divBdr>
    </w:div>
    <w:div w:id="919290141">
      <w:bodyDiv w:val="1"/>
      <w:marLeft w:val="0"/>
      <w:marRight w:val="0"/>
      <w:marTop w:val="0"/>
      <w:marBottom w:val="0"/>
      <w:divBdr>
        <w:top w:val="none" w:sz="0" w:space="0" w:color="auto"/>
        <w:left w:val="none" w:sz="0" w:space="0" w:color="auto"/>
        <w:bottom w:val="none" w:sz="0" w:space="0" w:color="auto"/>
        <w:right w:val="none" w:sz="0" w:space="0" w:color="auto"/>
      </w:divBdr>
    </w:div>
    <w:div w:id="939026530">
      <w:bodyDiv w:val="1"/>
      <w:marLeft w:val="0"/>
      <w:marRight w:val="0"/>
      <w:marTop w:val="0"/>
      <w:marBottom w:val="0"/>
      <w:divBdr>
        <w:top w:val="none" w:sz="0" w:space="0" w:color="auto"/>
        <w:left w:val="none" w:sz="0" w:space="0" w:color="auto"/>
        <w:bottom w:val="none" w:sz="0" w:space="0" w:color="auto"/>
        <w:right w:val="none" w:sz="0" w:space="0" w:color="auto"/>
      </w:divBdr>
    </w:div>
    <w:div w:id="950433091">
      <w:bodyDiv w:val="1"/>
      <w:marLeft w:val="0"/>
      <w:marRight w:val="0"/>
      <w:marTop w:val="0"/>
      <w:marBottom w:val="0"/>
      <w:divBdr>
        <w:top w:val="none" w:sz="0" w:space="0" w:color="auto"/>
        <w:left w:val="none" w:sz="0" w:space="0" w:color="auto"/>
        <w:bottom w:val="none" w:sz="0" w:space="0" w:color="auto"/>
        <w:right w:val="none" w:sz="0" w:space="0" w:color="auto"/>
      </w:divBdr>
    </w:div>
    <w:div w:id="976108469">
      <w:bodyDiv w:val="1"/>
      <w:marLeft w:val="0"/>
      <w:marRight w:val="0"/>
      <w:marTop w:val="0"/>
      <w:marBottom w:val="0"/>
      <w:divBdr>
        <w:top w:val="none" w:sz="0" w:space="0" w:color="auto"/>
        <w:left w:val="none" w:sz="0" w:space="0" w:color="auto"/>
        <w:bottom w:val="none" w:sz="0" w:space="0" w:color="auto"/>
        <w:right w:val="none" w:sz="0" w:space="0" w:color="auto"/>
      </w:divBdr>
    </w:div>
    <w:div w:id="977420598">
      <w:bodyDiv w:val="1"/>
      <w:marLeft w:val="0"/>
      <w:marRight w:val="0"/>
      <w:marTop w:val="0"/>
      <w:marBottom w:val="0"/>
      <w:divBdr>
        <w:top w:val="none" w:sz="0" w:space="0" w:color="auto"/>
        <w:left w:val="none" w:sz="0" w:space="0" w:color="auto"/>
        <w:bottom w:val="none" w:sz="0" w:space="0" w:color="auto"/>
        <w:right w:val="none" w:sz="0" w:space="0" w:color="auto"/>
      </w:divBdr>
    </w:div>
    <w:div w:id="982124541">
      <w:bodyDiv w:val="1"/>
      <w:marLeft w:val="0"/>
      <w:marRight w:val="0"/>
      <w:marTop w:val="0"/>
      <w:marBottom w:val="0"/>
      <w:divBdr>
        <w:top w:val="none" w:sz="0" w:space="0" w:color="auto"/>
        <w:left w:val="none" w:sz="0" w:space="0" w:color="auto"/>
        <w:bottom w:val="none" w:sz="0" w:space="0" w:color="auto"/>
        <w:right w:val="none" w:sz="0" w:space="0" w:color="auto"/>
      </w:divBdr>
    </w:div>
    <w:div w:id="993602847">
      <w:bodyDiv w:val="1"/>
      <w:marLeft w:val="0"/>
      <w:marRight w:val="0"/>
      <w:marTop w:val="0"/>
      <w:marBottom w:val="0"/>
      <w:divBdr>
        <w:top w:val="none" w:sz="0" w:space="0" w:color="auto"/>
        <w:left w:val="none" w:sz="0" w:space="0" w:color="auto"/>
        <w:bottom w:val="none" w:sz="0" w:space="0" w:color="auto"/>
        <w:right w:val="none" w:sz="0" w:space="0" w:color="auto"/>
      </w:divBdr>
    </w:div>
    <w:div w:id="1008867880">
      <w:bodyDiv w:val="1"/>
      <w:marLeft w:val="0"/>
      <w:marRight w:val="0"/>
      <w:marTop w:val="0"/>
      <w:marBottom w:val="0"/>
      <w:divBdr>
        <w:top w:val="none" w:sz="0" w:space="0" w:color="auto"/>
        <w:left w:val="none" w:sz="0" w:space="0" w:color="auto"/>
        <w:bottom w:val="none" w:sz="0" w:space="0" w:color="auto"/>
        <w:right w:val="none" w:sz="0" w:space="0" w:color="auto"/>
      </w:divBdr>
    </w:div>
    <w:div w:id="1027871943">
      <w:bodyDiv w:val="1"/>
      <w:marLeft w:val="0"/>
      <w:marRight w:val="0"/>
      <w:marTop w:val="0"/>
      <w:marBottom w:val="0"/>
      <w:divBdr>
        <w:top w:val="none" w:sz="0" w:space="0" w:color="auto"/>
        <w:left w:val="none" w:sz="0" w:space="0" w:color="auto"/>
        <w:bottom w:val="none" w:sz="0" w:space="0" w:color="auto"/>
        <w:right w:val="none" w:sz="0" w:space="0" w:color="auto"/>
      </w:divBdr>
    </w:div>
    <w:div w:id="1030913773">
      <w:bodyDiv w:val="1"/>
      <w:marLeft w:val="0"/>
      <w:marRight w:val="0"/>
      <w:marTop w:val="0"/>
      <w:marBottom w:val="0"/>
      <w:divBdr>
        <w:top w:val="none" w:sz="0" w:space="0" w:color="auto"/>
        <w:left w:val="none" w:sz="0" w:space="0" w:color="auto"/>
        <w:bottom w:val="none" w:sz="0" w:space="0" w:color="auto"/>
        <w:right w:val="none" w:sz="0" w:space="0" w:color="auto"/>
      </w:divBdr>
    </w:div>
    <w:div w:id="1043168950">
      <w:bodyDiv w:val="1"/>
      <w:marLeft w:val="0"/>
      <w:marRight w:val="0"/>
      <w:marTop w:val="0"/>
      <w:marBottom w:val="0"/>
      <w:divBdr>
        <w:top w:val="none" w:sz="0" w:space="0" w:color="auto"/>
        <w:left w:val="none" w:sz="0" w:space="0" w:color="auto"/>
        <w:bottom w:val="none" w:sz="0" w:space="0" w:color="auto"/>
        <w:right w:val="none" w:sz="0" w:space="0" w:color="auto"/>
      </w:divBdr>
    </w:div>
    <w:div w:id="1065178213">
      <w:bodyDiv w:val="1"/>
      <w:marLeft w:val="0"/>
      <w:marRight w:val="0"/>
      <w:marTop w:val="0"/>
      <w:marBottom w:val="0"/>
      <w:divBdr>
        <w:top w:val="none" w:sz="0" w:space="0" w:color="auto"/>
        <w:left w:val="none" w:sz="0" w:space="0" w:color="auto"/>
        <w:bottom w:val="none" w:sz="0" w:space="0" w:color="auto"/>
        <w:right w:val="none" w:sz="0" w:space="0" w:color="auto"/>
      </w:divBdr>
    </w:div>
    <w:div w:id="1082994050">
      <w:bodyDiv w:val="1"/>
      <w:marLeft w:val="0"/>
      <w:marRight w:val="0"/>
      <w:marTop w:val="0"/>
      <w:marBottom w:val="0"/>
      <w:divBdr>
        <w:top w:val="none" w:sz="0" w:space="0" w:color="auto"/>
        <w:left w:val="none" w:sz="0" w:space="0" w:color="auto"/>
        <w:bottom w:val="none" w:sz="0" w:space="0" w:color="auto"/>
        <w:right w:val="none" w:sz="0" w:space="0" w:color="auto"/>
      </w:divBdr>
    </w:div>
    <w:div w:id="1106803861">
      <w:bodyDiv w:val="1"/>
      <w:marLeft w:val="0"/>
      <w:marRight w:val="0"/>
      <w:marTop w:val="0"/>
      <w:marBottom w:val="0"/>
      <w:divBdr>
        <w:top w:val="none" w:sz="0" w:space="0" w:color="auto"/>
        <w:left w:val="none" w:sz="0" w:space="0" w:color="auto"/>
        <w:bottom w:val="none" w:sz="0" w:space="0" w:color="auto"/>
        <w:right w:val="none" w:sz="0" w:space="0" w:color="auto"/>
      </w:divBdr>
    </w:div>
    <w:div w:id="1109591555">
      <w:bodyDiv w:val="1"/>
      <w:marLeft w:val="0"/>
      <w:marRight w:val="0"/>
      <w:marTop w:val="0"/>
      <w:marBottom w:val="0"/>
      <w:divBdr>
        <w:top w:val="none" w:sz="0" w:space="0" w:color="auto"/>
        <w:left w:val="none" w:sz="0" w:space="0" w:color="auto"/>
        <w:bottom w:val="none" w:sz="0" w:space="0" w:color="auto"/>
        <w:right w:val="none" w:sz="0" w:space="0" w:color="auto"/>
      </w:divBdr>
    </w:div>
    <w:div w:id="1111784483">
      <w:bodyDiv w:val="1"/>
      <w:marLeft w:val="0"/>
      <w:marRight w:val="0"/>
      <w:marTop w:val="0"/>
      <w:marBottom w:val="0"/>
      <w:divBdr>
        <w:top w:val="none" w:sz="0" w:space="0" w:color="auto"/>
        <w:left w:val="none" w:sz="0" w:space="0" w:color="auto"/>
        <w:bottom w:val="none" w:sz="0" w:space="0" w:color="auto"/>
        <w:right w:val="none" w:sz="0" w:space="0" w:color="auto"/>
      </w:divBdr>
    </w:div>
    <w:div w:id="1117601492">
      <w:bodyDiv w:val="1"/>
      <w:marLeft w:val="0"/>
      <w:marRight w:val="0"/>
      <w:marTop w:val="0"/>
      <w:marBottom w:val="0"/>
      <w:divBdr>
        <w:top w:val="none" w:sz="0" w:space="0" w:color="auto"/>
        <w:left w:val="none" w:sz="0" w:space="0" w:color="auto"/>
        <w:bottom w:val="none" w:sz="0" w:space="0" w:color="auto"/>
        <w:right w:val="none" w:sz="0" w:space="0" w:color="auto"/>
      </w:divBdr>
    </w:div>
    <w:div w:id="1130628516">
      <w:bodyDiv w:val="1"/>
      <w:marLeft w:val="0"/>
      <w:marRight w:val="0"/>
      <w:marTop w:val="0"/>
      <w:marBottom w:val="0"/>
      <w:divBdr>
        <w:top w:val="none" w:sz="0" w:space="0" w:color="auto"/>
        <w:left w:val="none" w:sz="0" w:space="0" w:color="auto"/>
        <w:bottom w:val="none" w:sz="0" w:space="0" w:color="auto"/>
        <w:right w:val="none" w:sz="0" w:space="0" w:color="auto"/>
      </w:divBdr>
    </w:div>
    <w:div w:id="1137380167">
      <w:bodyDiv w:val="1"/>
      <w:marLeft w:val="0"/>
      <w:marRight w:val="0"/>
      <w:marTop w:val="0"/>
      <w:marBottom w:val="0"/>
      <w:divBdr>
        <w:top w:val="none" w:sz="0" w:space="0" w:color="auto"/>
        <w:left w:val="none" w:sz="0" w:space="0" w:color="auto"/>
        <w:bottom w:val="none" w:sz="0" w:space="0" w:color="auto"/>
        <w:right w:val="none" w:sz="0" w:space="0" w:color="auto"/>
      </w:divBdr>
    </w:div>
    <w:div w:id="1151096895">
      <w:bodyDiv w:val="1"/>
      <w:marLeft w:val="0"/>
      <w:marRight w:val="0"/>
      <w:marTop w:val="0"/>
      <w:marBottom w:val="0"/>
      <w:divBdr>
        <w:top w:val="none" w:sz="0" w:space="0" w:color="auto"/>
        <w:left w:val="none" w:sz="0" w:space="0" w:color="auto"/>
        <w:bottom w:val="none" w:sz="0" w:space="0" w:color="auto"/>
        <w:right w:val="none" w:sz="0" w:space="0" w:color="auto"/>
      </w:divBdr>
    </w:div>
    <w:div w:id="1165392598">
      <w:bodyDiv w:val="1"/>
      <w:marLeft w:val="0"/>
      <w:marRight w:val="0"/>
      <w:marTop w:val="0"/>
      <w:marBottom w:val="0"/>
      <w:divBdr>
        <w:top w:val="none" w:sz="0" w:space="0" w:color="auto"/>
        <w:left w:val="none" w:sz="0" w:space="0" w:color="auto"/>
        <w:bottom w:val="none" w:sz="0" w:space="0" w:color="auto"/>
        <w:right w:val="none" w:sz="0" w:space="0" w:color="auto"/>
      </w:divBdr>
    </w:div>
    <w:div w:id="1184592467">
      <w:bodyDiv w:val="1"/>
      <w:marLeft w:val="0"/>
      <w:marRight w:val="0"/>
      <w:marTop w:val="0"/>
      <w:marBottom w:val="0"/>
      <w:divBdr>
        <w:top w:val="none" w:sz="0" w:space="0" w:color="auto"/>
        <w:left w:val="none" w:sz="0" w:space="0" w:color="auto"/>
        <w:bottom w:val="none" w:sz="0" w:space="0" w:color="auto"/>
        <w:right w:val="none" w:sz="0" w:space="0" w:color="auto"/>
      </w:divBdr>
    </w:div>
    <w:div w:id="1195196788">
      <w:bodyDiv w:val="1"/>
      <w:marLeft w:val="0"/>
      <w:marRight w:val="0"/>
      <w:marTop w:val="0"/>
      <w:marBottom w:val="0"/>
      <w:divBdr>
        <w:top w:val="none" w:sz="0" w:space="0" w:color="auto"/>
        <w:left w:val="none" w:sz="0" w:space="0" w:color="auto"/>
        <w:bottom w:val="none" w:sz="0" w:space="0" w:color="auto"/>
        <w:right w:val="none" w:sz="0" w:space="0" w:color="auto"/>
      </w:divBdr>
    </w:div>
    <w:div w:id="1248151071">
      <w:bodyDiv w:val="1"/>
      <w:marLeft w:val="0"/>
      <w:marRight w:val="0"/>
      <w:marTop w:val="0"/>
      <w:marBottom w:val="0"/>
      <w:divBdr>
        <w:top w:val="none" w:sz="0" w:space="0" w:color="auto"/>
        <w:left w:val="none" w:sz="0" w:space="0" w:color="auto"/>
        <w:bottom w:val="none" w:sz="0" w:space="0" w:color="auto"/>
        <w:right w:val="none" w:sz="0" w:space="0" w:color="auto"/>
      </w:divBdr>
      <w:divsChild>
        <w:div w:id="1076590289">
          <w:marLeft w:val="0"/>
          <w:marRight w:val="0"/>
          <w:marTop w:val="0"/>
          <w:marBottom w:val="0"/>
          <w:divBdr>
            <w:top w:val="none" w:sz="0" w:space="0" w:color="auto"/>
            <w:left w:val="none" w:sz="0" w:space="0" w:color="auto"/>
            <w:bottom w:val="none" w:sz="0" w:space="0" w:color="auto"/>
            <w:right w:val="none" w:sz="0" w:space="0" w:color="auto"/>
          </w:divBdr>
        </w:div>
      </w:divsChild>
    </w:div>
    <w:div w:id="1252936153">
      <w:bodyDiv w:val="1"/>
      <w:marLeft w:val="0"/>
      <w:marRight w:val="0"/>
      <w:marTop w:val="0"/>
      <w:marBottom w:val="0"/>
      <w:divBdr>
        <w:top w:val="none" w:sz="0" w:space="0" w:color="auto"/>
        <w:left w:val="none" w:sz="0" w:space="0" w:color="auto"/>
        <w:bottom w:val="none" w:sz="0" w:space="0" w:color="auto"/>
        <w:right w:val="none" w:sz="0" w:space="0" w:color="auto"/>
      </w:divBdr>
    </w:div>
    <w:div w:id="1274167911">
      <w:bodyDiv w:val="1"/>
      <w:marLeft w:val="0"/>
      <w:marRight w:val="0"/>
      <w:marTop w:val="0"/>
      <w:marBottom w:val="0"/>
      <w:divBdr>
        <w:top w:val="none" w:sz="0" w:space="0" w:color="auto"/>
        <w:left w:val="none" w:sz="0" w:space="0" w:color="auto"/>
        <w:bottom w:val="none" w:sz="0" w:space="0" w:color="auto"/>
        <w:right w:val="none" w:sz="0" w:space="0" w:color="auto"/>
      </w:divBdr>
    </w:div>
    <w:div w:id="1287159030">
      <w:bodyDiv w:val="1"/>
      <w:marLeft w:val="0"/>
      <w:marRight w:val="0"/>
      <w:marTop w:val="0"/>
      <w:marBottom w:val="0"/>
      <w:divBdr>
        <w:top w:val="none" w:sz="0" w:space="0" w:color="auto"/>
        <w:left w:val="none" w:sz="0" w:space="0" w:color="auto"/>
        <w:bottom w:val="none" w:sz="0" w:space="0" w:color="auto"/>
        <w:right w:val="none" w:sz="0" w:space="0" w:color="auto"/>
      </w:divBdr>
    </w:div>
    <w:div w:id="1288663258">
      <w:bodyDiv w:val="1"/>
      <w:marLeft w:val="0"/>
      <w:marRight w:val="0"/>
      <w:marTop w:val="0"/>
      <w:marBottom w:val="0"/>
      <w:divBdr>
        <w:top w:val="none" w:sz="0" w:space="0" w:color="auto"/>
        <w:left w:val="none" w:sz="0" w:space="0" w:color="auto"/>
        <w:bottom w:val="none" w:sz="0" w:space="0" w:color="auto"/>
        <w:right w:val="none" w:sz="0" w:space="0" w:color="auto"/>
      </w:divBdr>
    </w:div>
    <w:div w:id="1291476959">
      <w:bodyDiv w:val="1"/>
      <w:marLeft w:val="0"/>
      <w:marRight w:val="0"/>
      <w:marTop w:val="0"/>
      <w:marBottom w:val="0"/>
      <w:divBdr>
        <w:top w:val="none" w:sz="0" w:space="0" w:color="auto"/>
        <w:left w:val="none" w:sz="0" w:space="0" w:color="auto"/>
        <w:bottom w:val="none" w:sz="0" w:space="0" w:color="auto"/>
        <w:right w:val="none" w:sz="0" w:space="0" w:color="auto"/>
      </w:divBdr>
    </w:div>
    <w:div w:id="1291978103">
      <w:bodyDiv w:val="1"/>
      <w:marLeft w:val="0"/>
      <w:marRight w:val="0"/>
      <w:marTop w:val="0"/>
      <w:marBottom w:val="0"/>
      <w:divBdr>
        <w:top w:val="none" w:sz="0" w:space="0" w:color="auto"/>
        <w:left w:val="none" w:sz="0" w:space="0" w:color="auto"/>
        <w:bottom w:val="none" w:sz="0" w:space="0" w:color="auto"/>
        <w:right w:val="none" w:sz="0" w:space="0" w:color="auto"/>
      </w:divBdr>
    </w:div>
    <w:div w:id="1311786665">
      <w:bodyDiv w:val="1"/>
      <w:marLeft w:val="0"/>
      <w:marRight w:val="0"/>
      <w:marTop w:val="0"/>
      <w:marBottom w:val="0"/>
      <w:divBdr>
        <w:top w:val="none" w:sz="0" w:space="0" w:color="auto"/>
        <w:left w:val="none" w:sz="0" w:space="0" w:color="auto"/>
        <w:bottom w:val="none" w:sz="0" w:space="0" w:color="auto"/>
        <w:right w:val="none" w:sz="0" w:space="0" w:color="auto"/>
      </w:divBdr>
    </w:div>
    <w:div w:id="1317950667">
      <w:bodyDiv w:val="1"/>
      <w:marLeft w:val="0"/>
      <w:marRight w:val="0"/>
      <w:marTop w:val="0"/>
      <w:marBottom w:val="0"/>
      <w:divBdr>
        <w:top w:val="none" w:sz="0" w:space="0" w:color="auto"/>
        <w:left w:val="none" w:sz="0" w:space="0" w:color="auto"/>
        <w:bottom w:val="none" w:sz="0" w:space="0" w:color="auto"/>
        <w:right w:val="none" w:sz="0" w:space="0" w:color="auto"/>
      </w:divBdr>
    </w:div>
    <w:div w:id="1337882263">
      <w:bodyDiv w:val="1"/>
      <w:marLeft w:val="0"/>
      <w:marRight w:val="0"/>
      <w:marTop w:val="0"/>
      <w:marBottom w:val="0"/>
      <w:divBdr>
        <w:top w:val="none" w:sz="0" w:space="0" w:color="auto"/>
        <w:left w:val="none" w:sz="0" w:space="0" w:color="auto"/>
        <w:bottom w:val="none" w:sz="0" w:space="0" w:color="auto"/>
        <w:right w:val="none" w:sz="0" w:space="0" w:color="auto"/>
      </w:divBdr>
    </w:div>
    <w:div w:id="1353649062">
      <w:bodyDiv w:val="1"/>
      <w:marLeft w:val="0"/>
      <w:marRight w:val="0"/>
      <w:marTop w:val="0"/>
      <w:marBottom w:val="0"/>
      <w:divBdr>
        <w:top w:val="none" w:sz="0" w:space="0" w:color="auto"/>
        <w:left w:val="none" w:sz="0" w:space="0" w:color="auto"/>
        <w:bottom w:val="none" w:sz="0" w:space="0" w:color="auto"/>
        <w:right w:val="none" w:sz="0" w:space="0" w:color="auto"/>
      </w:divBdr>
    </w:div>
    <w:div w:id="1354451470">
      <w:bodyDiv w:val="1"/>
      <w:marLeft w:val="0"/>
      <w:marRight w:val="0"/>
      <w:marTop w:val="0"/>
      <w:marBottom w:val="0"/>
      <w:divBdr>
        <w:top w:val="none" w:sz="0" w:space="0" w:color="auto"/>
        <w:left w:val="none" w:sz="0" w:space="0" w:color="auto"/>
        <w:bottom w:val="none" w:sz="0" w:space="0" w:color="auto"/>
        <w:right w:val="none" w:sz="0" w:space="0" w:color="auto"/>
      </w:divBdr>
    </w:div>
    <w:div w:id="1360353361">
      <w:bodyDiv w:val="1"/>
      <w:marLeft w:val="0"/>
      <w:marRight w:val="0"/>
      <w:marTop w:val="0"/>
      <w:marBottom w:val="0"/>
      <w:divBdr>
        <w:top w:val="none" w:sz="0" w:space="0" w:color="auto"/>
        <w:left w:val="none" w:sz="0" w:space="0" w:color="auto"/>
        <w:bottom w:val="none" w:sz="0" w:space="0" w:color="auto"/>
        <w:right w:val="none" w:sz="0" w:space="0" w:color="auto"/>
      </w:divBdr>
    </w:div>
    <w:div w:id="1394431597">
      <w:bodyDiv w:val="1"/>
      <w:marLeft w:val="0"/>
      <w:marRight w:val="0"/>
      <w:marTop w:val="0"/>
      <w:marBottom w:val="0"/>
      <w:divBdr>
        <w:top w:val="none" w:sz="0" w:space="0" w:color="auto"/>
        <w:left w:val="none" w:sz="0" w:space="0" w:color="auto"/>
        <w:bottom w:val="none" w:sz="0" w:space="0" w:color="auto"/>
        <w:right w:val="none" w:sz="0" w:space="0" w:color="auto"/>
      </w:divBdr>
    </w:div>
    <w:div w:id="1415013155">
      <w:bodyDiv w:val="1"/>
      <w:marLeft w:val="0"/>
      <w:marRight w:val="0"/>
      <w:marTop w:val="0"/>
      <w:marBottom w:val="0"/>
      <w:divBdr>
        <w:top w:val="none" w:sz="0" w:space="0" w:color="auto"/>
        <w:left w:val="none" w:sz="0" w:space="0" w:color="auto"/>
        <w:bottom w:val="none" w:sz="0" w:space="0" w:color="auto"/>
        <w:right w:val="none" w:sz="0" w:space="0" w:color="auto"/>
      </w:divBdr>
    </w:div>
    <w:div w:id="1427725942">
      <w:bodyDiv w:val="1"/>
      <w:marLeft w:val="0"/>
      <w:marRight w:val="0"/>
      <w:marTop w:val="0"/>
      <w:marBottom w:val="0"/>
      <w:divBdr>
        <w:top w:val="none" w:sz="0" w:space="0" w:color="auto"/>
        <w:left w:val="none" w:sz="0" w:space="0" w:color="auto"/>
        <w:bottom w:val="none" w:sz="0" w:space="0" w:color="auto"/>
        <w:right w:val="none" w:sz="0" w:space="0" w:color="auto"/>
      </w:divBdr>
    </w:div>
    <w:div w:id="1440418491">
      <w:bodyDiv w:val="1"/>
      <w:marLeft w:val="0"/>
      <w:marRight w:val="0"/>
      <w:marTop w:val="0"/>
      <w:marBottom w:val="0"/>
      <w:divBdr>
        <w:top w:val="none" w:sz="0" w:space="0" w:color="auto"/>
        <w:left w:val="none" w:sz="0" w:space="0" w:color="auto"/>
        <w:bottom w:val="none" w:sz="0" w:space="0" w:color="auto"/>
        <w:right w:val="none" w:sz="0" w:space="0" w:color="auto"/>
      </w:divBdr>
    </w:div>
    <w:div w:id="1455833363">
      <w:bodyDiv w:val="1"/>
      <w:marLeft w:val="0"/>
      <w:marRight w:val="0"/>
      <w:marTop w:val="0"/>
      <w:marBottom w:val="0"/>
      <w:divBdr>
        <w:top w:val="none" w:sz="0" w:space="0" w:color="auto"/>
        <w:left w:val="none" w:sz="0" w:space="0" w:color="auto"/>
        <w:bottom w:val="none" w:sz="0" w:space="0" w:color="auto"/>
        <w:right w:val="none" w:sz="0" w:space="0" w:color="auto"/>
      </w:divBdr>
    </w:div>
    <w:div w:id="1457286171">
      <w:bodyDiv w:val="1"/>
      <w:marLeft w:val="0"/>
      <w:marRight w:val="0"/>
      <w:marTop w:val="0"/>
      <w:marBottom w:val="0"/>
      <w:divBdr>
        <w:top w:val="none" w:sz="0" w:space="0" w:color="auto"/>
        <w:left w:val="none" w:sz="0" w:space="0" w:color="auto"/>
        <w:bottom w:val="none" w:sz="0" w:space="0" w:color="auto"/>
        <w:right w:val="none" w:sz="0" w:space="0" w:color="auto"/>
      </w:divBdr>
    </w:div>
    <w:div w:id="1461342345">
      <w:bodyDiv w:val="1"/>
      <w:marLeft w:val="0"/>
      <w:marRight w:val="0"/>
      <w:marTop w:val="0"/>
      <w:marBottom w:val="0"/>
      <w:divBdr>
        <w:top w:val="none" w:sz="0" w:space="0" w:color="auto"/>
        <w:left w:val="none" w:sz="0" w:space="0" w:color="auto"/>
        <w:bottom w:val="none" w:sz="0" w:space="0" w:color="auto"/>
        <w:right w:val="none" w:sz="0" w:space="0" w:color="auto"/>
      </w:divBdr>
    </w:div>
    <w:div w:id="1466579433">
      <w:bodyDiv w:val="1"/>
      <w:marLeft w:val="0"/>
      <w:marRight w:val="0"/>
      <w:marTop w:val="0"/>
      <w:marBottom w:val="0"/>
      <w:divBdr>
        <w:top w:val="none" w:sz="0" w:space="0" w:color="auto"/>
        <w:left w:val="none" w:sz="0" w:space="0" w:color="auto"/>
        <w:bottom w:val="none" w:sz="0" w:space="0" w:color="auto"/>
        <w:right w:val="none" w:sz="0" w:space="0" w:color="auto"/>
      </w:divBdr>
    </w:div>
    <w:div w:id="1482379826">
      <w:bodyDiv w:val="1"/>
      <w:marLeft w:val="0"/>
      <w:marRight w:val="0"/>
      <w:marTop w:val="0"/>
      <w:marBottom w:val="0"/>
      <w:divBdr>
        <w:top w:val="none" w:sz="0" w:space="0" w:color="auto"/>
        <w:left w:val="none" w:sz="0" w:space="0" w:color="auto"/>
        <w:bottom w:val="none" w:sz="0" w:space="0" w:color="auto"/>
        <w:right w:val="none" w:sz="0" w:space="0" w:color="auto"/>
      </w:divBdr>
    </w:div>
    <w:div w:id="1485777098">
      <w:bodyDiv w:val="1"/>
      <w:marLeft w:val="0"/>
      <w:marRight w:val="0"/>
      <w:marTop w:val="0"/>
      <w:marBottom w:val="0"/>
      <w:divBdr>
        <w:top w:val="none" w:sz="0" w:space="0" w:color="auto"/>
        <w:left w:val="none" w:sz="0" w:space="0" w:color="auto"/>
        <w:bottom w:val="none" w:sz="0" w:space="0" w:color="auto"/>
        <w:right w:val="none" w:sz="0" w:space="0" w:color="auto"/>
      </w:divBdr>
    </w:div>
    <w:div w:id="1509247151">
      <w:bodyDiv w:val="1"/>
      <w:marLeft w:val="0"/>
      <w:marRight w:val="0"/>
      <w:marTop w:val="0"/>
      <w:marBottom w:val="0"/>
      <w:divBdr>
        <w:top w:val="none" w:sz="0" w:space="0" w:color="auto"/>
        <w:left w:val="none" w:sz="0" w:space="0" w:color="auto"/>
        <w:bottom w:val="none" w:sz="0" w:space="0" w:color="auto"/>
        <w:right w:val="none" w:sz="0" w:space="0" w:color="auto"/>
      </w:divBdr>
    </w:div>
    <w:div w:id="1534730591">
      <w:bodyDiv w:val="1"/>
      <w:marLeft w:val="0"/>
      <w:marRight w:val="0"/>
      <w:marTop w:val="0"/>
      <w:marBottom w:val="0"/>
      <w:divBdr>
        <w:top w:val="none" w:sz="0" w:space="0" w:color="auto"/>
        <w:left w:val="none" w:sz="0" w:space="0" w:color="auto"/>
        <w:bottom w:val="none" w:sz="0" w:space="0" w:color="auto"/>
        <w:right w:val="none" w:sz="0" w:space="0" w:color="auto"/>
      </w:divBdr>
    </w:div>
    <w:div w:id="1541818413">
      <w:bodyDiv w:val="1"/>
      <w:marLeft w:val="0"/>
      <w:marRight w:val="0"/>
      <w:marTop w:val="0"/>
      <w:marBottom w:val="0"/>
      <w:divBdr>
        <w:top w:val="none" w:sz="0" w:space="0" w:color="auto"/>
        <w:left w:val="none" w:sz="0" w:space="0" w:color="auto"/>
        <w:bottom w:val="none" w:sz="0" w:space="0" w:color="auto"/>
        <w:right w:val="none" w:sz="0" w:space="0" w:color="auto"/>
      </w:divBdr>
    </w:div>
    <w:div w:id="1555116267">
      <w:bodyDiv w:val="1"/>
      <w:marLeft w:val="0"/>
      <w:marRight w:val="0"/>
      <w:marTop w:val="0"/>
      <w:marBottom w:val="0"/>
      <w:divBdr>
        <w:top w:val="none" w:sz="0" w:space="0" w:color="auto"/>
        <w:left w:val="none" w:sz="0" w:space="0" w:color="auto"/>
        <w:bottom w:val="none" w:sz="0" w:space="0" w:color="auto"/>
        <w:right w:val="none" w:sz="0" w:space="0" w:color="auto"/>
      </w:divBdr>
    </w:div>
    <w:div w:id="1557275181">
      <w:bodyDiv w:val="1"/>
      <w:marLeft w:val="0"/>
      <w:marRight w:val="0"/>
      <w:marTop w:val="0"/>
      <w:marBottom w:val="0"/>
      <w:divBdr>
        <w:top w:val="none" w:sz="0" w:space="0" w:color="auto"/>
        <w:left w:val="none" w:sz="0" w:space="0" w:color="auto"/>
        <w:bottom w:val="none" w:sz="0" w:space="0" w:color="auto"/>
        <w:right w:val="none" w:sz="0" w:space="0" w:color="auto"/>
      </w:divBdr>
    </w:div>
    <w:div w:id="1565024083">
      <w:bodyDiv w:val="1"/>
      <w:marLeft w:val="0"/>
      <w:marRight w:val="0"/>
      <w:marTop w:val="0"/>
      <w:marBottom w:val="0"/>
      <w:divBdr>
        <w:top w:val="none" w:sz="0" w:space="0" w:color="auto"/>
        <w:left w:val="none" w:sz="0" w:space="0" w:color="auto"/>
        <w:bottom w:val="none" w:sz="0" w:space="0" w:color="auto"/>
        <w:right w:val="none" w:sz="0" w:space="0" w:color="auto"/>
      </w:divBdr>
    </w:div>
    <w:div w:id="1594391926">
      <w:bodyDiv w:val="1"/>
      <w:marLeft w:val="0"/>
      <w:marRight w:val="0"/>
      <w:marTop w:val="0"/>
      <w:marBottom w:val="0"/>
      <w:divBdr>
        <w:top w:val="none" w:sz="0" w:space="0" w:color="auto"/>
        <w:left w:val="none" w:sz="0" w:space="0" w:color="auto"/>
        <w:bottom w:val="none" w:sz="0" w:space="0" w:color="auto"/>
        <w:right w:val="none" w:sz="0" w:space="0" w:color="auto"/>
      </w:divBdr>
    </w:div>
    <w:div w:id="1598640506">
      <w:bodyDiv w:val="1"/>
      <w:marLeft w:val="0"/>
      <w:marRight w:val="0"/>
      <w:marTop w:val="0"/>
      <w:marBottom w:val="0"/>
      <w:divBdr>
        <w:top w:val="none" w:sz="0" w:space="0" w:color="auto"/>
        <w:left w:val="none" w:sz="0" w:space="0" w:color="auto"/>
        <w:bottom w:val="none" w:sz="0" w:space="0" w:color="auto"/>
        <w:right w:val="none" w:sz="0" w:space="0" w:color="auto"/>
      </w:divBdr>
    </w:div>
    <w:div w:id="1599950106">
      <w:bodyDiv w:val="1"/>
      <w:marLeft w:val="0"/>
      <w:marRight w:val="0"/>
      <w:marTop w:val="0"/>
      <w:marBottom w:val="0"/>
      <w:divBdr>
        <w:top w:val="none" w:sz="0" w:space="0" w:color="auto"/>
        <w:left w:val="none" w:sz="0" w:space="0" w:color="auto"/>
        <w:bottom w:val="none" w:sz="0" w:space="0" w:color="auto"/>
        <w:right w:val="none" w:sz="0" w:space="0" w:color="auto"/>
      </w:divBdr>
    </w:div>
    <w:div w:id="1610162575">
      <w:bodyDiv w:val="1"/>
      <w:marLeft w:val="0"/>
      <w:marRight w:val="0"/>
      <w:marTop w:val="0"/>
      <w:marBottom w:val="0"/>
      <w:divBdr>
        <w:top w:val="none" w:sz="0" w:space="0" w:color="auto"/>
        <w:left w:val="none" w:sz="0" w:space="0" w:color="auto"/>
        <w:bottom w:val="none" w:sz="0" w:space="0" w:color="auto"/>
        <w:right w:val="none" w:sz="0" w:space="0" w:color="auto"/>
      </w:divBdr>
    </w:div>
    <w:div w:id="1624846022">
      <w:bodyDiv w:val="1"/>
      <w:marLeft w:val="0"/>
      <w:marRight w:val="0"/>
      <w:marTop w:val="0"/>
      <w:marBottom w:val="0"/>
      <w:divBdr>
        <w:top w:val="none" w:sz="0" w:space="0" w:color="auto"/>
        <w:left w:val="none" w:sz="0" w:space="0" w:color="auto"/>
        <w:bottom w:val="none" w:sz="0" w:space="0" w:color="auto"/>
        <w:right w:val="none" w:sz="0" w:space="0" w:color="auto"/>
      </w:divBdr>
    </w:div>
    <w:div w:id="1649942786">
      <w:bodyDiv w:val="1"/>
      <w:marLeft w:val="0"/>
      <w:marRight w:val="0"/>
      <w:marTop w:val="0"/>
      <w:marBottom w:val="0"/>
      <w:divBdr>
        <w:top w:val="none" w:sz="0" w:space="0" w:color="auto"/>
        <w:left w:val="none" w:sz="0" w:space="0" w:color="auto"/>
        <w:bottom w:val="none" w:sz="0" w:space="0" w:color="auto"/>
        <w:right w:val="none" w:sz="0" w:space="0" w:color="auto"/>
      </w:divBdr>
    </w:div>
    <w:div w:id="1691956244">
      <w:bodyDiv w:val="1"/>
      <w:marLeft w:val="0"/>
      <w:marRight w:val="0"/>
      <w:marTop w:val="0"/>
      <w:marBottom w:val="0"/>
      <w:divBdr>
        <w:top w:val="none" w:sz="0" w:space="0" w:color="auto"/>
        <w:left w:val="none" w:sz="0" w:space="0" w:color="auto"/>
        <w:bottom w:val="none" w:sz="0" w:space="0" w:color="auto"/>
        <w:right w:val="none" w:sz="0" w:space="0" w:color="auto"/>
      </w:divBdr>
    </w:div>
    <w:div w:id="1696151104">
      <w:bodyDiv w:val="1"/>
      <w:marLeft w:val="0"/>
      <w:marRight w:val="0"/>
      <w:marTop w:val="0"/>
      <w:marBottom w:val="0"/>
      <w:divBdr>
        <w:top w:val="none" w:sz="0" w:space="0" w:color="auto"/>
        <w:left w:val="none" w:sz="0" w:space="0" w:color="auto"/>
        <w:bottom w:val="none" w:sz="0" w:space="0" w:color="auto"/>
        <w:right w:val="none" w:sz="0" w:space="0" w:color="auto"/>
      </w:divBdr>
    </w:div>
    <w:div w:id="1718582201">
      <w:bodyDiv w:val="1"/>
      <w:marLeft w:val="0"/>
      <w:marRight w:val="0"/>
      <w:marTop w:val="0"/>
      <w:marBottom w:val="0"/>
      <w:divBdr>
        <w:top w:val="none" w:sz="0" w:space="0" w:color="auto"/>
        <w:left w:val="none" w:sz="0" w:space="0" w:color="auto"/>
        <w:bottom w:val="none" w:sz="0" w:space="0" w:color="auto"/>
        <w:right w:val="none" w:sz="0" w:space="0" w:color="auto"/>
      </w:divBdr>
    </w:div>
    <w:div w:id="1721434842">
      <w:bodyDiv w:val="1"/>
      <w:marLeft w:val="0"/>
      <w:marRight w:val="0"/>
      <w:marTop w:val="0"/>
      <w:marBottom w:val="0"/>
      <w:divBdr>
        <w:top w:val="none" w:sz="0" w:space="0" w:color="auto"/>
        <w:left w:val="none" w:sz="0" w:space="0" w:color="auto"/>
        <w:bottom w:val="none" w:sz="0" w:space="0" w:color="auto"/>
        <w:right w:val="none" w:sz="0" w:space="0" w:color="auto"/>
      </w:divBdr>
    </w:div>
    <w:div w:id="1721828172">
      <w:bodyDiv w:val="1"/>
      <w:marLeft w:val="0"/>
      <w:marRight w:val="0"/>
      <w:marTop w:val="0"/>
      <w:marBottom w:val="0"/>
      <w:divBdr>
        <w:top w:val="none" w:sz="0" w:space="0" w:color="auto"/>
        <w:left w:val="none" w:sz="0" w:space="0" w:color="auto"/>
        <w:bottom w:val="none" w:sz="0" w:space="0" w:color="auto"/>
        <w:right w:val="none" w:sz="0" w:space="0" w:color="auto"/>
      </w:divBdr>
    </w:div>
    <w:div w:id="1726446222">
      <w:bodyDiv w:val="1"/>
      <w:marLeft w:val="0"/>
      <w:marRight w:val="0"/>
      <w:marTop w:val="0"/>
      <w:marBottom w:val="0"/>
      <w:divBdr>
        <w:top w:val="none" w:sz="0" w:space="0" w:color="auto"/>
        <w:left w:val="none" w:sz="0" w:space="0" w:color="auto"/>
        <w:bottom w:val="none" w:sz="0" w:space="0" w:color="auto"/>
        <w:right w:val="none" w:sz="0" w:space="0" w:color="auto"/>
      </w:divBdr>
    </w:div>
    <w:div w:id="1733309450">
      <w:bodyDiv w:val="1"/>
      <w:marLeft w:val="0"/>
      <w:marRight w:val="0"/>
      <w:marTop w:val="0"/>
      <w:marBottom w:val="0"/>
      <w:divBdr>
        <w:top w:val="none" w:sz="0" w:space="0" w:color="auto"/>
        <w:left w:val="none" w:sz="0" w:space="0" w:color="auto"/>
        <w:bottom w:val="none" w:sz="0" w:space="0" w:color="auto"/>
        <w:right w:val="none" w:sz="0" w:space="0" w:color="auto"/>
      </w:divBdr>
    </w:div>
    <w:div w:id="1744834377">
      <w:bodyDiv w:val="1"/>
      <w:marLeft w:val="0"/>
      <w:marRight w:val="0"/>
      <w:marTop w:val="0"/>
      <w:marBottom w:val="0"/>
      <w:divBdr>
        <w:top w:val="none" w:sz="0" w:space="0" w:color="auto"/>
        <w:left w:val="none" w:sz="0" w:space="0" w:color="auto"/>
        <w:bottom w:val="none" w:sz="0" w:space="0" w:color="auto"/>
        <w:right w:val="none" w:sz="0" w:space="0" w:color="auto"/>
      </w:divBdr>
    </w:div>
    <w:div w:id="1752460408">
      <w:bodyDiv w:val="1"/>
      <w:marLeft w:val="0"/>
      <w:marRight w:val="0"/>
      <w:marTop w:val="0"/>
      <w:marBottom w:val="0"/>
      <w:divBdr>
        <w:top w:val="none" w:sz="0" w:space="0" w:color="auto"/>
        <w:left w:val="none" w:sz="0" w:space="0" w:color="auto"/>
        <w:bottom w:val="none" w:sz="0" w:space="0" w:color="auto"/>
        <w:right w:val="none" w:sz="0" w:space="0" w:color="auto"/>
      </w:divBdr>
    </w:div>
    <w:div w:id="1755080886">
      <w:bodyDiv w:val="1"/>
      <w:marLeft w:val="0"/>
      <w:marRight w:val="0"/>
      <w:marTop w:val="0"/>
      <w:marBottom w:val="0"/>
      <w:divBdr>
        <w:top w:val="none" w:sz="0" w:space="0" w:color="auto"/>
        <w:left w:val="none" w:sz="0" w:space="0" w:color="auto"/>
        <w:bottom w:val="none" w:sz="0" w:space="0" w:color="auto"/>
        <w:right w:val="none" w:sz="0" w:space="0" w:color="auto"/>
      </w:divBdr>
    </w:div>
    <w:div w:id="1763408105">
      <w:bodyDiv w:val="1"/>
      <w:marLeft w:val="0"/>
      <w:marRight w:val="0"/>
      <w:marTop w:val="0"/>
      <w:marBottom w:val="0"/>
      <w:divBdr>
        <w:top w:val="none" w:sz="0" w:space="0" w:color="auto"/>
        <w:left w:val="none" w:sz="0" w:space="0" w:color="auto"/>
        <w:bottom w:val="none" w:sz="0" w:space="0" w:color="auto"/>
        <w:right w:val="none" w:sz="0" w:space="0" w:color="auto"/>
      </w:divBdr>
    </w:div>
    <w:div w:id="1776441813">
      <w:bodyDiv w:val="1"/>
      <w:marLeft w:val="0"/>
      <w:marRight w:val="0"/>
      <w:marTop w:val="0"/>
      <w:marBottom w:val="0"/>
      <w:divBdr>
        <w:top w:val="none" w:sz="0" w:space="0" w:color="auto"/>
        <w:left w:val="none" w:sz="0" w:space="0" w:color="auto"/>
        <w:bottom w:val="none" w:sz="0" w:space="0" w:color="auto"/>
        <w:right w:val="none" w:sz="0" w:space="0" w:color="auto"/>
      </w:divBdr>
    </w:div>
    <w:div w:id="1778211395">
      <w:bodyDiv w:val="1"/>
      <w:marLeft w:val="0"/>
      <w:marRight w:val="0"/>
      <w:marTop w:val="0"/>
      <w:marBottom w:val="0"/>
      <w:divBdr>
        <w:top w:val="none" w:sz="0" w:space="0" w:color="auto"/>
        <w:left w:val="none" w:sz="0" w:space="0" w:color="auto"/>
        <w:bottom w:val="none" w:sz="0" w:space="0" w:color="auto"/>
        <w:right w:val="none" w:sz="0" w:space="0" w:color="auto"/>
      </w:divBdr>
    </w:div>
    <w:div w:id="1818956111">
      <w:bodyDiv w:val="1"/>
      <w:marLeft w:val="0"/>
      <w:marRight w:val="0"/>
      <w:marTop w:val="0"/>
      <w:marBottom w:val="0"/>
      <w:divBdr>
        <w:top w:val="none" w:sz="0" w:space="0" w:color="auto"/>
        <w:left w:val="none" w:sz="0" w:space="0" w:color="auto"/>
        <w:bottom w:val="none" w:sz="0" w:space="0" w:color="auto"/>
        <w:right w:val="none" w:sz="0" w:space="0" w:color="auto"/>
      </w:divBdr>
    </w:div>
    <w:div w:id="1827356309">
      <w:bodyDiv w:val="1"/>
      <w:marLeft w:val="0"/>
      <w:marRight w:val="0"/>
      <w:marTop w:val="0"/>
      <w:marBottom w:val="0"/>
      <w:divBdr>
        <w:top w:val="none" w:sz="0" w:space="0" w:color="auto"/>
        <w:left w:val="none" w:sz="0" w:space="0" w:color="auto"/>
        <w:bottom w:val="none" w:sz="0" w:space="0" w:color="auto"/>
        <w:right w:val="none" w:sz="0" w:space="0" w:color="auto"/>
      </w:divBdr>
    </w:div>
    <w:div w:id="1843819040">
      <w:bodyDiv w:val="1"/>
      <w:marLeft w:val="0"/>
      <w:marRight w:val="0"/>
      <w:marTop w:val="0"/>
      <w:marBottom w:val="0"/>
      <w:divBdr>
        <w:top w:val="none" w:sz="0" w:space="0" w:color="auto"/>
        <w:left w:val="none" w:sz="0" w:space="0" w:color="auto"/>
        <w:bottom w:val="none" w:sz="0" w:space="0" w:color="auto"/>
        <w:right w:val="none" w:sz="0" w:space="0" w:color="auto"/>
      </w:divBdr>
    </w:div>
    <w:div w:id="1848206137">
      <w:bodyDiv w:val="1"/>
      <w:marLeft w:val="0"/>
      <w:marRight w:val="0"/>
      <w:marTop w:val="0"/>
      <w:marBottom w:val="0"/>
      <w:divBdr>
        <w:top w:val="none" w:sz="0" w:space="0" w:color="auto"/>
        <w:left w:val="none" w:sz="0" w:space="0" w:color="auto"/>
        <w:bottom w:val="none" w:sz="0" w:space="0" w:color="auto"/>
        <w:right w:val="none" w:sz="0" w:space="0" w:color="auto"/>
      </w:divBdr>
    </w:div>
    <w:div w:id="1854225035">
      <w:bodyDiv w:val="1"/>
      <w:marLeft w:val="0"/>
      <w:marRight w:val="0"/>
      <w:marTop w:val="0"/>
      <w:marBottom w:val="0"/>
      <w:divBdr>
        <w:top w:val="none" w:sz="0" w:space="0" w:color="auto"/>
        <w:left w:val="none" w:sz="0" w:space="0" w:color="auto"/>
        <w:bottom w:val="none" w:sz="0" w:space="0" w:color="auto"/>
        <w:right w:val="none" w:sz="0" w:space="0" w:color="auto"/>
      </w:divBdr>
    </w:div>
    <w:div w:id="1866096692">
      <w:bodyDiv w:val="1"/>
      <w:marLeft w:val="0"/>
      <w:marRight w:val="0"/>
      <w:marTop w:val="0"/>
      <w:marBottom w:val="0"/>
      <w:divBdr>
        <w:top w:val="none" w:sz="0" w:space="0" w:color="auto"/>
        <w:left w:val="none" w:sz="0" w:space="0" w:color="auto"/>
        <w:bottom w:val="none" w:sz="0" w:space="0" w:color="auto"/>
        <w:right w:val="none" w:sz="0" w:space="0" w:color="auto"/>
      </w:divBdr>
    </w:div>
    <w:div w:id="1866170366">
      <w:bodyDiv w:val="1"/>
      <w:marLeft w:val="0"/>
      <w:marRight w:val="0"/>
      <w:marTop w:val="0"/>
      <w:marBottom w:val="0"/>
      <w:divBdr>
        <w:top w:val="none" w:sz="0" w:space="0" w:color="auto"/>
        <w:left w:val="none" w:sz="0" w:space="0" w:color="auto"/>
        <w:bottom w:val="none" w:sz="0" w:space="0" w:color="auto"/>
        <w:right w:val="none" w:sz="0" w:space="0" w:color="auto"/>
      </w:divBdr>
    </w:div>
    <w:div w:id="1867019009">
      <w:bodyDiv w:val="1"/>
      <w:marLeft w:val="0"/>
      <w:marRight w:val="0"/>
      <w:marTop w:val="0"/>
      <w:marBottom w:val="0"/>
      <w:divBdr>
        <w:top w:val="none" w:sz="0" w:space="0" w:color="auto"/>
        <w:left w:val="none" w:sz="0" w:space="0" w:color="auto"/>
        <w:bottom w:val="none" w:sz="0" w:space="0" w:color="auto"/>
        <w:right w:val="none" w:sz="0" w:space="0" w:color="auto"/>
      </w:divBdr>
    </w:div>
    <w:div w:id="1875147001">
      <w:bodyDiv w:val="1"/>
      <w:marLeft w:val="0"/>
      <w:marRight w:val="0"/>
      <w:marTop w:val="0"/>
      <w:marBottom w:val="0"/>
      <w:divBdr>
        <w:top w:val="none" w:sz="0" w:space="0" w:color="auto"/>
        <w:left w:val="none" w:sz="0" w:space="0" w:color="auto"/>
        <w:bottom w:val="none" w:sz="0" w:space="0" w:color="auto"/>
        <w:right w:val="none" w:sz="0" w:space="0" w:color="auto"/>
      </w:divBdr>
    </w:div>
    <w:div w:id="1879661974">
      <w:bodyDiv w:val="1"/>
      <w:marLeft w:val="0"/>
      <w:marRight w:val="0"/>
      <w:marTop w:val="0"/>
      <w:marBottom w:val="0"/>
      <w:divBdr>
        <w:top w:val="none" w:sz="0" w:space="0" w:color="auto"/>
        <w:left w:val="none" w:sz="0" w:space="0" w:color="auto"/>
        <w:bottom w:val="none" w:sz="0" w:space="0" w:color="auto"/>
        <w:right w:val="none" w:sz="0" w:space="0" w:color="auto"/>
      </w:divBdr>
    </w:div>
    <w:div w:id="1889104761">
      <w:bodyDiv w:val="1"/>
      <w:marLeft w:val="0"/>
      <w:marRight w:val="0"/>
      <w:marTop w:val="0"/>
      <w:marBottom w:val="0"/>
      <w:divBdr>
        <w:top w:val="none" w:sz="0" w:space="0" w:color="auto"/>
        <w:left w:val="none" w:sz="0" w:space="0" w:color="auto"/>
        <w:bottom w:val="none" w:sz="0" w:space="0" w:color="auto"/>
        <w:right w:val="none" w:sz="0" w:space="0" w:color="auto"/>
      </w:divBdr>
    </w:div>
    <w:div w:id="1889536080">
      <w:bodyDiv w:val="1"/>
      <w:marLeft w:val="0"/>
      <w:marRight w:val="0"/>
      <w:marTop w:val="0"/>
      <w:marBottom w:val="0"/>
      <w:divBdr>
        <w:top w:val="none" w:sz="0" w:space="0" w:color="auto"/>
        <w:left w:val="none" w:sz="0" w:space="0" w:color="auto"/>
        <w:bottom w:val="none" w:sz="0" w:space="0" w:color="auto"/>
        <w:right w:val="none" w:sz="0" w:space="0" w:color="auto"/>
      </w:divBdr>
    </w:div>
    <w:div w:id="1892229651">
      <w:bodyDiv w:val="1"/>
      <w:marLeft w:val="0"/>
      <w:marRight w:val="0"/>
      <w:marTop w:val="0"/>
      <w:marBottom w:val="0"/>
      <w:divBdr>
        <w:top w:val="none" w:sz="0" w:space="0" w:color="auto"/>
        <w:left w:val="none" w:sz="0" w:space="0" w:color="auto"/>
        <w:bottom w:val="none" w:sz="0" w:space="0" w:color="auto"/>
        <w:right w:val="none" w:sz="0" w:space="0" w:color="auto"/>
      </w:divBdr>
    </w:div>
    <w:div w:id="1901284113">
      <w:bodyDiv w:val="1"/>
      <w:marLeft w:val="0"/>
      <w:marRight w:val="0"/>
      <w:marTop w:val="0"/>
      <w:marBottom w:val="0"/>
      <w:divBdr>
        <w:top w:val="none" w:sz="0" w:space="0" w:color="auto"/>
        <w:left w:val="none" w:sz="0" w:space="0" w:color="auto"/>
        <w:bottom w:val="none" w:sz="0" w:space="0" w:color="auto"/>
        <w:right w:val="none" w:sz="0" w:space="0" w:color="auto"/>
      </w:divBdr>
    </w:div>
    <w:div w:id="1905681035">
      <w:bodyDiv w:val="1"/>
      <w:marLeft w:val="0"/>
      <w:marRight w:val="0"/>
      <w:marTop w:val="0"/>
      <w:marBottom w:val="0"/>
      <w:divBdr>
        <w:top w:val="none" w:sz="0" w:space="0" w:color="auto"/>
        <w:left w:val="none" w:sz="0" w:space="0" w:color="auto"/>
        <w:bottom w:val="none" w:sz="0" w:space="0" w:color="auto"/>
        <w:right w:val="none" w:sz="0" w:space="0" w:color="auto"/>
      </w:divBdr>
    </w:div>
    <w:div w:id="1913657250">
      <w:bodyDiv w:val="1"/>
      <w:marLeft w:val="0"/>
      <w:marRight w:val="0"/>
      <w:marTop w:val="0"/>
      <w:marBottom w:val="0"/>
      <w:divBdr>
        <w:top w:val="none" w:sz="0" w:space="0" w:color="auto"/>
        <w:left w:val="none" w:sz="0" w:space="0" w:color="auto"/>
        <w:bottom w:val="none" w:sz="0" w:space="0" w:color="auto"/>
        <w:right w:val="none" w:sz="0" w:space="0" w:color="auto"/>
      </w:divBdr>
    </w:div>
    <w:div w:id="1919750473">
      <w:bodyDiv w:val="1"/>
      <w:marLeft w:val="0"/>
      <w:marRight w:val="0"/>
      <w:marTop w:val="0"/>
      <w:marBottom w:val="0"/>
      <w:divBdr>
        <w:top w:val="none" w:sz="0" w:space="0" w:color="auto"/>
        <w:left w:val="none" w:sz="0" w:space="0" w:color="auto"/>
        <w:bottom w:val="none" w:sz="0" w:space="0" w:color="auto"/>
        <w:right w:val="none" w:sz="0" w:space="0" w:color="auto"/>
      </w:divBdr>
      <w:divsChild>
        <w:div w:id="175459046">
          <w:marLeft w:val="0"/>
          <w:marRight w:val="0"/>
          <w:marTop w:val="0"/>
          <w:marBottom w:val="0"/>
          <w:divBdr>
            <w:top w:val="none" w:sz="0" w:space="0" w:color="auto"/>
            <w:left w:val="none" w:sz="0" w:space="0" w:color="auto"/>
            <w:bottom w:val="none" w:sz="0" w:space="0" w:color="auto"/>
            <w:right w:val="none" w:sz="0" w:space="0" w:color="auto"/>
          </w:divBdr>
          <w:divsChild>
            <w:div w:id="460154614">
              <w:marLeft w:val="0"/>
              <w:marRight w:val="60"/>
              <w:marTop w:val="0"/>
              <w:marBottom w:val="0"/>
              <w:divBdr>
                <w:top w:val="none" w:sz="0" w:space="0" w:color="auto"/>
                <w:left w:val="none" w:sz="0" w:space="0" w:color="auto"/>
                <w:bottom w:val="none" w:sz="0" w:space="0" w:color="auto"/>
                <w:right w:val="none" w:sz="0" w:space="0" w:color="auto"/>
              </w:divBdr>
              <w:divsChild>
                <w:div w:id="373507988">
                  <w:marLeft w:val="0"/>
                  <w:marRight w:val="0"/>
                  <w:marTop w:val="0"/>
                  <w:marBottom w:val="150"/>
                  <w:divBdr>
                    <w:top w:val="none" w:sz="0" w:space="0" w:color="auto"/>
                    <w:left w:val="none" w:sz="0" w:space="0" w:color="auto"/>
                    <w:bottom w:val="none" w:sz="0" w:space="0" w:color="auto"/>
                    <w:right w:val="none" w:sz="0" w:space="0" w:color="auto"/>
                  </w:divBdr>
                  <w:divsChild>
                    <w:div w:id="982542874">
                      <w:marLeft w:val="0"/>
                      <w:marRight w:val="0"/>
                      <w:marTop w:val="0"/>
                      <w:marBottom w:val="0"/>
                      <w:divBdr>
                        <w:top w:val="none" w:sz="0" w:space="0" w:color="auto"/>
                        <w:left w:val="none" w:sz="0" w:space="0" w:color="auto"/>
                        <w:bottom w:val="none" w:sz="0" w:space="0" w:color="auto"/>
                        <w:right w:val="none" w:sz="0" w:space="0" w:color="auto"/>
                      </w:divBdr>
                      <w:divsChild>
                        <w:div w:id="73054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098293">
      <w:bodyDiv w:val="1"/>
      <w:marLeft w:val="0"/>
      <w:marRight w:val="0"/>
      <w:marTop w:val="0"/>
      <w:marBottom w:val="0"/>
      <w:divBdr>
        <w:top w:val="none" w:sz="0" w:space="0" w:color="auto"/>
        <w:left w:val="none" w:sz="0" w:space="0" w:color="auto"/>
        <w:bottom w:val="none" w:sz="0" w:space="0" w:color="auto"/>
        <w:right w:val="none" w:sz="0" w:space="0" w:color="auto"/>
      </w:divBdr>
    </w:div>
    <w:div w:id="1922324914">
      <w:bodyDiv w:val="1"/>
      <w:marLeft w:val="0"/>
      <w:marRight w:val="0"/>
      <w:marTop w:val="0"/>
      <w:marBottom w:val="0"/>
      <w:divBdr>
        <w:top w:val="none" w:sz="0" w:space="0" w:color="auto"/>
        <w:left w:val="none" w:sz="0" w:space="0" w:color="auto"/>
        <w:bottom w:val="none" w:sz="0" w:space="0" w:color="auto"/>
        <w:right w:val="none" w:sz="0" w:space="0" w:color="auto"/>
      </w:divBdr>
    </w:div>
    <w:div w:id="1935822693">
      <w:bodyDiv w:val="1"/>
      <w:marLeft w:val="0"/>
      <w:marRight w:val="0"/>
      <w:marTop w:val="0"/>
      <w:marBottom w:val="0"/>
      <w:divBdr>
        <w:top w:val="none" w:sz="0" w:space="0" w:color="auto"/>
        <w:left w:val="none" w:sz="0" w:space="0" w:color="auto"/>
        <w:bottom w:val="none" w:sz="0" w:space="0" w:color="auto"/>
        <w:right w:val="none" w:sz="0" w:space="0" w:color="auto"/>
      </w:divBdr>
    </w:div>
    <w:div w:id="1935825223">
      <w:bodyDiv w:val="1"/>
      <w:marLeft w:val="0"/>
      <w:marRight w:val="0"/>
      <w:marTop w:val="0"/>
      <w:marBottom w:val="0"/>
      <w:divBdr>
        <w:top w:val="none" w:sz="0" w:space="0" w:color="auto"/>
        <w:left w:val="none" w:sz="0" w:space="0" w:color="auto"/>
        <w:bottom w:val="none" w:sz="0" w:space="0" w:color="auto"/>
        <w:right w:val="none" w:sz="0" w:space="0" w:color="auto"/>
      </w:divBdr>
    </w:div>
    <w:div w:id="1936597786">
      <w:bodyDiv w:val="1"/>
      <w:marLeft w:val="0"/>
      <w:marRight w:val="0"/>
      <w:marTop w:val="0"/>
      <w:marBottom w:val="0"/>
      <w:divBdr>
        <w:top w:val="none" w:sz="0" w:space="0" w:color="auto"/>
        <w:left w:val="none" w:sz="0" w:space="0" w:color="auto"/>
        <w:bottom w:val="none" w:sz="0" w:space="0" w:color="auto"/>
        <w:right w:val="none" w:sz="0" w:space="0" w:color="auto"/>
      </w:divBdr>
    </w:div>
    <w:div w:id="1988047568">
      <w:bodyDiv w:val="1"/>
      <w:marLeft w:val="0"/>
      <w:marRight w:val="0"/>
      <w:marTop w:val="0"/>
      <w:marBottom w:val="0"/>
      <w:divBdr>
        <w:top w:val="none" w:sz="0" w:space="0" w:color="auto"/>
        <w:left w:val="none" w:sz="0" w:space="0" w:color="auto"/>
        <w:bottom w:val="none" w:sz="0" w:space="0" w:color="auto"/>
        <w:right w:val="none" w:sz="0" w:space="0" w:color="auto"/>
      </w:divBdr>
    </w:div>
    <w:div w:id="1994139789">
      <w:bodyDiv w:val="1"/>
      <w:marLeft w:val="0"/>
      <w:marRight w:val="0"/>
      <w:marTop w:val="0"/>
      <w:marBottom w:val="0"/>
      <w:divBdr>
        <w:top w:val="none" w:sz="0" w:space="0" w:color="auto"/>
        <w:left w:val="none" w:sz="0" w:space="0" w:color="auto"/>
        <w:bottom w:val="none" w:sz="0" w:space="0" w:color="auto"/>
        <w:right w:val="none" w:sz="0" w:space="0" w:color="auto"/>
      </w:divBdr>
    </w:div>
    <w:div w:id="2005664103">
      <w:bodyDiv w:val="1"/>
      <w:marLeft w:val="0"/>
      <w:marRight w:val="0"/>
      <w:marTop w:val="0"/>
      <w:marBottom w:val="0"/>
      <w:divBdr>
        <w:top w:val="none" w:sz="0" w:space="0" w:color="auto"/>
        <w:left w:val="none" w:sz="0" w:space="0" w:color="auto"/>
        <w:bottom w:val="none" w:sz="0" w:space="0" w:color="auto"/>
        <w:right w:val="none" w:sz="0" w:space="0" w:color="auto"/>
      </w:divBdr>
    </w:div>
    <w:div w:id="2009557622">
      <w:bodyDiv w:val="1"/>
      <w:marLeft w:val="0"/>
      <w:marRight w:val="0"/>
      <w:marTop w:val="0"/>
      <w:marBottom w:val="0"/>
      <w:divBdr>
        <w:top w:val="none" w:sz="0" w:space="0" w:color="auto"/>
        <w:left w:val="none" w:sz="0" w:space="0" w:color="auto"/>
        <w:bottom w:val="none" w:sz="0" w:space="0" w:color="auto"/>
        <w:right w:val="none" w:sz="0" w:space="0" w:color="auto"/>
      </w:divBdr>
    </w:div>
    <w:div w:id="2015300522">
      <w:bodyDiv w:val="1"/>
      <w:marLeft w:val="0"/>
      <w:marRight w:val="0"/>
      <w:marTop w:val="0"/>
      <w:marBottom w:val="0"/>
      <w:divBdr>
        <w:top w:val="none" w:sz="0" w:space="0" w:color="auto"/>
        <w:left w:val="none" w:sz="0" w:space="0" w:color="auto"/>
        <w:bottom w:val="none" w:sz="0" w:space="0" w:color="auto"/>
        <w:right w:val="none" w:sz="0" w:space="0" w:color="auto"/>
      </w:divBdr>
    </w:div>
    <w:div w:id="2021620433">
      <w:bodyDiv w:val="1"/>
      <w:marLeft w:val="0"/>
      <w:marRight w:val="0"/>
      <w:marTop w:val="0"/>
      <w:marBottom w:val="0"/>
      <w:divBdr>
        <w:top w:val="none" w:sz="0" w:space="0" w:color="auto"/>
        <w:left w:val="none" w:sz="0" w:space="0" w:color="auto"/>
        <w:bottom w:val="none" w:sz="0" w:space="0" w:color="auto"/>
        <w:right w:val="none" w:sz="0" w:space="0" w:color="auto"/>
      </w:divBdr>
    </w:div>
    <w:div w:id="2026709549">
      <w:bodyDiv w:val="1"/>
      <w:marLeft w:val="0"/>
      <w:marRight w:val="0"/>
      <w:marTop w:val="0"/>
      <w:marBottom w:val="0"/>
      <w:divBdr>
        <w:top w:val="none" w:sz="0" w:space="0" w:color="auto"/>
        <w:left w:val="none" w:sz="0" w:space="0" w:color="auto"/>
        <w:bottom w:val="none" w:sz="0" w:space="0" w:color="auto"/>
        <w:right w:val="none" w:sz="0" w:space="0" w:color="auto"/>
      </w:divBdr>
    </w:div>
    <w:div w:id="2029746198">
      <w:bodyDiv w:val="1"/>
      <w:marLeft w:val="0"/>
      <w:marRight w:val="0"/>
      <w:marTop w:val="0"/>
      <w:marBottom w:val="0"/>
      <w:divBdr>
        <w:top w:val="none" w:sz="0" w:space="0" w:color="auto"/>
        <w:left w:val="none" w:sz="0" w:space="0" w:color="auto"/>
        <w:bottom w:val="none" w:sz="0" w:space="0" w:color="auto"/>
        <w:right w:val="none" w:sz="0" w:space="0" w:color="auto"/>
      </w:divBdr>
    </w:div>
    <w:div w:id="2039698340">
      <w:bodyDiv w:val="1"/>
      <w:marLeft w:val="0"/>
      <w:marRight w:val="0"/>
      <w:marTop w:val="0"/>
      <w:marBottom w:val="0"/>
      <w:divBdr>
        <w:top w:val="none" w:sz="0" w:space="0" w:color="auto"/>
        <w:left w:val="none" w:sz="0" w:space="0" w:color="auto"/>
        <w:bottom w:val="none" w:sz="0" w:space="0" w:color="auto"/>
        <w:right w:val="none" w:sz="0" w:space="0" w:color="auto"/>
      </w:divBdr>
    </w:div>
    <w:div w:id="2051879475">
      <w:bodyDiv w:val="1"/>
      <w:marLeft w:val="0"/>
      <w:marRight w:val="0"/>
      <w:marTop w:val="0"/>
      <w:marBottom w:val="0"/>
      <w:divBdr>
        <w:top w:val="none" w:sz="0" w:space="0" w:color="auto"/>
        <w:left w:val="none" w:sz="0" w:space="0" w:color="auto"/>
        <w:bottom w:val="none" w:sz="0" w:space="0" w:color="auto"/>
        <w:right w:val="none" w:sz="0" w:space="0" w:color="auto"/>
      </w:divBdr>
    </w:div>
    <w:div w:id="2052803917">
      <w:bodyDiv w:val="1"/>
      <w:marLeft w:val="0"/>
      <w:marRight w:val="0"/>
      <w:marTop w:val="0"/>
      <w:marBottom w:val="0"/>
      <w:divBdr>
        <w:top w:val="none" w:sz="0" w:space="0" w:color="auto"/>
        <w:left w:val="none" w:sz="0" w:space="0" w:color="auto"/>
        <w:bottom w:val="none" w:sz="0" w:space="0" w:color="auto"/>
        <w:right w:val="none" w:sz="0" w:space="0" w:color="auto"/>
      </w:divBdr>
    </w:div>
    <w:div w:id="2055427593">
      <w:bodyDiv w:val="1"/>
      <w:marLeft w:val="0"/>
      <w:marRight w:val="0"/>
      <w:marTop w:val="0"/>
      <w:marBottom w:val="0"/>
      <w:divBdr>
        <w:top w:val="none" w:sz="0" w:space="0" w:color="auto"/>
        <w:left w:val="none" w:sz="0" w:space="0" w:color="auto"/>
        <w:bottom w:val="none" w:sz="0" w:space="0" w:color="auto"/>
        <w:right w:val="none" w:sz="0" w:space="0" w:color="auto"/>
      </w:divBdr>
    </w:div>
    <w:div w:id="2075733235">
      <w:bodyDiv w:val="1"/>
      <w:marLeft w:val="0"/>
      <w:marRight w:val="0"/>
      <w:marTop w:val="0"/>
      <w:marBottom w:val="0"/>
      <w:divBdr>
        <w:top w:val="none" w:sz="0" w:space="0" w:color="auto"/>
        <w:left w:val="none" w:sz="0" w:space="0" w:color="auto"/>
        <w:bottom w:val="none" w:sz="0" w:space="0" w:color="auto"/>
        <w:right w:val="none" w:sz="0" w:space="0" w:color="auto"/>
      </w:divBdr>
    </w:div>
    <w:div w:id="2080245136">
      <w:bodyDiv w:val="1"/>
      <w:marLeft w:val="0"/>
      <w:marRight w:val="0"/>
      <w:marTop w:val="0"/>
      <w:marBottom w:val="0"/>
      <w:divBdr>
        <w:top w:val="none" w:sz="0" w:space="0" w:color="auto"/>
        <w:left w:val="none" w:sz="0" w:space="0" w:color="auto"/>
        <w:bottom w:val="none" w:sz="0" w:space="0" w:color="auto"/>
        <w:right w:val="none" w:sz="0" w:space="0" w:color="auto"/>
      </w:divBdr>
    </w:div>
    <w:div w:id="2083680239">
      <w:bodyDiv w:val="1"/>
      <w:marLeft w:val="0"/>
      <w:marRight w:val="0"/>
      <w:marTop w:val="0"/>
      <w:marBottom w:val="0"/>
      <w:divBdr>
        <w:top w:val="none" w:sz="0" w:space="0" w:color="auto"/>
        <w:left w:val="none" w:sz="0" w:space="0" w:color="auto"/>
        <w:bottom w:val="none" w:sz="0" w:space="0" w:color="auto"/>
        <w:right w:val="none" w:sz="0" w:space="0" w:color="auto"/>
      </w:divBdr>
    </w:div>
    <w:div w:id="2106262891">
      <w:bodyDiv w:val="1"/>
      <w:marLeft w:val="0"/>
      <w:marRight w:val="0"/>
      <w:marTop w:val="0"/>
      <w:marBottom w:val="0"/>
      <w:divBdr>
        <w:top w:val="none" w:sz="0" w:space="0" w:color="auto"/>
        <w:left w:val="none" w:sz="0" w:space="0" w:color="auto"/>
        <w:bottom w:val="none" w:sz="0" w:space="0" w:color="auto"/>
        <w:right w:val="none" w:sz="0" w:space="0" w:color="auto"/>
      </w:divBdr>
    </w:div>
    <w:div w:id="2109546999">
      <w:bodyDiv w:val="1"/>
      <w:marLeft w:val="0"/>
      <w:marRight w:val="0"/>
      <w:marTop w:val="0"/>
      <w:marBottom w:val="0"/>
      <w:divBdr>
        <w:top w:val="none" w:sz="0" w:space="0" w:color="auto"/>
        <w:left w:val="none" w:sz="0" w:space="0" w:color="auto"/>
        <w:bottom w:val="none" w:sz="0" w:space="0" w:color="auto"/>
        <w:right w:val="none" w:sz="0" w:space="0" w:color="auto"/>
      </w:divBdr>
    </w:div>
    <w:div w:id="2120483999">
      <w:bodyDiv w:val="1"/>
      <w:marLeft w:val="0"/>
      <w:marRight w:val="0"/>
      <w:marTop w:val="0"/>
      <w:marBottom w:val="0"/>
      <w:divBdr>
        <w:top w:val="none" w:sz="0" w:space="0" w:color="auto"/>
        <w:left w:val="none" w:sz="0" w:space="0" w:color="auto"/>
        <w:bottom w:val="none" w:sz="0" w:space="0" w:color="auto"/>
        <w:right w:val="none" w:sz="0" w:space="0" w:color="auto"/>
      </w:divBdr>
    </w:div>
    <w:div w:id="2121794615">
      <w:bodyDiv w:val="1"/>
      <w:marLeft w:val="0"/>
      <w:marRight w:val="0"/>
      <w:marTop w:val="0"/>
      <w:marBottom w:val="0"/>
      <w:divBdr>
        <w:top w:val="none" w:sz="0" w:space="0" w:color="auto"/>
        <w:left w:val="none" w:sz="0" w:space="0" w:color="auto"/>
        <w:bottom w:val="none" w:sz="0" w:space="0" w:color="auto"/>
        <w:right w:val="none" w:sz="0" w:space="0" w:color="auto"/>
      </w:divBdr>
    </w:div>
    <w:div w:id="2125883694">
      <w:bodyDiv w:val="1"/>
      <w:marLeft w:val="0"/>
      <w:marRight w:val="0"/>
      <w:marTop w:val="0"/>
      <w:marBottom w:val="0"/>
      <w:divBdr>
        <w:top w:val="none" w:sz="0" w:space="0" w:color="auto"/>
        <w:left w:val="none" w:sz="0" w:space="0" w:color="auto"/>
        <w:bottom w:val="none" w:sz="0" w:space="0" w:color="auto"/>
        <w:right w:val="none" w:sz="0" w:space="0" w:color="auto"/>
      </w:divBdr>
    </w:div>
    <w:div w:id="2133397194">
      <w:bodyDiv w:val="1"/>
      <w:marLeft w:val="0"/>
      <w:marRight w:val="0"/>
      <w:marTop w:val="0"/>
      <w:marBottom w:val="0"/>
      <w:divBdr>
        <w:top w:val="none" w:sz="0" w:space="0" w:color="auto"/>
        <w:left w:val="none" w:sz="0" w:space="0" w:color="auto"/>
        <w:bottom w:val="none" w:sz="0" w:space="0" w:color="auto"/>
        <w:right w:val="none" w:sz="0" w:space="0" w:color="auto"/>
      </w:divBdr>
    </w:div>
    <w:div w:id="214469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8-01-086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6-01-2761"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5B700-E9C9-44C8-AF36-938341ED6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9932</Words>
  <Characters>63808</Characters>
  <Application>Microsoft Office Word</Application>
  <DocSecurity>0</DocSecurity>
  <Lines>531</Lines>
  <Paragraphs>147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POVABILO K ODDAJI PONUDBE</vt:lpstr>
      <vt:lpstr>POVABILO K ODDAJI PONUDBE</vt:lpstr>
    </vt:vector>
  </TitlesOfParts>
  <Company>HP</Company>
  <LinksUpToDate>false</LinksUpToDate>
  <CharactersWithSpaces>73593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POVABILO K ODDAJI PONUDBE</dc:title>
  <dc:creator>irena.pavliha@golea.si</dc:creator>
  <cp:lastModifiedBy>Simon</cp:lastModifiedBy>
  <cp:revision>2</cp:revision>
  <cp:lastPrinted>2020-02-05T08:16:00Z</cp:lastPrinted>
  <dcterms:created xsi:type="dcterms:W3CDTF">2022-10-22T08:19:00Z</dcterms:created>
  <dcterms:modified xsi:type="dcterms:W3CDTF">2022-10-22T08:19:00Z</dcterms:modified>
</cp:coreProperties>
</file>